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CD57538" w14:textId="77777777" w:rsidR="0027100E" w:rsidRPr="00735447" w:rsidRDefault="002605AD">
      <w:pPr>
        <w:autoSpaceDE w:val="0"/>
        <w:autoSpaceDN w:val="0"/>
        <w:spacing w:after="78" w:line="220" w:lineRule="exact"/>
        <w:rPr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68D8F658" wp14:editId="666F719F">
            <wp:extent cx="6729730" cy="9257997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9730" cy="92579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3FEB046" w14:textId="77777777" w:rsidR="002605AD" w:rsidRDefault="002605AD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  <w:r>
        <w:rPr>
          <w:rFonts w:ascii="Times New Roman" w:eastAsia="Times New Roman" w:hAnsi="Times New Roman"/>
          <w:b/>
          <w:noProof/>
          <w:color w:val="000000"/>
          <w:sz w:val="24"/>
          <w:lang w:val="ru-RU" w:eastAsia="ru-RU"/>
        </w:rPr>
        <w:drawing>
          <wp:inline distT="0" distB="0" distL="0" distR="0" wp14:anchorId="5C66DC64" wp14:editId="7121DD4A">
            <wp:extent cx="6729730" cy="9257997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9730" cy="92579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CBD397C" w14:textId="77777777" w:rsidR="002605AD" w:rsidRDefault="002605AD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14:paraId="22530B89" w14:textId="77777777" w:rsidR="002605AD" w:rsidRDefault="002605AD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14:paraId="66EE572A" w14:textId="77777777" w:rsidR="002605AD" w:rsidRDefault="002605AD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14:paraId="6092E2A3" w14:textId="77777777" w:rsidR="002605AD" w:rsidRDefault="002605AD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  <w:lang w:val="ru-RU"/>
        </w:rPr>
      </w:pPr>
    </w:p>
    <w:p w14:paraId="7E0D7522" w14:textId="77777777" w:rsidR="0027100E" w:rsidRPr="00735447" w:rsidRDefault="00735447">
      <w:pPr>
        <w:autoSpaceDE w:val="0"/>
        <w:autoSpaceDN w:val="0"/>
        <w:spacing w:after="0" w:line="230" w:lineRule="auto"/>
        <w:rPr>
          <w:lang w:val="ru-RU"/>
        </w:rPr>
      </w:pPr>
      <w:r w:rsidRPr="00735447">
        <w:rPr>
          <w:rFonts w:ascii="Times New Roman" w:eastAsia="Times New Roman" w:hAnsi="Times New Roman"/>
          <w:b/>
          <w:color w:val="000000"/>
          <w:sz w:val="24"/>
          <w:lang w:val="ru-RU"/>
        </w:rPr>
        <w:lastRenderedPageBreak/>
        <w:t>ПОЯСНИТЕЛЬНАЯ ЗАПИСКА</w:t>
      </w:r>
    </w:p>
    <w:p w14:paraId="65538519" w14:textId="77777777" w:rsidR="0027100E" w:rsidRPr="00735447" w:rsidRDefault="00735447">
      <w:pPr>
        <w:autoSpaceDE w:val="0"/>
        <w:autoSpaceDN w:val="0"/>
        <w:spacing w:before="346" w:after="0" w:line="286" w:lineRule="auto"/>
        <w:ind w:firstLine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Рабочая программа по учебному предмету «Немецкий язык. Второй иностранный язык» для 7 класса составлена на основе «Требований к результатам освоения основной образовательной программы», представленных в Федеральном государственном образовательном стандарте основного общего образования, с учётом распределённых по классам проверяемых требований к результатам освоения основной образовательной программы основного общего образования и элементов содержания, представленных в Универсальном кодификаторе по иностранному (немецкому)языку, а также на основе характеристики планируемых результатов духовно-нравственного развития, воспитания и социализации обучающихся, представленной в Примерной программе воспитания (одобрено решением ФУМО от 02.06.2020 г.).</w:t>
      </w:r>
    </w:p>
    <w:p w14:paraId="5025F1B7" w14:textId="77777777" w:rsidR="0027100E" w:rsidRPr="00735447" w:rsidRDefault="00735447">
      <w:pPr>
        <w:autoSpaceDE w:val="0"/>
        <w:autoSpaceDN w:val="0"/>
        <w:spacing w:before="264" w:after="0" w:line="262" w:lineRule="auto"/>
        <w:ind w:right="720"/>
        <w:rPr>
          <w:lang w:val="ru-RU"/>
        </w:rPr>
      </w:pPr>
      <w:r w:rsidRPr="00735447">
        <w:rPr>
          <w:rFonts w:ascii="Times New Roman" w:eastAsia="Times New Roman" w:hAnsi="Times New Roman"/>
          <w:b/>
          <w:color w:val="000000"/>
          <w:sz w:val="24"/>
          <w:lang w:val="ru-RU"/>
        </w:rPr>
        <w:t>ОБЩАЯ ХАРАКТЕРИСТИКА УЧЕБНОГО ПРЕДМЕТА «НЕМЕЦКИЙ ЯЗЫК. ВТОРОЙ ИНОСТРАННЫЙ ЯЗЫК»</w:t>
      </w:r>
    </w:p>
    <w:p w14:paraId="5AB6C6F4" w14:textId="77777777" w:rsidR="0027100E" w:rsidRPr="00735447" w:rsidRDefault="00735447">
      <w:pPr>
        <w:autoSpaceDE w:val="0"/>
        <w:autoSpaceDN w:val="0"/>
        <w:spacing w:before="166" w:after="0" w:line="286" w:lineRule="auto"/>
        <w:ind w:firstLine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Предмету «Второй иностранный язык» принадлежит особое место в системе среднего общего образования и воспитания современного школьника в условиях поликультурного и многоязычного мира. Так же, как и учебный предмет «Иностранный язык», второй иностранный язык направлен на формирование коммуникативной культуры обучающихся, осознание роли языков как инструмента межличностного и межкультурного взаимодействия, способствует их общему речевому развитию, воспитанию гражданской идентичности, расширению кругозора, воспитанию чувств и эмоций. Изучение второго иностранного языка погружает обучающихся в учебную ситуацию многоязычия и диалога культур. Наряду с этим иностранный язык выступает инструментом овладения другими предметными областями в сфере гуманитарных, математических, естественно-научных и других наук и становится важной составляющей базы для общего и специального образования.</w:t>
      </w:r>
    </w:p>
    <w:p w14:paraId="30FB77CD" w14:textId="77777777" w:rsidR="0027100E" w:rsidRPr="00735447" w:rsidRDefault="00735447">
      <w:pPr>
        <w:autoSpaceDE w:val="0"/>
        <w:autoSpaceDN w:val="0"/>
        <w:spacing w:before="190" w:after="0" w:line="281" w:lineRule="auto"/>
        <w:ind w:right="144" w:firstLine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Построение программы по предмету «Второй иностранный язык» имеет нелинейный характер и основано на концентрическом принципе. В каждом классе даются новые элементы содержания и новые требования.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речи.</w:t>
      </w:r>
    </w:p>
    <w:p w14:paraId="3A2FC24C" w14:textId="77777777" w:rsidR="0027100E" w:rsidRPr="00735447" w:rsidRDefault="00735447">
      <w:pPr>
        <w:autoSpaceDE w:val="0"/>
        <w:autoSpaceDN w:val="0"/>
        <w:spacing w:before="190" w:after="0" w:line="271" w:lineRule="auto"/>
        <w:ind w:right="144" w:firstLine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В последние десятилетия наблюдается трансформация взглядов на владение иностранным языком, усиление общественных запросов на квалифицированных и мобильных людей, способных быстро адаптироваться к изменяющимся потребностям общества, овладевать новыми компетенциями.</w:t>
      </w:r>
    </w:p>
    <w:p w14:paraId="553DBABF" w14:textId="77777777" w:rsidR="0027100E" w:rsidRPr="00735447" w:rsidRDefault="00735447">
      <w:pPr>
        <w:autoSpaceDE w:val="0"/>
        <w:autoSpaceDN w:val="0"/>
        <w:spacing w:before="72" w:after="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Владение двумя иностранными языка обеспечивает, с одной стороны, быстрый доступ к передовым международным научным и технологическим достижениям, с другой стороны, позволяет общаться с представителями других культур не только на английском языке как языке международного общения, но и на других языках, учитывая особенности соответствующей культуры и менталитета.</w:t>
      </w:r>
    </w:p>
    <w:p w14:paraId="3C3202C2" w14:textId="77777777" w:rsidR="0027100E" w:rsidRPr="00735447" w:rsidRDefault="00735447">
      <w:pPr>
        <w:autoSpaceDE w:val="0"/>
        <w:autoSpaceDN w:val="0"/>
        <w:spacing w:before="70" w:after="0" w:line="281" w:lineRule="auto"/>
        <w:ind w:firstLine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Владение двумя иностранными языками расширяет возможности образования и самообразования, поскольку даёт доступ к ещё одному пласту достижений национальной культуры и науки. Кроме того, владение вторым иностранным языком является неотъемлемой частью многих профессий, связанных со взаимодействием с другими культурами: специалисты по мировой экономике и международному праву, журналисты, культурологи, историки и представители других гуманитарных профессий.</w:t>
      </w:r>
    </w:p>
    <w:p w14:paraId="609A71C4" w14:textId="516A30E8" w:rsidR="0027100E" w:rsidRPr="00735447" w:rsidRDefault="00735447" w:rsidP="007209A1">
      <w:pPr>
        <w:autoSpaceDE w:val="0"/>
        <w:autoSpaceDN w:val="0"/>
        <w:spacing w:before="70" w:after="0" w:line="281" w:lineRule="auto"/>
        <w:ind w:right="144"/>
        <w:rPr>
          <w:lang w:val="ru-RU"/>
        </w:rPr>
        <w:sectPr w:rsidR="0027100E" w:rsidRPr="00735447">
          <w:pgSz w:w="11900" w:h="16840"/>
          <w:pgMar w:top="298" w:right="636" w:bottom="360" w:left="666" w:header="720" w:footer="720" w:gutter="0"/>
          <w:cols w:space="720" w:equalWidth="0">
            <w:col w:w="10598" w:space="0"/>
          </w:cols>
          <w:docGrid w:linePitch="360"/>
        </w:sect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Следовательно, второй иностранный язык является универсальным предметом, который выражают желание изучать современные школьники независимо от выбранных ими профильных предметов (математика, история, химия, физика и др.). Таким образом, владение иностранным языком становится одним из важнейших средств социализации и успешной профессиональной деятельности выпускника школы.</w:t>
      </w:r>
    </w:p>
    <w:p w14:paraId="6EF4BE5A" w14:textId="77777777" w:rsidR="0027100E" w:rsidRPr="00735447" w:rsidRDefault="00735447" w:rsidP="007209A1">
      <w:pPr>
        <w:autoSpaceDE w:val="0"/>
        <w:autoSpaceDN w:val="0"/>
        <w:spacing w:after="0" w:line="271" w:lineRule="auto"/>
        <w:ind w:right="720" w:firstLine="142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lastRenderedPageBreak/>
        <w:t>Одной из важных особенностей изучения второго иностранного языка является опора на сформированные в процессе изучения первого иностранного языка коммуникативные умения и сопоставление осваиваемых языковых явлений с первым иностранным и русским языками.</w:t>
      </w:r>
    </w:p>
    <w:p w14:paraId="3E376946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 w:line="286" w:lineRule="auto"/>
        <w:ind w:right="144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Исследователями установлено, что процесс изучения второго иностранного языка может быть интенсифицирован при следовании следующим принципам: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— принцип комплексности, который актуален не только в отношении взаимосвязанного обучения всем видам речевой деятельности через интеграцию коммуникативных задач. Данный принцип обеспечивает формирование единой мультилингвальной коммуникативной компетенции через учёт уровня развития коммуникативной компетенции в других языках и опору на неё;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— сопоставительный принцип, который проявляется через сравнение и сопоставление 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коррелирующих друг с другом языковых явлений родного, первого и второго иностранных языков.</w:t>
      </w:r>
    </w:p>
    <w:p w14:paraId="6ECE6F87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2" w:after="0" w:line="286" w:lineRule="auto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Реализация этого принципа выступает инструментом оптимизации обучения, формирования металингвистического сознания учащихся;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— принцип интенсификации учебного труда учащихся, который продиктован необходимостью ускорить учебный процесс и внутренними характеристиками овладения вторым иностранным языком, позволяющим это сделать;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— принцип межкультурной направленности обучения, который позволяет расширить взгляд на процесс межкультурной коммуникации. В соответствии с этим принципом обязательными становятся сопоставительные приёмы с социокультурным материалом, которые помогают, с одной стороны, избежать дублирования содержания обучения, а с другой — побуждают к анализу социокультурного содержания, рефлексии своей собственной культуры.</w:t>
      </w:r>
    </w:p>
    <w:p w14:paraId="00998ABA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190" w:after="0" w:line="286" w:lineRule="auto"/>
        <w:ind w:right="288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В целом интенсификация учебного процесса возможна при использовании следующих стратегий:</w:t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— совершенствование познавательных действий учеников;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— перенос учебных умений;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— перенос лингвистических и социокультурных знаний, речевых умений;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— повышенные по сравнению с первым иностранным языком объёмы нового грамматического и лексического материала;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— совместная отработка элементов лингвистических явлений;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— использование интегративных упражнений и заданий, требующих проблемного мышления;</w:t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— рациональное распределение классных и домашних видов работ;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— большая самостоятельность и автономность учащегося в учении.</w:t>
      </w:r>
    </w:p>
    <w:p w14:paraId="1D6BBEA4" w14:textId="77777777" w:rsidR="0027100E" w:rsidRPr="00735447" w:rsidRDefault="00735447">
      <w:pPr>
        <w:autoSpaceDE w:val="0"/>
        <w:autoSpaceDN w:val="0"/>
        <w:spacing w:before="192" w:after="0" w:line="271" w:lineRule="auto"/>
        <w:ind w:right="432" w:firstLine="180"/>
        <w:rPr>
          <w:lang w:val="ru-RU"/>
        </w:rPr>
      </w:pP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Возрастание значимости владения несколькими иностранными языками, а также особенности организации учебного процесса при изучении второго иностранного языка приводит к 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переосмыслению целей и содержания обучения предмету</w:t>
      </w:r>
    </w:p>
    <w:p w14:paraId="497D4E7A" w14:textId="77777777" w:rsidR="0027100E" w:rsidRPr="00735447" w:rsidRDefault="00735447">
      <w:pPr>
        <w:autoSpaceDE w:val="0"/>
        <w:autoSpaceDN w:val="0"/>
        <w:spacing w:before="262" w:after="0" w:line="262" w:lineRule="auto"/>
        <w:ind w:right="3024"/>
        <w:rPr>
          <w:lang w:val="ru-RU"/>
        </w:rPr>
      </w:pPr>
      <w:r w:rsidRPr="00735447">
        <w:rPr>
          <w:rFonts w:ascii="Times New Roman" w:eastAsia="Times New Roman" w:hAnsi="Times New Roman"/>
          <w:b/>
          <w:color w:val="000000"/>
          <w:sz w:val="24"/>
          <w:lang w:val="ru-RU"/>
        </w:rPr>
        <w:t>ЦЕЛИ ИЗУЧЕНИЯ УЧЕБНОГО ПРЕДМЕТА «НЕМЕЦКИЙ ЯЗЫК. ВТОРОЙ ИНОСТРАННЫЙ ЯЗЫК»</w:t>
      </w:r>
    </w:p>
    <w:p w14:paraId="7F7E7AF9" w14:textId="4801A54C" w:rsidR="0027100E" w:rsidRPr="00735447" w:rsidRDefault="00735447" w:rsidP="007209A1">
      <w:pPr>
        <w:autoSpaceDE w:val="0"/>
        <w:autoSpaceDN w:val="0"/>
        <w:spacing w:before="166" w:after="0" w:line="286" w:lineRule="auto"/>
        <w:ind w:right="144" w:firstLine="180"/>
        <w:rPr>
          <w:lang w:val="ru-RU"/>
        </w:rPr>
        <w:sectPr w:rsidR="0027100E" w:rsidRPr="00735447">
          <w:pgSz w:w="11900" w:h="16840"/>
          <w:pgMar w:top="304" w:right="658" w:bottom="492" w:left="666" w:header="720" w:footer="720" w:gutter="0"/>
          <w:cols w:space="720" w:equalWidth="0">
            <w:col w:w="10576" w:space="0"/>
          </w:cols>
          <w:docGrid w:linePitch="360"/>
        </w:sect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В свете сказанного выше цели иноязычного образования становятся более сложными по структуре, формулируются на ценностном </w:t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когнитивном и прагматическом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уровнях и соответственно 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воплощаются в личностных, метапредметных/ общеучебных/универсальных и предметных результатах обучения. Иностранные языки признаются средством общения и ценным ресурсом личности для самореализации и социальной адаптации; инструментом развития умений поиска, обработки и использования информации в познавательных целях, одним из средств воспитания качеств гражданина, патриота; развития национального самосознания, стремления к 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взаимопониманию между людьми разных стран</w:t>
      </w:r>
      <w:r w:rsidR="007209A1">
        <w:rPr>
          <w:rFonts w:ascii="Times New Roman" w:eastAsia="Times New Roman" w:hAnsi="Times New Roman"/>
          <w:color w:val="000000"/>
          <w:sz w:val="24"/>
          <w:lang w:val="ru-RU"/>
        </w:rPr>
        <w:t>.</w:t>
      </w:r>
    </w:p>
    <w:p w14:paraId="32408EE1" w14:textId="77777777" w:rsidR="0027100E" w:rsidRPr="00735447" w:rsidRDefault="0027100E">
      <w:pPr>
        <w:autoSpaceDE w:val="0"/>
        <w:autoSpaceDN w:val="0"/>
        <w:spacing w:after="78" w:line="220" w:lineRule="exact"/>
        <w:rPr>
          <w:lang w:val="ru-RU"/>
        </w:rPr>
      </w:pPr>
    </w:p>
    <w:p w14:paraId="71B62148" w14:textId="77777777" w:rsidR="0027100E" w:rsidRPr="00735447" w:rsidRDefault="00735447">
      <w:pPr>
        <w:tabs>
          <w:tab w:val="left" w:pos="180"/>
        </w:tabs>
        <w:autoSpaceDE w:val="0"/>
        <w:autoSpaceDN w:val="0"/>
        <w:spacing w:after="0" w:line="288" w:lineRule="auto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На прагматическом уровне </w:t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целью иноязычного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образования провозглашено формирование коммуникативной компетенции обучающихся в единстве таких её составляющих, как речевая, языковая, социокультурная, компенсаторная компетенции: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— </w:t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речевая компетенция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— развитие коммуникативных умений в четырёх основных видах речевой деятельности (говорении, аудировании, чтении, письме);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— </w:t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языковая компетенция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— овладение новыми языковыми средствами (фонетическими, 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орфографическими, лексическими, грамматическими) в соответствии </w:t>
      </w:r>
      <w:r>
        <w:rPr>
          <w:rFonts w:ascii="Times New Roman" w:eastAsia="Times New Roman" w:hAnsi="Times New Roman"/>
          <w:color w:val="000000"/>
          <w:sz w:val="24"/>
        </w:rPr>
        <w:t>c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отобранными темами общения; освоение знаний о языковых явлениях изучаемого языка, разных способах выражения мысли в родном и иностранном языках;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— </w:t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социокультурная/межкультурная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компетенция — приобщение к культуре, традициям, реалиям стран/страны изучаемого языка в рамках тем и ситуаций общения, отвечающих опыту, интересам, психологическим особенностям учащихся основной школы на разных её этапах; формирование умения представлять свою страну, её культуру в условиях межкультурного общения;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— </w:t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компенсаторная компетенция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— развитие умений выходить из положения в условиях дефицита языковых средств при получении и передаче информации.</w:t>
      </w:r>
    </w:p>
    <w:p w14:paraId="7327B54C" w14:textId="77777777" w:rsidR="0027100E" w:rsidRPr="00735447" w:rsidRDefault="00735447">
      <w:pPr>
        <w:autoSpaceDE w:val="0"/>
        <w:autoSpaceDN w:val="0"/>
        <w:spacing w:before="190" w:after="0"/>
        <w:ind w:right="720" w:firstLine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Наряду с иноязычной коммуникативной компетенцией средствами иностранного языка формируются </w:t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ключевые универсальные учебные компетенции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, включающие образовательную, ценностно-ориентационную, общекультурную, учебно-познавательную, информационную, социально-трудовую и компетенцию личностного самосовершенствования.</w:t>
      </w:r>
    </w:p>
    <w:p w14:paraId="55632569" w14:textId="77777777" w:rsidR="0027100E" w:rsidRPr="00735447" w:rsidRDefault="00735447">
      <w:pPr>
        <w:autoSpaceDE w:val="0"/>
        <w:autoSpaceDN w:val="0"/>
        <w:spacing w:before="190" w:after="0" w:line="283" w:lineRule="auto"/>
        <w:ind w:right="288" w:firstLine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В соответствии с личностно ориентированной парадигмой образования основными подходами к обучению </w:t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иностранным языкам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признаются компетентностный, системно-деятельностный, межкультурный и коммуникативно-когнитивный. Совокупность перечисленных подходов предполагает возможность реализовать поставленные цели, добиться достижения планируемых результатов в рамках содержания, отобранного для основной школы, использования новых педагогических технологий (дифференциация, индивидуализация, проектная деятельность и др.) и использования современных средств обучения.</w:t>
      </w:r>
    </w:p>
    <w:p w14:paraId="579F1046" w14:textId="77777777" w:rsidR="0027100E" w:rsidRPr="00735447" w:rsidRDefault="00735447">
      <w:pPr>
        <w:autoSpaceDE w:val="0"/>
        <w:autoSpaceDN w:val="0"/>
        <w:spacing w:before="262" w:after="0" w:line="262" w:lineRule="auto"/>
        <w:ind w:right="1728"/>
        <w:rPr>
          <w:lang w:val="ru-RU"/>
        </w:rPr>
      </w:pPr>
      <w:r w:rsidRPr="00735447">
        <w:rPr>
          <w:rFonts w:ascii="Times New Roman" w:eastAsia="Times New Roman" w:hAnsi="Times New Roman"/>
          <w:b/>
          <w:color w:val="000000"/>
          <w:sz w:val="24"/>
          <w:lang w:val="ru-RU"/>
        </w:rPr>
        <w:t>МЕСТО УЧЕБНОГО ПРЕДМЕТА В УЧЕБНОМ ПЛАНЕ «НЕМЕЦКИЙ ЯЗЫК. ВТОРОЙ ИНОСТРАННЫЙ ЯЗЫК»</w:t>
      </w:r>
    </w:p>
    <w:p w14:paraId="0C403330" w14:textId="77777777" w:rsidR="0027100E" w:rsidRPr="00735447" w:rsidRDefault="00735447">
      <w:pPr>
        <w:autoSpaceDE w:val="0"/>
        <w:autoSpaceDN w:val="0"/>
        <w:spacing w:before="166" w:after="0" w:line="281" w:lineRule="auto"/>
        <w:ind w:firstLine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Учебный предмет «Второй иностранный язык» входит в предметную область «Иностранные языки»наряду с предметом «Иностранный язык». Изучение второго иностранного языка происходит при наличии потребности обучающихся и в том случае, что в образовательной организации имеются условия (кадровая обеспеченность, технические и материальные условия), позволяющие достигнуть заявленных в ФГОС ООО предметных результатов.</w:t>
      </w:r>
    </w:p>
    <w:p w14:paraId="746817AA" w14:textId="022F23D0" w:rsidR="0027100E" w:rsidRPr="00735447" w:rsidRDefault="00735447" w:rsidP="007209A1">
      <w:pPr>
        <w:tabs>
          <w:tab w:val="left" w:pos="180"/>
        </w:tabs>
        <w:autoSpaceDE w:val="0"/>
        <w:autoSpaceDN w:val="0"/>
        <w:spacing w:before="190" w:after="0" w:line="262" w:lineRule="auto"/>
        <w:ind w:right="144"/>
        <w:rPr>
          <w:lang w:val="ru-RU"/>
        </w:rPr>
        <w:sectPr w:rsidR="0027100E" w:rsidRPr="00735447">
          <w:pgSz w:w="11900" w:h="16840"/>
          <w:pgMar w:top="298" w:right="702" w:bottom="1440" w:left="666" w:header="720" w:footer="720" w:gutter="0"/>
          <w:cols w:space="720" w:equalWidth="0">
            <w:col w:w="10532" w:space="0"/>
          </w:cols>
          <w:docGrid w:linePitch="360"/>
        </w:sect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На изучение иностранного языка в 7 </w:t>
      </w:r>
      <w:r w:rsidR="00366BCD">
        <w:rPr>
          <w:rFonts w:ascii="Times New Roman" w:eastAsia="Times New Roman" w:hAnsi="Times New Roman"/>
          <w:color w:val="000000"/>
          <w:sz w:val="24"/>
          <w:lang w:val="ru-RU"/>
        </w:rPr>
        <w:t>классе рекомендуется выделять 34 учебных часа, по 1 часу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в неделю.</w:t>
      </w:r>
    </w:p>
    <w:p w14:paraId="5860B830" w14:textId="77777777" w:rsidR="0027100E" w:rsidRPr="00735447" w:rsidRDefault="0027100E">
      <w:pPr>
        <w:autoSpaceDE w:val="0"/>
        <w:autoSpaceDN w:val="0"/>
        <w:spacing w:after="78" w:line="220" w:lineRule="exact"/>
        <w:rPr>
          <w:lang w:val="ru-RU"/>
        </w:rPr>
      </w:pPr>
    </w:p>
    <w:p w14:paraId="1186E4C7" w14:textId="77777777" w:rsidR="0027100E" w:rsidRPr="00735447" w:rsidRDefault="00735447">
      <w:pPr>
        <w:autoSpaceDE w:val="0"/>
        <w:autoSpaceDN w:val="0"/>
        <w:spacing w:after="0" w:line="230" w:lineRule="auto"/>
        <w:rPr>
          <w:lang w:val="ru-RU"/>
        </w:rPr>
      </w:pPr>
      <w:r w:rsidRPr="0073544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СОДЕРЖАНИЕ УЧЕБНОГО ПРЕДМЕТА </w:t>
      </w:r>
    </w:p>
    <w:p w14:paraId="7F0369E0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346" w:after="0" w:line="271" w:lineRule="auto"/>
        <w:ind w:right="1152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Коммуникативные умения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Формирование умения общаться в устной и письменной форме, используя рецептивные и продуктивные виды речевой деятельности в рамках тематического содержания речи.</w:t>
      </w:r>
    </w:p>
    <w:p w14:paraId="4101B06F" w14:textId="77777777" w:rsidR="0027100E" w:rsidRPr="00735447" w:rsidRDefault="00735447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Взаимоотношения в семье и с друзьями. Семейные праздники.</w:t>
      </w:r>
    </w:p>
    <w:p w14:paraId="78DA681D" w14:textId="77777777" w:rsidR="0027100E" w:rsidRPr="00735447" w:rsidRDefault="00735447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Внешность и характер человека.</w:t>
      </w:r>
    </w:p>
    <w:p w14:paraId="6DD91FE9" w14:textId="77777777" w:rsidR="0027100E" w:rsidRPr="00735447" w:rsidRDefault="00735447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Досуг и увлечения/хобби современного подростка (чтение, кино, театр, музей, спорт, музыка).</w:t>
      </w:r>
    </w:p>
    <w:p w14:paraId="3DAA25C1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 w:line="262" w:lineRule="auto"/>
        <w:ind w:right="576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Здоровый образ жизни: режим труда и отдыха, фитнес, сбалансированное питание. Посещение врача.</w:t>
      </w:r>
    </w:p>
    <w:p w14:paraId="43773D8C" w14:textId="77777777" w:rsidR="0027100E" w:rsidRPr="00735447" w:rsidRDefault="00735447"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Покупки: продукты питания.</w:t>
      </w:r>
    </w:p>
    <w:p w14:paraId="5080F4EE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2" w:after="0" w:line="262" w:lineRule="auto"/>
        <w:ind w:right="576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Школа, школьная жизнь, изучаемые предметы, любимый предмет, правила поведения в школе. Переписка с зарубежными сверстниками.</w:t>
      </w:r>
    </w:p>
    <w:p w14:paraId="7E413CD4" w14:textId="77777777" w:rsidR="0027100E" w:rsidRPr="00735447" w:rsidRDefault="00735447">
      <w:pPr>
        <w:autoSpaceDE w:val="0"/>
        <w:autoSpaceDN w:val="0"/>
        <w:spacing w:before="70" w:after="0" w:line="262" w:lineRule="auto"/>
        <w:ind w:left="180" w:right="288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Каникулы в различное время года. Виды отдыха. Путешествия по России и зарубежным странам. Природа.</w:t>
      </w:r>
    </w:p>
    <w:p w14:paraId="27C78036" w14:textId="77777777" w:rsidR="0027100E" w:rsidRPr="00735447" w:rsidRDefault="00735447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Жизнь в городе и сельской местности. Описание родного города/села.</w:t>
      </w:r>
    </w:p>
    <w:p w14:paraId="2B8E6060" w14:textId="77777777" w:rsidR="0027100E" w:rsidRPr="00735447" w:rsidRDefault="00735447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Средства массовой информации (телевидение, журналы, Интернет).</w:t>
      </w:r>
    </w:p>
    <w:p w14:paraId="101404AA" w14:textId="77777777" w:rsidR="0027100E" w:rsidRPr="00735447" w:rsidRDefault="00735447">
      <w:pPr>
        <w:autoSpaceDE w:val="0"/>
        <w:autoSpaceDN w:val="0"/>
        <w:spacing w:before="70" w:after="0" w:line="271" w:lineRule="auto"/>
        <w:ind w:right="432" w:firstLine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Родная страна и страна/страны изучаемого языка. Их географическое положение, столицы, население, официальные языки, достопримечательности, культурные особенности (национальные праздники, традиции, обычаи).</w:t>
      </w:r>
    </w:p>
    <w:p w14:paraId="6B03B3AA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 w:line="262" w:lineRule="auto"/>
        <w:ind w:right="576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Выдающиеся люди родной страны и страны/стран изучаемого языка: учёные, писатели, поэты, спортсмены.</w:t>
      </w:r>
    </w:p>
    <w:p w14:paraId="08106CA9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 w:line="288" w:lineRule="auto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Говорение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Развитие коммуникативных умений </w:t>
      </w:r>
      <w:r w:rsidRPr="0073544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диалогической речи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, а именно умений вести диалог этикетного характера, диалог-побуждение к действию, диалог-расспрос, комбинированный диалог, включающий различные виды диалогов: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диалог этикетного характера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— начинать, поддерживать и заканчивать разговор, вежливо переспрашивать; поздравлять с праздником, выражать пожелания и вежливо реагировать на поздравление; выражать благодарность; вежливо соглашаться на предложение/отказываться от предложения собеседника;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диалог-побуждение к действию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— обращаться с просьбой, вежливо соглашаться/не соглашаться выполнить просьбу; приглашать собеседника к совместной деятельности, вежливо соглашаться/не соглашаться на предложение собеседника, объясняя причину своего решения;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диалог-расспрос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— сообщать фактическую информацию, отвечая на вопросы разных видов; выражать своё отношение к обсуждаемым фактам и событиям; запрашивать интересующую информацию; переходить с позиции спрашивающего на позицию отвечающего и наоборот.</w:t>
      </w:r>
    </w:p>
    <w:p w14:paraId="79253215" w14:textId="77777777" w:rsidR="0027100E" w:rsidRPr="00735447" w:rsidRDefault="00735447">
      <w:pPr>
        <w:autoSpaceDE w:val="0"/>
        <w:autoSpaceDN w:val="0"/>
        <w:spacing w:before="70" w:after="0"/>
        <w:ind w:right="576" w:firstLine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Названные умения </w:t>
      </w:r>
      <w:r w:rsidRPr="0073544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диалогической речи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развиваются в стандартных ситуациях неофициального общения в рамках тематического содержания речи с использованием ключевых слов, речевых ситуаций и/или иллюстраций, фотографий с соблюдением норм речевого этикета, принятых в стране/странах изучаемого языка.</w:t>
      </w:r>
    </w:p>
    <w:p w14:paraId="22FF53A8" w14:textId="77777777" w:rsidR="0027100E" w:rsidRPr="00735447" w:rsidRDefault="00735447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Объём диалога — до четырёх реплик со стороны каждого собеседника.</w:t>
      </w:r>
    </w:p>
    <w:p w14:paraId="3839099B" w14:textId="77777777" w:rsidR="0027100E" w:rsidRPr="00735447" w:rsidRDefault="00735447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Развитие коммуникативных умений </w:t>
      </w:r>
      <w:r w:rsidRPr="0073544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монологической речи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:</w:t>
      </w:r>
    </w:p>
    <w:p w14:paraId="7F325446" w14:textId="77777777" w:rsidR="0027100E" w:rsidRPr="00735447" w:rsidRDefault="00735447">
      <w:pPr>
        <w:autoSpaceDE w:val="0"/>
        <w:autoSpaceDN w:val="0"/>
        <w:spacing w:before="178" w:after="0" w:line="262" w:lineRule="auto"/>
        <w:ind w:left="420" w:right="864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—  создание устных связных монологических высказываний с использованием основных коммуникативных типов речи:</w:t>
      </w:r>
    </w:p>
    <w:p w14:paraId="21A6B6E5" w14:textId="657D95D0" w:rsidR="0027100E" w:rsidRPr="00735447" w:rsidRDefault="00735447" w:rsidP="007209A1">
      <w:pPr>
        <w:autoSpaceDE w:val="0"/>
        <w:autoSpaceDN w:val="0"/>
        <w:spacing w:before="238" w:after="0" w:line="262" w:lineRule="auto"/>
        <w:ind w:left="420" w:right="144"/>
        <w:rPr>
          <w:lang w:val="ru-RU"/>
        </w:rPr>
        <w:sectPr w:rsidR="0027100E" w:rsidRPr="00735447">
          <w:pgSz w:w="11900" w:h="16840"/>
          <w:pgMar w:top="298" w:right="650" w:bottom="320" w:left="666" w:header="720" w:footer="720" w:gutter="0"/>
          <w:cols w:space="720" w:equalWidth="0">
            <w:col w:w="10584" w:space="0"/>
          </w:cols>
          <w:docGrid w:linePitch="360"/>
        </w:sect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—  описание (предмета, местности, внешности и одежды человека), в том числе характеристика (черты характера реального человека или литературного персонажа);</w:t>
      </w:r>
    </w:p>
    <w:p w14:paraId="13C32C09" w14:textId="77777777" w:rsidR="0027100E" w:rsidRPr="00735447" w:rsidRDefault="0027100E">
      <w:pPr>
        <w:autoSpaceDE w:val="0"/>
        <w:autoSpaceDN w:val="0"/>
        <w:spacing w:after="150" w:line="220" w:lineRule="exact"/>
        <w:rPr>
          <w:lang w:val="ru-RU"/>
        </w:rPr>
      </w:pPr>
    </w:p>
    <w:p w14:paraId="417D1BA1" w14:textId="77777777" w:rsidR="0027100E" w:rsidRPr="00735447" w:rsidRDefault="00735447">
      <w:pPr>
        <w:autoSpaceDE w:val="0"/>
        <w:autoSpaceDN w:val="0"/>
        <w:spacing w:after="0" w:line="230" w:lineRule="auto"/>
        <w:ind w:left="42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—  повествование/сообщение;</w:t>
      </w:r>
    </w:p>
    <w:p w14:paraId="7799B877" w14:textId="77777777" w:rsidR="0027100E" w:rsidRPr="00735447" w:rsidRDefault="00735447"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—  изложение (пересказ) основного содержания прочитанного/прослушанного текста;</w:t>
      </w:r>
    </w:p>
    <w:p w14:paraId="5F46AA49" w14:textId="77777777" w:rsidR="0027100E" w:rsidRPr="00735447" w:rsidRDefault="00735447"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—  краткое изложение результатов выполненной проектной работы.</w:t>
      </w:r>
    </w:p>
    <w:p w14:paraId="34FF9281" w14:textId="77777777" w:rsidR="0027100E" w:rsidRPr="00735447" w:rsidRDefault="00735447">
      <w:pPr>
        <w:autoSpaceDE w:val="0"/>
        <w:autoSpaceDN w:val="0"/>
        <w:spacing w:before="178" w:after="0" w:line="271" w:lineRule="auto"/>
        <w:ind w:firstLine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Данные умения монологической речи развиваются в стандартных ситуациях неофициального общения в рамках тематического содержания речи с опорой на ключевые слова, план, вопросы и/или иллюстрации, фотографии, таблицы.</w:t>
      </w:r>
    </w:p>
    <w:p w14:paraId="4BA42C7D" w14:textId="77777777" w:rsidR="0027100E" w:rsidRPr="00735447" w:rsidRDefault="00735447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Объём монологического высказывания — 7 фраз.</w:t>
      </w:r>
    </w:p>
    <w:p w14:paraId="744B9824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 w:line="274" w:lineRule="auto"/>
        <w:ind w:right="1296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Аудирование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При непосредственном общении: понимание на слух речи учителя и одноклассников и вербальная/невербальная реакция на услышанное.</w:t>
      </w:r>
    </w:p>
    <w:p w14:paraId="13188A07" w14:textId="77777777" w:rsidR="0027100E" w:rsidRPr="00735447" w:rsidRDefault="00735447">
      <w:pPr>
        <w:autoSpaceDE w:val="0"/>
        <w:autoSpaceDN w:val="0"/>
        <w:spacing w:before="70" w:after="0"/>
        <w:ind w:firstLine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При опосредованном общении: дальнейшее развитие восприятия и понимания на слух несложных аутентичных текстов, содержащих отдельные незнакомые слова, с разной глубиной проникновения в их содержание в зависимости от поставленной коммуникативной задачи: с пониманием основного содержания; с пониманием запрашиваемой информации.</w:t>
      </w:r>
    </w:p>
    <w:p w14:paraId="2F73E637" w14:textId="77777777" w:rsidR="0027100E" w:rsidRPr="00735447" w:rsidRDefault="00735447">
      <w:pPr>
        <w:autoSpaceDE w:val="0"/>
        <w:autoSpaceDN w:val="0"/>
        <w:spacing w:before="70" w:after="0" w:line="271" w:lineRule="auto"/>
        <w:ind w:right="432" w:firstLine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Аудирование с пониманием основного содержания текста предполагает умение определять основную тему/идею и главные факты/события в воспринимаемом на слух тексте; игнорировать незнакомые слова, несущественные для понимания основного содержания.</w:t>
      </w:r>
    </w:p>
    <w:p w14:paraId="0C53A440" w14:textId="77777777" w:rsidR="0027100E" w:rsidRPr="00735447" w:rsidRDefault="00735447">
      <w:pPr>
        <w:autoSpaceDE w:val="0"/>
        <w:autoSpaceDN w:val="0"/>
        <w:spacing w:before="70" w:after="0" w:line="271" w:lineRule="auto"/>
        <w:ind w:firstLine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Аудирование с пониманием запрашиваемой информации предполагает умение выделять 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запрашиваемую информацию, представленную в эксплицитной (явной) форме, в воспринимаемом на слух тексте.</w:t>
      </w:r>
    </w:p>
    <w:p w14:paraId="7FD0DDAC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 w:line="262" w:lineRule="auto"/>
        <w:ind w:right="144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Тексты для аудирования: диалог (беседа), высказывания собеседников в ситуациях повседневного общения, рассказ, сообщение информационного характера.</w:t>
      </w:r>
    </w:p>
    <w:p w14:paraId="0AD5190E" w14:textId="77777777" w:rsidR="0027100E" w:rsidRPr="00735447" w:rsidRDefault="00735447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Время звучания текста/текстов для аудирования — до 1 минуты.</w:t>
      </w:r>
    </w:p>
    <w:p w14:paraId="2C2EF472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 w:line="281" w:lineRule="auto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Смысловое чтение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Развитие умения читать про себя и понимать несложные аутентичные тексты разных жанров и стилей,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 содержания; с пониманием нужной/запрашиваемой информации; с полным пониманием содержания текста.</w:t>
      </w:r>
    </w:p>
    <w:p w14:paraId="20648265" w14:textId="77777777" w:rsidR="0027100E" w:rsidRPr="00735447" w:rsidRDefault="00735447">
      <w:pPr>
        <w:autoSpaceDE w:val="0"/>
        <w:autoSpaceDN w:val="0"/>
        <w:spacing w:before="72" w:after="0" w:line="281" w:lineRule="auto"/>
        <w:ind w:right="720" w:firstLine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Чтение с пониманием основного содержания текста предполагает умение определять тему/основную мысль, главные факты/события; прогнозировать содержание текста по заголовку/началу текста; последовательность главных фактов/событий; умение игнорировать незнакомые слова, несущественные для понимания основного содержания; понимать интернациональные слова.</w:t>
      </w:r>
    </w:p>
    <w:p w14:paraId="4AEB3362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 w:line="262" w:lineRule="auto"/>
        <w:ind w:right="720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Чтение с пониманием нужной/запрашиваемой информации предполагает умение находить в прочитанном тексте и понимать запрашиваемую информацию.</w:t>
      </w:r>
    </w:p>
    <w:p w14:paraId="3C1F1683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 w:line="262" w:lineRule="auto"/>
        <w:ind w:right="1296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Чтение с полным пониманием предполагает полное и точное понимание информации, представленной в тексте в эксплицитной (явной) форме.</w:t>
      </w:r>
    </w:p>
    <w:p w14:paraId="0FAF6640" w14:textId="77777777" w:rsidR="0027100E" w:rsidRPr="00735447" w:rsidRDefault="00735447">
      <w:pPr>
        <w:autoSpaceDE w:val="0"/>
        <w:autoSpaceDN w:val="0"/>
        <w:spacing w:before="70" w:after="0" w:line="230" w:lineRule="auto"/>
        <w:jc w:val="center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Чтение несплошных текстов (таблиц, диаграмм) и понимание представленной в них информации.</w:t>
      </w:r>
    </w:p>
    <w:p w14:paraId="56F263BD" w14:textId="77777777" w:rsidR="0027100E" w:rsidRPr="00735447" w:rsidRDefault="00735447">
      <w:pPr>
        <w:autoSpaceDE w:val="0"/>
        <w:autoSpaceDN w:val="0"/>
        <w:spacing w:before="70" w:after="0"/>
        <w:ind w:right="144" w:firstLine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Тексты для чтения: интервью; диалог (беседа); отрывок из художественного произведения, в том числе рассказа; отрывок из статьи научно-популярного характера; сообщение информационного характера; объявление; кулинарный рецепт; сообщение личного характера; стихотворение; несплошной текст (таблица, диаграмма).</w:t>
      </w:r>
    </w:p>
    <w:p w14:paraId="2BE9363C" w14:textId="77777777" w:rsidR="0027100E" w:rsidRPr="00735447" w:rsidRDefault="00735447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Объём текста/текстов для чтения — до 200 слов.</w:t>
      </w:r>
    </w:p>
    <w:p w14:paraId="1C5A550B" w14:textId="1DE92FB3" w:rsidR="0027100E" w:rsidRPr="00735447" w:rsidRDefault="00735447" w:rsidP="007209A1">
      <w:pPr>
        <w:autoSpaceDE w:val="0"/>
        <w:autoSpaceDN w:val="0"/>
        <w:spacing w:before="70" w:after="0" w:line="230" w:lineRule="auto"/>
        <w:ind w:left="180"/>
        <w:rPr>
          <w:lang w:val="ru-RU"/>
        </w:rPr>
        <w:sectPr w:rsidR="0027100E" w:rsidRPr="00735447">
          <w:pgSz w:w="11900" w:h="16840"/>
          <w:pgMar w:top="370" w:right="784" w:bottom="302" w:left="666" w:header="720" w:footer="720" w:gutter="0"/>
          <w:cols w:space="720" w:equalWidth="0">
            <w:col w:w="10450" w:space="0"/>
          </w:cols>
          <w:docGrid w:linePitch="360"/>
        </w:sectPr>
      </w:pPr>
      <w:r w:rsidRPr="0073544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>Письменная речь</w:t>
      </w:r>
    </w:p>
    <w:p w14:paraId="507D3FCB" w14:textId="77777777" w:rsidR="0027100E" w:rsidRPr="00735447" w:rsidRDefault="0027100E">
      <w:pPr>
        <w:autoSpaceDE w:val="0"/>
        <w:autoSpaceDN w:val="0"/>
        <w:spacing w:after="84" w:line="220" w:lineRule="exact"/>
        <w:rPr>
          <w:lang w:val="ru-RU"/>
        </w:rPr>
      </w:pPr>
    </w:p>
    <w:p w14:paraId="70051C72" w14:textId="77777777" w:rsidR="0027100E" w:rsidRPr="00735447" w:rsidRDefault="00735447">
      <w:pPr>
        <w:tabs>
          <w:tab w:val="left" w:pos="180"/>
        </w:tabs>
        <w:autoSpaceDE w:val="0"/>
        <w:autoSpaceDN w:val="0"/>
        <w:spacing w:after="0" w:line="288" w:lineRule="auto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Развитие умений письменной речи: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списывание текста и выписывание из него слов, словосочетаний, предложений в соответствии с решаемой коммуникативной задачей; составление плана прочитанного текста;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заполнение анкет и формуляров: сообщать о себе основные сведения (имя, фамилия, пол, возраст, гражданство, адрес, увлечения) в соответствии с нормами, принятыми в стране/странах изучаемого языка;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написание электронного сообщения личного характера: сообщать краткие сведения о себе, расспрашивать друга/подругу по переписке о его/её увлечениях, выражать благодарность, извинения, просьбу; оформлять обращение, завершающую фразу и подпись в соответствии с нормами 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неофициального общения, принятыми в стране/странах изучаемого языка. Объём письма — до 75 слов;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создание небольшого письменного высказывания с опорой на образец, план, таблицу. Объём письменного высказывания —до 75 слов.</w:t>
      </w:r>
    </w:p>
    <w:p w14:paraId="0F21291E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 w:line="281" w:lineRule="auto"/>
        <w:ind w:right="288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Фонетическая сторона речи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Различение на слух и адекватное, без фонематических ошибок, ведущих к сбою в коммуникации, произнесение слов с соблюдением правильного ударения и фраз с соблюдением их ритмико-интонационных особенностей, в том числе отсутствия фразового ударения на служебных словах; чтение новых слов согласно основным правилам чтения.</w:t>
      </w:r>
    </w:p>
    <w:p w14:paraId="0633265D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Чтение вслух небольших аутентичных текстов, построенных на изученном языковом материале, с соблюдением правил чтения и соответствующей интонации, демонстрирующих понимание текста. </w:t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Тексты для чтения вслух: диалог (беседа), рассказ, сообщение информационного характера, отрывок из статьи научно-популярного характера.</w:t>
      </w:r>
    </w:p>
    <w:p w14:paraId="735375AE" w14:textId="77777777" w:rsidR="0027100E" w:rsidRPr="00735447" w:rsidRDefault="00735447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Объём текста для чтения вслух — до 80 слов.</w:t>
      </w:r>
    </w:p>
    <w:p w14:paraId="63D68161" w14:textId="77777777" w:rsidR="0027100E" w:rsidRPr="00735447" w:rsidRDefault="00735447">
      <w:pPr>
        <w:autoSpaceDE w:val="0"/>
        <w:autoSpaceDN w:val="0"/>
        <w:spacing w:before="70" w:after="0" w:line="262" w:lineRule="auto"/>
        <w:ind w:left="180" w:right="6192"/>
        <w:rPr>
          <w:lang w:val="ru-RU"/>
        </w:rPr>
      </w:pPr>
      <w:r w:rsidRPr="0073544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Орфография и пунктуация 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Правильное написание изученных слов.</w:t>
      </w:r>
    </w:p>
    <w:p w14:paraId="372E591B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 w:line="262" w:lineRule="auto"/>
        <w:ind w:right="144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Правильное использование знаков препинания: точки, вопросительного и восклицательного знаков в конце предложения; запятой при перечислении.</w:t>
      </w:r>
    </w:p>
    <w:p w14:paraId="081D25BF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 w:line="262" w:lineRule="auto"/>
        <w:ind w:right="1008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Пунктуационно правильное в соответствии с нормами речевого этикета, принятыми в стране/странах изучаемого языка, оформление электронного сообщения личного характера.</w:t>
      </w:r>
    </w:p>
    <w:p w14:paraId="613DC80F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 w:line="281" w:lineRule="auto"/>
        <w:ind w:right="288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Лексическая сторона речи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Распознавание в письменном и звучащем тексте и употребление в устной и письменной речи лексических единиц (слов, словосочетаний, речевых клише), обслуживающих ситуации общения в рамках тематического содержания речи, с соблюдением существующей в немецком языке нормы лексической сочетаемости.</w:t>
      </w:r>
    </w:p>
    <w:p w14:paraId="1A30BFB8" w14:textId="77777777" w:rsidR="0027100E" w:rsidRPr="00735447" w:rsidRDefault="00735447">
      <w:pPr>
        <w:autoSpaceDE w:val="0"/>
        <w:autoSpaceDN w:val="0"/>
        <w:spacing w:before="70" w:after="0" w:line="271" w:lineRule="auto"/>
        <w:ind w:right="432" w:firstLine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Объём — 600 лексических единиц для продуктивного использования (включая 450 лексических единиц, изученных ранее) и 650 лексических единиц для рецептивного усвоения (включая 600 лексических единиц продуктивного минимума).</w:t>
      </w:r>
    </w:p>
    <w:p w14:paraId="5B37A845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 w:line="286" w:lineRule="auto"/>
        <w:ind w:right="432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Основные способы словообразования: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а) аффиксация: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образование глаголов при помощи суффикса -</w:t>
      </w:r>
      <w:r>
        <w:rPr>
          <w:rFonts w:ascii="Times New Roman" w:eastAsia="Times New Roman" w:hAnsi="Times New Roman"/>
          <w:color w:val="000000"/>
          <w:sz w:val="24"/>
        </w:rPr>
        <w:t>ieren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(</w:t>
      </w:r>
      <w:r>
        <w:rPr>
          <w:rFonts w:ascii="Times New Roman" w:eastAsia="Times New Roman" w:hAnsi="Times New Roman"/>
          <w:color w:val="000000"/>
          <w:sz w:val="24"/>
        </w:rPr>
        <w:t>interessieren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);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образование имён существительных при помощи суффиксов -</w:t>
      </w:r>
      <w:r>
        <w:rPr>
          <w:rFonts w:ascii="Times New Roman" w:eastAsia="Times New Roman" w:hAnsi="Times New Roman"/>
          <w:color w:val="000000"/>
          <w:sz w:val="24"/>
        </w:rPr>
        <w:t>schaft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(</w:t>
      </w:r>
      <w:r>
        <w:rPr>
          <w:rFonts w:ascii="Times New Roman" w:eastAsia="Times New Roman" w:hAnsi="Times New Roman"/>
          <w:color w:val="000000"/>
          <w:sz w:val="24"/>
        </w:rPr>
        <w:t>dieFreundschaft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), -</w:t>
      </w:r>
      <w:r>
        <w:rPr>
          <w:rFonts w:ascii="Times New Roman" w:eastAsia="Times New Roman" w:hAnsi="Times New Roman"/>
          <w:color w:val="000000"/>
          <w:sz w:val="24"/>
        </w:rPr>
        <w:t>tion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(</w:t>
      </w:r>
      <w:r>
        <w:rPr>
          <w:rFonts w:ascii="Times New Roman" w:eastAsia="Times New Roman" w:hAnsi="Times New Roman"/>
          <w:color w:val="000000"/>
          <w:sz w:val="24"/>
        </w:rPr>
        <w:t>dieOrganisation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), префикса </w:t>
      </w:r>
      <w:r>
        <w:rPr>
          <w:rFonts w:ascii="Times New Roman" w:eastAsia="Times New Roman" w:hAnsi="Times New Roman"/>
          <w:color w:val="000000"/>
          <w:sz w:val="24"/>
        </w:rPr>
        <w:t>un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-(</w:t>
      </w:r>
      <w:r>
        <w:rPr>
          <w:rFonts w:ascii="Times New Roman" w:eastAsia="Times New Roman" w:hAnsi="Times New Roman"/>
          <w:color w:val="000000"/>
          <w:sz w:val="24"/>
        </w:rPr>
        <w:t>dasUngl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ü</w:t>
      </w:r>
      <w:r>
        <w:rPr>
          <w:rFonts w:ascii="Times New Roman" w:eastAsia="Times New Roman" w:hAnsi="Times New Roman"/>
          <w:color w:val="000000"/>
          <w:sz w:val="24"/>
        </w:rPr>
        <w:t>ck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);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б) конверсия: образование имён существительных от прилагательных;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в) словосложение: образование сложных существительных путём соединения прилагательного и существительного (</w:t>
      </w:r>
      <w:r>
        <w:rPr>
          <w:rFonts w:ascii="Times New Roman" w:eastAsia="Times New Roman" w:hAnsi="Times New Roman"/>
          <w:color w:val="000000"/>
          <w:sz w:val="24"/>
        </w:rPr>
        <w:t>dieKleinstadt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).</w:t>
      </w:r>
    </w:p>
    <w:p w14:paraId="72DE3DC9" w14:textId="15D7960F" w:rsidR="0027100E" w:rsidRPr="00735447" w:rsidRDefault="00735447" w:rsidP="007209A1">
      <w:pPr>
        <w:autoSpaceDE w:val="0"/>
        <w:autoSpaceDN w:val="0"/>
        <w:spacing w:before="70" w:after="0" w:line="230" w:lineRule="auto"/>
        <w:ind w:left="180"/>
        <w:rPr>
          <w:lang w:val="ru-RU"/>
        </w:rPr>
        <w:sectPr w:rsidR="0027100E" w:rsidRPr="00735447">
          <w:pgSz w:w="11900" w:h="16840"/>
          <w:pgMar w:top="304" w:right="660" w:bottom="422" w:left="666" w:header="720" w:footer="720" w:gutter="0"/>
          <w:cols w:space="720" w:equalWidth="0">
            <w:col w:w="10574" w:space="0"/>
          </w:cols>
          <w:docGrid w:linePitch="360"/>
        </w:sect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Многозначные лексические единицы. Синонимы. Антонимы.</w:t>
      </w:r>
    </w:p>
    <w:p w14:paraId="52F5375D" w14:textId="77777777" w:rsidR="0027100E" w:rsidRPr="00735447" w:rsidRDefault="0027100E">
      <w:pPr>
        <w:autoSpaceDE w:val="0"/>
        <w:autoSpaceDN w:val="0"/>
        <w:spacing w:after="78" w:line="220" w:lineRule="exact"/>
        <w:rPr>
          <w:lang w:val="ru-RU"/>
        </w:rPr>
      </w:pPr>
    </w:p>
    <w:p w14:paraId="2459CD05" w14:textId="77777777" w:rsidR="0027100E" w:rsidRPr="00735447" w:rsidRDefault="00735447">
      <w:pPr>
        <w:autoSpaceDE w:val="0"/>
        <w:autoSpaceDN w:val="0"/>
        <w:spacing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Различные средства связи в тексте для обеспечения его целостности (</w:t>
      </w:r>
      <w:r>
        <w:rPr>
          <w:rFonts w:ascii="Times New Roman" w:eastAsia="Times New Roman" w:hAnsi="Times New Roman"/>
          <w:color w:val="000000"/>
          <w:sz w:val="24"/>
        </w:rPr>
        <w:t>zuerst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, </w:t>
      </w:r>
      <w:r>
        <w:rPr>
          <w:rFonts w:ascii="Times New Roman" w:eastAsia="Times New Roman" w:hAnsi="Times New Roman"/>
          <w:color w:val="000000"/>
          <w:sz w:val="24"/>
        </w:rPr>
        <w:t>denn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и др.).</w:t>
      </w:r>
    </w:p>
    <w:p w14:paraId="241AF150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 w:line="271" w:lineRule="auto"/>
        <w:ind w:right="720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Грамматическая сторона речи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Распознавание в письменном и звучащем тексте и употребление в устной и письменной речи изученных морфологических форм и синтаксических конструкций немецкого языка.</w:t>
      </w:r>
    </w:p>
    <w:p w14:paraId="38A86241" w14:textId="77777777" w:rsidR="0027100E" w:rsidRPr="00735447" w:rsidRDefault="00735447">
      <w:pPr>
        <w:autoSpaceDE w:val="0"/>
        <w:autoSpaceDN w:val="0"/>
        <w:spacing w:before="70" w:after="0" w:line="271" w:lineRule="auto"/>
        <w:ind w:firstLine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Различные коммуникативные типы предложений: повествовательные (утвердительные, 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отрицательные), вопросительные (общий, специальный вопросы), побудительные (в утвердительной и отрицательной форме).</w:t>
      </w:r>
    </w:p>
    <w:p w14:paraId="2ECE2970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 w:line="262" w:lineRule="auto"/>
        <w:ind w:right="576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Сложноподчинённые предложения: дополнительные (с союзом </w:t>
      </w:r>
      <w:r>
        <w:rPr>
          <w:rFonts w:ascii="Times New Roman" w:eastAsia="Times New Roman" w:hAnsi="Times New Roman"/>
          <w:color w:val="000000"/>
          <w:sz w:val="24"/>
        </w:rPr>
        <w:t>dass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), причины (с союзом </w:t>
      </w:r>
      <w:r>
        <w:rPr>
          <w:rFonts w:ascii="Times New Roman" w:eastAsia="Times New Roman" w:hAnsi="Times New Roman"/>
          <w:color w:val="000000"/>
          <w:sz w:val="24"/>
        </w:rPr>
        <w:t>weil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), времени (с союзом </w:t>
      </w:r>
      <w:r>
        <w:rPr>
          <w:rFonts w:ascii="Times New Roman" w:eastAsia="Times New Roman" w:hAnsi="Times New Roman"/>
          <w:color w:val="000000"/>
          <w:sz w:val="24"/>
        </w:rPr>
        <w:t>wenn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).</w:t>
      </w:r>
    </w:p>
    <w:p w14:paraId="36186EA7" w14:textId="77777777" w:rsidR="0027100E" w:rsidRPr="00735447" w:rsidRDefault="00735447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Образование </w:t>
      </w:r>
      <w:r>
        <w:rPr>
          <w:rFonts w:ascii="Times New Roman" w:eastAsia="Times New Roman" w:hAnsi="Times New Roman"/>
          <w:color w:val="000000"/>
          <w:sz w:val="24"/>
        </w:rPr>
        <w:t>Perfekt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слабых и сильных глаголов.</w:t>
      </w:r>
    </w:p>
    <w:p w14:paraId="6259C2A6" w14:textId="77777777" w:rsidR="0027100E" w:rsidRPr="00735447" w:rsidRDefault="00735447"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Глаголы с возвратным местоимением </w:t>
      </w:r>
      <w:r>
        <w:rPr>
          <w:rFonts w:ascii="Times New Roman" w:eastAsia="Times New Roman" w:hAnsi="Times New Roman"/>
          <w:color w:val="000000"/>
          <w:sz w:val="24"/>
        </w:rPr>
        <w:t>sich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.</w:t>
      </w:r>
    </w:p>
    <w:p w14:paraId="288D4D2C" w14:textId="77777777" w:rsidR="0027100E" w:rsidRPr="00735447" w:rsidRDefault="00735447"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Склонение прилагательных.</w:t>
      </w:r>
    </w:p>
    <w:p w14:paraId="4FD655EB" w14:textId="77777777" w:rsidR="0027100E" w:rsidRPr="00735447" w:rsidRDefault="00735447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Степени сравнения прилагательных, союзы </w:t>
      </w:r>
      <w:r>
        <w:rPr>
          <w:rFonts w:ascii="Times New Roman" w:eastAsia="Times New Roman" w:hAnsi="Times New Roman"/>
          <w:color w:val="000000"/>
          <w:sz w:val="24"/>
        </w:rPr>
        <w:t>als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, </w:t>
      </w:r>
      <w:r>
        <w:rPr>
          <w:rFonts w:ascii="Times New Roman" w:eastAsia="Times New Roman" w:hAnsi="Times New Roman"/>
          <w:color w:val="000000"/>
          <w:sz w:val="24"/>
        </w:rPr>
        <w:t>wie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.</w:t>
      </w:r>
    </w:p>
    <w:p w14:paraId="6CAAF667" w14:textId="77777777" w:rsidR="0027100E" w:rsidRPr="00735447" w:rsidRDefault="00735447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Модальные глаголы </w:t>
      </w:r>
      <w:r>
        <w:rPr>
          <w:rFonts w:ascii="Times New Roman" w:eastAsia="Times New Roman" w:hAnsi="Times New Roman"/>
          <w:color w:val="000000"/>
          <w:sz w:val="24"/>
        </w:rPr>
        <w:t>d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ü</w:t>
      </w:r>
      <w:r>
        <w:rPr>
          <w:rFonts w:ascii="Times New Roman" w:eastAsia="Times New Roman" w:hAnsi="Times New Roman"/>
          <w:color w:val="000000"/>
          <w:sz w:val="24"/>
        </w:rPr>
        <w:t>rfen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и </w:t>
      </w:r>
      <w:r>
        <w:rPr>
          <w:rFonts w:ascii="Times New Roman" w:eastAsia="Times New Roman" w:hAnsi="Times New Roman"/>
          <w:color w:val="000000"/>
          <w:sz w:val="24"/>
        </w:rPr>
        <w:t>sollen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в </w:t>
      </w:r>
      <w:r>
        <w:rPr>
          <w:rFonts w:ascii="Times New Roman" w:eastAsia="Times New Roman" w:hAnsi="Times New Roman"/>
          <w:color w:val="000000"/>
          <w:sz w:val="24"/>
        </w:rPr>
        <w:t>Pr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ä</w:t>
      </w:r>
      <w:r>
        <w:rPr>
          <w:rFonts w:ascii="Times New Roman" w:eastAsia="Times New Roman" w:hAnsi="Times New Roman"/>
          <w:color w:val="000000"/>
          <w:sz w:val="24"/>
        </w:rPr>
        <w:t>sens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.</w:t>
      </w:r>
    </w:p>
    <w:p w14:paraId="75BBCC0B" w14:textId="77777777" w:rsidR="0027100E" w:rsidRPr="00735447" w:rsidRDefault="00735447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Модальные глаголы в </w:t>
      </w:r>
      <w:r>
        <w:rPr>
          <w:rFonts w:ascii="Times New Roman" w:eastAsia="Times New Roman" w:hAnsi="Times New Roman"/>
          <w:color w:val="000000"/>
          <w:sz w:val="24"/>
        </w:rPr>
        <w:t>Pr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ä</w:t>
      </w:r>
      <w:r>
        <w:rPr>
          <w:rFonts w:ascii="Times New Roman" w:eastAsia="Times New Roman" w:hAnsi="Times New Roman"/>
          <w:color w:val="000000"/>
          <w:sz w:val="24"/>
        </w:rPr>
        <w:t>teritum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.</w:t>
      </w:r>
    </w:p>
    <w:p w14:paraId="408FC14D" w14:textId="77777777" w:rsidR="0027100E" w:rsidRPr="00735447" w:rsidRDefault="00735447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Притяжательные местоимения в именительном и дательном падежах.</w:t>
      </w:r>
    </w:p>
    <w:p w14:paraId="65F771D3" w14:textId="77777777" w:rsidR="0027100E" w:rsidRPr="00735447" w:rsidRDefault="00735447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Личные местоимения в дательном падеже.</w:t>
      </w:r>
    </w:p>
    <w:p w14:paraId="60D69719" w14:textId="77777777" w:rsidR="0027100E" w:rsidRPr="00735447" w:rsidRDefault="00735447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Склонение местоимений </w:t>
      </w:r>
      <w:r>
        <w:rPr>
          <w:rFonts w:ascii="Times New Roman" w:eastAsia="Times New Roman" w:hAnsi="Times New Roman"/>
          <w:color w:val="000000"/>
          <w:sz w:val="24"/>
        </w:rPr>
        <w:t>welch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-, </w:t>
      </w:r>
      <w:r>
        <w:rPr>
          <w:rFonts w:ascii="Times New Roman" w:eastAsia="Times New Roman" w:hAnsi="Times New Roman"/>
          <w:color w:val="000000"/>
          <w:sz w:val="24"/>
        </w:rPr>
        <w:t>jed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-, </w:t>
      </w:r>
      <w:r>
        <w:rPr>
          <w:rFonts w:ascii="Times New Roman" w:eastAsia="Times New Roman" w:hAnsi="Times New Roman"/>
          <w:color w:val="000000"/>
          <w:sz w:val="24"/>
        </w:rPr>
        <w:t>dies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-.</w:t>
      </w:r>
    </w:p>
    <w:p w14:paraId="236F860E" w14:textId="77777777" w:rsidR="0027100E" w:rsidRPr="00735447" w:rsidRDefault="00735447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Порядковые числительные до 100.</w:t>
      </w:r>
    </w:p>
    <w:p w14:paraId="0876971D" w14:textId="77777777" w:rsidR="0027100E" w:rsidRPr="00735447" w:rsidRDefault="00735447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Числительные для обозначения дат и больших чисел (до 1 000 000).</w:t>
      </w:r>
    </w:p>
    <w:p w14:paraId="488FE6B6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190" w:after="0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Социокультурные знания и умения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Знание и использование отдельных социокультурных элементов речевого поведенческого этикета в стране/странах изучаемого языка в рамках тематического содержания (в ситуациях общения, в том числе «В городе», «Проведение досуга», «Во время путешествия»).</w:t>
      </w:r>
    </w:p>
    <w:p w14:paraId="5392B047" w14:textId="77777777" w:rsidR="0027100E" w:rsidRPr="00735447" w:rsidRDefault="00735447">
      <w:pPr>
        <w:autoSpaceDE w:val="0"/>
        <w:autoSpaceDN w:val="0"/>
        <w:spacing w:before="70" w:after="0" w:line="271" w:lineRule="auto"/>
        <w:ind w:firstLine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Знание и использование в устной и письменной речи наиболее употребительной тематической фоновой лексики и реалий в рамках отобранного тематического содержания (основные национальные праздники, традиции в питании и проведении досуга, система образования).</w:t>
      </w:r>
    </w:p>
    <w:p w14:paraId="3D817DAB" w14:textId="77777777" w:rsidR="0027100E" w:rsidRPr="00735447" w:rsidRDefault="00735447">
      <w:pPr>
        <w:autoSpaceDE w:val="0"/>
        <w:autoSpaceDN w:val="0"/>
        <w:spacing w:before="70" w:after="0" w:line="281" w:lineRule="auto"/>
        <w:ind w:right="1008" w:firstLine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Социокультурный портрет родной страны и страны/стран изучаемого языка: знакомство с традициями проведения основных национальных праздников (Рождества, Нового года); с особенностями образа жизни и культуры страны/стран изучаемого языка (известными достопримечательностями, некоторыми выдающимися людьми); с доступными в языковом отношении образцами поэзии и прозы для подростков на немецком языке.</w:t>
      </w:r>
    </w:p>
    <w:p w14:paraId="2BBED5D9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2" w:after="0" w:line="288" w:lineRule="auto"/>
        <w:ind w:right="144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Развитие умений: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писать своё имя и фамилию, а также имена и фамилии своих родственников и друзей на немецком языке;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правильно оформлять свой адрес на немецком языке (в анкете);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правильно оформлять электронное сообщение личного характера в соответствии с нормами неофициального общения, принятыми в стране/странах изучаемого языка;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кратко представлять Россию и страну/страны изучаемого языка;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кратко представлять некоторые культурные явления родной страны и страны/стран изучаемого языка (основные национальные праздники, традиции в проведении досуга и питании);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наиболее известные достопримечательности;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кратко рассказывать о выдающихся людях родной страны и страны/стран изучаемого языка (учёных, писателях, поэтах, спортсменах).</w:t>
      </w:r>
    </w:p>
    <w:p w14:paraId="531EBFAC" w14:textId="77777777" w:rsidR="0027100E" w:rsidRPr="00735447" w:rsidRDefault="00735447">
      <w:pPr>
        <w:autoSpaceDE w:val="0"/>
        <w:autoSpaceDN w:val="0"/>
        <w:spacing w:before="190" w:after="0" w:line="262" w:lineRule="auto"/>
        <w:ind w:left="180" w:right="432"/>
        <w:rPr>
          <w:lang w:val="ru-RU"/>
        </w:rPr>
      </w:pPr>
      <w:r w:rsidRPr="0073544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Компенсаторные умения 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Использование при чтении и аудировании языковой, в том числе контекстуальной, догадки; при</w:t>
      </w:r>
    </w:p>
    <w:p w14:paraId="5DABFB28" w14:textId="77777777" w:rsidR="0027100E" w:rsidRPr="00735447" w:rsidRDefault="0027100E">
      <w:pPr>
        <w:rPr>
          <w:lang w:val="ru-RU"/>
        </w:rPr>
        <w:sectPr w:rsidR="0027100E" w:rsidRPr="00735447">
          <w:pgSz w:w="11900" w:h="16840"/>
          <w:pgMar w:top="298" w:right="658" w:bottom="308" w:left="666" w:header="720" w:footer="720" w:gutter="0"/>
          <w:cols w:space="720" w:equalWidth="0">
            <w:col w:w="10576" w:space="0"/>
          </w:cols>
          <w:docGrid w:linePitch="360"/>
        </w:sectPr>
      </w:pPr>
    </w:p>
    <w:p w14:paraId="29CF06EC" w14:textId="77777777" w:rsidR="0027100E" w:rsidRPr="00735447" w:rsidRDefault="0027100E">
      <w:pPr>
        <w:autoSpaceDE w:val="0"/>
        <w:autoSpaceDN w:val="0"/>
        <w:spacing w:after="78" w:line="220" w:lineRule="exact"/>
        <w:rPr>
          <w:lang w:val="ru-RU"/>
        </w:rPr>
      </w:pPr>
    </w:p>
    <w:p w14:paraId="064959F7" w14:textId="77777777" w:rsidR="0027100E" w:rsidRPr="00735447" w:rsidRDefault="00735447">
      <w:pPr>
        <w:autoSpaceDE w:val="0"/>
        <w:autoSpaceDN w:val="0"/>
        <w:spacing w:after="0" w:line="262" w:lineRule="auto"/>
        <w:ind w:right="144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непосредственном общении догадываться о значении незнакомых слов с помощью используемых собеседником жестов и мимики.</w:t>
      </w:r>
    </w:p>
    <w:p w14:paraId="470CFE1F" w14:textId="77777777" w:rsidR="0027100E" w:rsidRPr="00735447" w:rsidRDefault="00735447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Переспрашивание, просьба повторить, уточняя значение незнакомых слов.</w:t>
      </w:r>
    </w:p>
    <w:p w14:paraId="587DB73D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 w:line="262" w:lineRule="auto"/>
        <w:ind w:right="288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Использование в качестве опоры при составлении собственных высказываний ключевых слов, плана.</w:t>
      </w:r>
    </w:p>
    <w:p w14:paraId="0A9BFA85" w14:textId="0AA4817D" w:rsidR="0027100E" w:rsidRPr="00735447" w:rsidRDefault="00735447" w:rsidP="007209A1">
      <w:pPr>
        <w:tabs>
          <w:tab w:val="left" w:pos="180"/>
        </w:tabs>
        <w:autoSpaceDE w:val="0"/>
        <w:autoSpaceDN w:val="0"/>
        <w:spacing w:before="70" w:after="0"/>
        <w:rPr>
          <w:lang w:val="ru-RU"/>
        </w:rPr>
        <w:sectPr w:rsidR="0027100E" w:rsidRPr="00735447">
          <w:pgSz w:w="11900" w:h="16840"/>
          <w:pgMar w:top="298" w:right="950" w:bottom="1440" w:left="666" w:header="720" w:footer="720" w:gutter="0"/>
          <w:cols w:space="720" w:equalWidth="0">
            <w:col w:w="10284" w:space="0"/>
          </w:cols>
          <w:docGrid w:linePitch="360"/>
        </w:sect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Игнорирование информации, не являющейся необходимой для понимания основного содержания прочитанного/прослушанного текста или для нахождения в тексте запрашиваемой информации. </w:t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Сравнение (в том числе установление основания для сравнения) объектов, явлений, процессов, их элементов и основных функций в рамках изученной тематики.</w:t>
      </w:r>
    </w:p>
    <w:p w14:paraId="1CE66F99" w14:textId="77777777" w:rsidR="0027100E" w:rsidRPr="00735447" w:rsidRDefault="0027100E">
      <w:pPr>
        <w:autoSpaceDE w:val="0"/>
        <w:autoSpaceDN w:val="0"/>
        <w:spacing w:after="78" w:line="220" w:lineRule="exact"/>
        <w:rPr>
          <w:lang w:val="ru-RU"/>
        </w:rPr>
      </w:pPr>
    </w:p>
    <w:p w14:paraId="4F540BA9" w14:textId="77777777" w:rsidR="0027100E" w:rsidRPr="00735447" w:rsidRDefault="00735447">
      <w:pPr>
        <w:autoSpaceDE w:val="0"/>
        <w:autoSpaceDN w:val="0"/>
        <w:spacing w:after="0" w:line="230" w:lineRule="auto"/>
        <w:rPr>
          <w:lang w:val="ru-RU"/>
        </w:rPr>
      </w:pPr>
      <w:r w:rsidRPr="00735447">
        <w:rPr>
          <w:rFonts w:ascii="Times New Roman" w:eastAsia="Times New Roman" w:hAnsi="Times New Roman"/>
          <w:b/>
          <w:color w:val="000000"/>
          <w:sz w:val="24"/>
          <w:lang w:val="ru-RU"/>
        </w:rPr>
        <w:t>ПЛАНИРУЕМЫЕ ОБРАЗОВАТЕЛЬНЫЕ РЕЗУЛЬТАТЫ</w:t>
      </w:r>
    </w:p>
    <w:p w14:paraId="66502C62" w14:textId="77777777" w:rsidR="0027100E" w:rsidRPr="00735447" w:rsidRDefault="00735447">
      <w:pPr>
        <w:autoSpaceDE w:val="0"/>
        <w:autoSpaceDN w:val="0"/>
        <w:spacing w:before="346" w:after="0" w:line="230" w:lineRule="auto"/>
        <w:rPr>
          <w:lang w:val="ru-RU"/>
        </w:rPr>
      </w:pPr>
      <w:r w:rsidRPr="00735447">
        <w:rPr>
          <w:rFonts w:ascii="Times New Roman" w:eastAsia="Times New Roman" w:hAnsi="Times New Roman"/>
          <w:b/>
          <w:color w:val="000000"/>
          <w:sz w:val="24"/>
          <w:lang w:val="ru-RU"/>
        </w:rPr>
        <w:t>ЛИЧНОСТНЫЕ РЕЗУЛЬТАТЫ</w:t>
      </w:r>
    </w:p>
    <w:p w14:paraId="64C067C3" w14:textId="64084930" w:rsidR="0027100E" w:rsidRPr="00735447" w:rsidRDefault="00735447" w:rsidP="007209A1">
      <w:pPr>
        <w:tabs>
          <w:tab w:val="left" w:pos="180"/>
        </w:tabs>
        <w:autoSpaceDE w:val="0"/>
        <w:autoSpaceDN w:val="0"/>
        <w:spacing w:before="166" w:after="0" w:line="290" w:lineRule="auto"/>
        <w:rPr>
          <w:lang w:val="ru-RU"/>
        </w:rPr>
        <w:sectPr w:rsidR="0027100E" w:rsidRPr="00735447">
          <w:pgSz w:w="11900" w:h="16840"/>
          <w:pgMar w:top="298" w:right="650" w:bottom="410" w:left="666" w:header="720" w:footer="720" w:gutter="0"/>
          <w:cols w:space="720" w:equalWidth="0">
            <w:col w:w="10584" w:space="0"/>
          </w:cols>
          <w:docGrid w:linePitch="360"/>
        </w:sect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b/>
          <w:color w:val="000000"/>
          <w:sz w:val="24"/>
          <w:lang w:val="ru-RU"/>
        </w:rPr>
        <w:t>Личностные результаты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освоения программы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деятельности, в том числе в части: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гражданского воспитания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: готовность к выполнению обязанностей гражданина и реализации его прав, уважение прав, свобод и законных интересов других людей;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активное участие в жизни семьи, организации, местного сообщества, родного края, страны; </w:t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неприятие любых форм экстремизма, дискриминации; понимание роли различных социальных институтов в жизни человека;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обществе; </w:t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представление о способах противодействия коррупции; готовность к разнообразной совместной деятельности, стремление к взаимопониманию и взаимопомощи, активное участие в школьном самоуправлении; готовность к участию в гуманитарной деятельности (волонтёрство, помощь людям, нуждающимся в ней);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патриотического воспитания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: осознание российской гражданской идентичности в поликультурном и многоконфессиональном обществе, проявление интереса к познанию родного языка, истории, культуры Российской Федерации, своего края, народов России;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ценностное отношение к достижениям своей Родины — России, к науке, искусству, спорту, технологиям, боевым подвигам и трудовым достижениям народа;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духовно-нравственного воспитания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: ориентация на моральные ценности и нормы в ситуациях нравственного выбора;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готовность оценивать своё поведение и поступки, поведение и поступки других людей с позиции нравственных и правовых норм с учётом осознания последствий поступков;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активное неприятие асоциальных поступков, свобода и ответственность личности в условиях индивидуального и общественного пространства;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эстетического воспитания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: восприимчивость к разным видам искусства, традициям и творчеству своего и других народов, понимание эмоционального воздействия искусства; осознание важности художественной культуры как средства коммуникации и самовыражения;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понимание ценности отечественного и мирового искусства, роли этнических культурных традиций и народного творчества; стремление к самовыражению в разных видах искусства;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физического воспитания, формирования культуры здоровья и эмоционального благополучия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: осознание ценности жизни;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ответственное отношение к своему здоровью и установка на здоровый образ жизни (здоровое питание, соблюдение гигиенических правил, сбалансированный режим занятий и отдыха, регулярная физическая активность);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соблюдение правил безопасности, в том числе навыков безопасного поведения в интернет-среде; </w:t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способность адаптироваться к стрессовым ситуациям и меняющимся социальным, 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информационным и природным условиям, в том числе осмысляя собственный опыт и выстраивая</w:t>
      </w:r>
    </w:p>
    <w:p w14:paraId="4459992D" w14:textId="77777777" w:rsidR="0027100E" w:rsidRPr="00735447" w:rsidRDefault="0027100E">
      <w:pPr>
        <w:autoSpaceDE w:val="0"/>
        <w:autoSpaceDN w:val="0"/>
        <w:spacing w:after="66" w:line="220" w:lineRule="exact"/>
        <w:rPr>
          <w:lang w:val="ru-RU"/>
        </w:rPr>
      </w:pPr>
    </w:p>
    <w:p w14:paraId="3C563E6C" w14:textId="77777777" w:rsidR="0027100E" w:rsidRPr="00735447" w:rsidRDefault="00735447">
      <w:pPr>
        <w:tabs>
          <w:tab w:val="left" w:pos="180"/>
        </w:tabs>
        <w:autoSpaceDE w:val="0"/>
        <w:autoSpaceDN w:val="0"/>
        <w:spacing w:after="0" w:line="290" w:lineRule="auto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дальнейшие цели;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умение принимать себя и других не осуждая;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умение осознавать эмоциональное состояние себя и других, умение управлять собственным эмоциональным состоянием;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сформированность навыка рефлексии, признание своего права на ошибку и такого же права другого человека;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трудового воспитания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: установка на активное участие в решении практических задач (в рамках семьи, организации,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интерес к практическому изучению профессий и труда различного рода, в том числе на основе применения изучаемого предметного знания;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осознание важности обучения на протяжении всей жизни для успешной профессиональной деятельности и развитие необходимых умений для этого;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готовность адаптироваться в профессиональной среде; уважение к труду и результатам трудовой деятельности;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осознанный выбор и построение индивидуальной траектории образования и жизненных планов с учётом личных и общественных интересов и потребностей;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экологического воспитания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: ориентация на применение знаний из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повышение уровня экологической культуры, осознание глобального характера экологических проблем и путей их решения;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активное неприятие действий, приносящих вред окружающей среде;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осознание своей роли как гражданина и потребителя в условиях взаимосвязи природной, 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технологической и социальной сред;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готовность к участию в практической деятельности экологической направленности;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ценности научного познания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: 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овладение языковой и читательской культурой как средством познания мира;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овладение основными навыками исследовательской деятельности, установка на осмысление опыта, наблюдений, поступков и стремление совершенствовать пути достижения индивидуального и коллективного благополучия.</w:t>
      </w:r>
    </w:p>
    <w:p w14:paraId="0EED9A6B" w14:textId="2CEC99CB" w:rsidR="0027100E" w:rsidRPr="00735447" w:rsidRDefault="00735447" w:rsidP="007209A1">
      <w:pPr>
        <w:tabs>
          <w:tab w:val="left" w:pos="180"/>
        </w:tabs>
        <w:autoSpaceDE w:val="0"/>
        <w:autoSpaceDN w:val="0"/>
        <w:spacing w:before="72" w:after="0" w:line="288" w:lineRule="auto"/>
        <w:rPr>
          <w:lang w:val="ru-RU"/>
        </w:rPr>
        <w:sectPr w:rsidR="0027100E" w:rsidRPr="00735447">
          <w:pgSz w:w="11900" w:h="16840"/>
          <w:pgMar w:top="286" w:right="714" w:bottom="438" w:left="666" w:header="720" w:footer="720" w:gutter="0"/>
          <w:cols w:space="720" w:equalWidth="0">
            <w:col w:w="10520" w:space="0"/>
          </w:cols>
          <w:docGrid w:linePitch="360"/>
        </w:sect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Личностные результаты, обеспечивающие адаптацию обучающегося к изменяющимся условиям социальной и природной среды, включают: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освоение обучающимися социального опыта, основных социальных ролей, соответствующих ведущей деятельности возраста, норм и правил общественного поведения, форм социальной жизни в группах и сообществах, включая семью, группы, сформированные по профессиональной 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деятельности, а также в рамках социального взаимодействия с людьми из другой культурной среды; </w:t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способность обучающихся во взаимодействии в условиях неопределённости, открытость опыту и знаниям других;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способность действовать в условиях неопределённости, повышать уровень своей компетентности через практическую деятельность, в том числе умение учиться у других людей, осознавать в совместной деятельности новые знания, навыки и компетенции из опыта других;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навык выявления и связывания образов, способность формирования новых знаний, в том числе способность формулировать идеи, понятия, гипотезы об объектах и явлениях, в том числе ранее</w:t>
      </w:r>
    </w:p>
    <w:p w14:paraId="4C49AC2C" w14:textId="77777777" w:rsidR="0027100E" w:rsidRPr="00735447" w:rsidRDefault="0027100E">
      <w:pPr>
        <w:autoSpaceDE w:val="0"/>
        <w:autoSpaceDN w:val="0"/>
        <w:spacing w:after="66" w:line="220" w:lineRule="exact"/>
        <w:rPr>
          <w:lang w:val="ru-RU"/>
        </w:rPr>
      </w:pPr>
    </w:p>
    <w:p w14:paraId="415F01C1" w14:textId="77777777" w:rsidR="0027100E" w:rsidRPr="00735447" w:rsidRDefault="00735447">
      <w:pPr>
        <w:tabs>
          <w:tab w:val="left" w:pos="180"/>
        </w:tabs>
        <w:autoSpaceDE w:val="0"/>
        <w:autoSpaceDN w:val="0"/>
        <w:spacing w:after="0" w:line="288" w:lineRule="auto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неизвестных, осознавать дефицит собственных знаний и компетентностей, планировать своё развитие;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умение распознавать конкретные примеры понятия по характерным признакам, выполнять операции в соответствии с определением и простейшими свойствами понятия, конкретизировать понятие примерами, использовать понятие и его свойства при решении задач (далее — оперировать 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понятиями), а также оперировать терминами и представлениями в области концепции устойчивого развития;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умение анализировать и выявлять взаимосвязи природы, общества и экономики; умение оценивать свои действия с учётом влияния на окружающую среду, достижений целей и преодоления вызовов, возможных глобальных последствий;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способность обучающихся осознавать стрессовую ситуацию, оценивать происходящие изменения и их последствия; воспринимать стрессовую ситуацию как вызов, требующий контрмер; оценивать ситуацию стресса, корректировать принимаемые решения и действия;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формулировать и оценивать риски и последствия, формировать опыт, уметь находить позитивное в произошедшей ситуации; быть готовым действовать в отсутствие гарантий успеха.</w:t>
      </w:r>
    </w:p>
    <w:p w14:paraId="74D326EC" w14:textId="77777777" w:rsidR="0027100E" w:rsidRPr="00735447" w:rsidRDefault="00735447">
      <w:pPr>
        <w:autoSpaceDE w:val="0"/>
        <w:autoSpaceDN w:val="0"/>
        <w:spacing w:before="262" w:after="0" w:line="230" w:lineRule="auto"/>
        <w:rPr>
          <w:lang w:val="ru-RU"/>
        </w:rPr>
      </w:pPr>
      <w:r w:rsidRPr="00735447">
        <w:rPr>
          <w:rFonts w:ascii="Times New Roman" w:eastAsia="Times New Roman" w:hAnsi="Times New Roman"/>
          <w:b/>
          <w:color w:val="000000"/>
          <w:sz w:val="24"/>
          <w:lang w:val="ru-RU"/>
        </w:rPr>
        <w:t>МЕТАПРЕДМЕТНЫЕ РЕЗУЛЬТАТЫ</w:t>
      </w:r>
    </w:p>
    <w:p w14:paraId="1D090EBC" w14:textId="0BD4D50B" w:rsidR="0027100E" w:rsidRPr="00735447" w:rsidRDefault="00735447" w:rsidP="007209A1">
      <w:pPr>
        <w:tabs>
          <w:tab w:val="left" w:pos="180"/>
        </w:tabs>
        <w:autoSpaceDE w:val="0"/>
        <w:autoSpaceDN w:val="0"/>
        <w:spacing w:before="166" w:after="0" w:line="290" w:lineRule="auto"/>
        <w:rPr>
          <w:lang w:val="ru-RU"/>
        </w:rPr>
        <w:sectPr w:rsidR="0027100E" w:rsidRPr="00735447">
          <w:pgSz w:w="11900" w:h="16840"/>
          <w:pgMar w:top="286" w:right="654" w:bottom="296" w:left="666" w:header="720" w:footer="720" w:gutter="0"/>
          <w:cols w:space="720" w:equalWidth="0">
            <w:col w:w="10580" w:space="0"/>
          </w:cols>
          <w:docGrid w:linePitch="360"/>
        </w:sect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Метапредметные результаты освоения программы основного общего образования, в том числе адаптированной, должны отражать: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Овладение универсальными учебными познавательными действиями: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1) базовые логические действия: выявлять и характеризовать существенные признаки объектов (явлений):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устанавливать существенный признак классификации, основания для обобщения и сравнения, критерии проводимого анализа;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с учётом предложенной задачи выявлять закономерности и противоречия в рассматриваемых фактах, данных и наблюдениях;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предлагать критерии для выявления закономерностей и противоречий;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выявлять дефицит информации, данных, необходимых для решения поставленной задачи; выявлять причинно-следственные связи при изучении явлений и процессов;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делать выводы с использованием дедуктивных и индуктивных умозаключений, умозаключений по аналогии, формулировать гипотезы о взаимосвязях;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самостоятельно 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критериев); </w:t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2) базовые исследовательские действия: использовать вопросы как исследовательский инструмент познания: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формулировать вопросы, фиксирующие разрыв между реальным и желаемым состоянием ситуации, объекта, самостоятельно устанавливать искомое и данное;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формулировать гипотезу об истинности собственных суждений и суждений других, 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аргументировать свою позицию, мнение;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проводить по самостоятельно составленному плану опыт, несложный эксперимент, небольшое исследование по установлению особенностей объекта изучения, причинно-следственных связей и зависимостей объектов между собой;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оценивать на применимость и достоверность информацию, полученную в ходе исследования (эксперимента);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самостоятельно формулировать обобщения и выводы по результатам проведённого наблюдения, опыта, исследования, владеть инструментами оценки достоверности полученных выводов и 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обобщений;</w:t>
      </w:r>
    </w:p>
    <w:p w14:paraId="7F8704FB" w14:textId="77777777" w:rsidR="0027100E" w:rsidRPr="00735447" w:rsidRDefault="0027100E">
      <w:pPr>
        <w:autoSpaceDE w:val="0"/>
        <w:autoSpaceDN w:val="0"/>
        <w:spacing w:after="90" w:line="220" w:lineRule="exact"/>
        <w:rPr>
          <w:lang w:val="ru-RU"/>
        </w:rPr>
      </w:pPr>
    </w:p>
    <w:p w14:paraId="79D70458" w14:textId="77777777" w:rsidR="0027100E" w:rsidRPr="00735447" w:rsidRDefault="00735447">
      <w:pPr>
        <w:tabs>
          <w:tab w:val="left" w:pos="180"/>
        </w:tabs>
        <w:autoSpaceDE w:val="0"/>
        <w:autoSpaceDN w:val="0"/>
        <w:spacing w:after="0" w:line="288" w:lineRule="auto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прогнозировать возможное дальнейшее развитие процессов, событий и их последствия в 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аналогичных или сходных ситуациях, выдвигать предположения об их развитии в новых условиях и контекстах;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3) работа с информацией: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применять различные методы, инструменты и запросы при поиске и отборе информации или данных из источников с учётом предложенной учебной задачи и заданных критериев; выбирать, анализировать, систематизировать и интерпретировать информацию различных видов и форм представления; находить сходные аргументы (подтверждающие или опровергающие одну и ту же идею, версию) в различных информационных источниках;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самостоятельно выбирать оптимальную форму представления информации и иллюстрировать решаемые задачи несложными схемами, диаграммами, иной графикой и их комбинациями; </w:t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оценивать надёжность информации по критериям, предложенным педагогическим работником или сформулированным самостоятельно; эффективно запоминать и систематизировать информацию.</w:t>
      </w:r>
    </w:p>
    <w:p w14:paraId="48CEAB37" w14:textId="77777777" w:rsidR="0027100E" w:rsidRPr="00735447" w:rsidRDefault="00735447">
      <w:pPr>
        <w:autoSpaceDE w:val="0"/>
        <w:autoSpaceDN w:val="0"/>
        <w:spacing w:before="70" w:after="0" w:line="262" w:lineRule="auto"/>
        <w:ind w:right="1584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Овладение системой универсальных учебных познавательных действий обеспечивает сформированность когнитивных навыков у обучающихся.</w:t>
      </w:r>
    </w:p>
    <w:p w14:paraId="65F9B103" w14:textId="7EFDC7BB" w:rsidR="0027100E" w:rsidRPr="00735447" w:rsidRDefault="00735447" w:rsidP="007209A1">
      <w:pPr>
        <w:tabs>
          <w:tab w:val="left" w:pos="180"/>
        </w:tabs>
        <w:autoSpaceDE w:val="0"/>
        <w:autoSpaceDN w:val="0"/>
        <w:spacing w:before="70" w:after="0" w:line="290" w:lineRule="auto"/>
        <w:rPr>
          <w:lang w:val="ru-RU"/>
        </w:rPr>
        <w:sectPr w:rsidR="0027100E" w:rsidRPr="00735447">
          <w:pgSz w:w="11900" w:h="16840"/>
          <w:pgMar w:top="310" w:right="822" w:bottom="416" w:left="666" w:header="720" w:footer="720" w:gutter="0"/>
          <w:cols w:space="720" w:equalWidth="0">
            <w:col w:w="10412" w:space="0"/>
          </w:cols>
          <w:docGrid w:linePitch="360"/>
        </w:sect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Овладение универсальными учебными коммуникативными действиями: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1) общение: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воспринимать и формулировать суждения, выражать эмоции в соответствии с целями и условиями общения;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выражать себя (свою точку зрения) в устных и письменных текстах;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распознавать невербальные средства общения, понимать значение социальных знаков, знать и распознавать предпосылки конфликтных ситуаций и смягчать конфликты, вести переговоры; </w:t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понимать намерения других, проявлять уважительное отношение к собеседнику и в корректной форме формулировать свои возражения;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в ходе диалога и(или) дискуссии задавать вопросы по существу обсуждаемой темы и высказывать идеи, нацеленные на решение задачи и поддержание благожелательности общения;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сопоставлять свои суждения с суждениями других участников диалога, обнаруживать различие и сходство позиций;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публично представлять результаты выполненного опыта (эксперимента, исследования, проекта); </w:t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2) совместная деятельность: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понимать и использовать преимущества командной и индивидуальной работы при решении конкретной проблемы, обосновывать необходимость применения групповых форм взаимодействия при решении поставленной задачи;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уметь обобщать мнения нескольких людей, проявлять готовность руководить, выполнять поручения, подчиняться;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мнений, мозговые штурмы и иные); </w:t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выполнять свою часть работы, достигать качественного результата по своему направлению и координировать свои действия с другими членами команды;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оценивать качество своего вклада в общий продукт по критериям, самостоятельно</w:t>
      </w:r>
    </w:p>
    <w:p w14:paraId="3708AD69" w14:textId="77777777" w:rsidR="0027100E" w:rsidRPr="00735447" w:rsidRDefault="0027100E">
      <w:pPr>
        <w:autoSpaceDE w:val="0"/>
        <w:autoSpaceDN w:val="0"/>
        <w:spacing w:after="66" w:line="220" w:lineRule="exact"/>
        <w:rPr>
          <w:lang w:val="ru-RU"/>
        </w:rPr>
      </w:pPr>
    </w:p>
    <w:p w14:paraId="62F16F82" w14:textId="77777777" w:rsidR="0027100E" w:rsidRPr="00735447" w:rsidRDefault="00735447">
      <w:pPr>
        <w:tabs>
          <w:tab w:val="left" w:pos="180"/>
        </w:tabs>
        <w:autoSpaceDE w:val="0"/>
        <w:autoSpaceDN w:val="0"/>
        <w:spacing w:after="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сформулированным участниками взаимодействия;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сравнивать результаты с исходной задачей и вклад каждого члена команды в достижение 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результатов, разделять сферу ответственности и проявлять готовность к предоставлению отчёта перед группой.</w:t>
      </w:r>
    </w:p>
    <w:p w14:paraId="634FAA50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 w:line="262" w:lineRule="auto"/>
        <w:ind w:right="1152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обучающихся.</w:t>
      </w:r>
    </w:p>
    <w:p w14:paraId="0245A1F9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 w:line="290" w:lineRule="auto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Овладение универсальными учебными регулятивными действиями: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1) </w:t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самоорганизация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: выявлять проблемы для решения в жизненных и учебных ситуациях; </w:t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ориентироваться в различных подходах принятия решений (индивидуальное, принятие решения в группе, принятие решений группой);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составлять план действий (план реализации намеченного алгоритма решения), корректировать предложенный алгоритм с учётом получения новых знаний об изучаемом объекте; делать выбор и брать ответственность за решение;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2) </w:t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самоконтроль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: владеть способами самоконтроля, самомотивации и рефлексии;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давать адекватную оценку ситуации и предлагать план её изменения; учитывать контекст и предвидеть трудности, которые могут возникнуть при решении учебной задачи, адаптировать решение к меняющимся обстоятельствам;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объяснять причины достижения (недостижения) результатов деятельности, давать оценку приобретённому опыту, уметь находить позитивное в произошедшей ситуации;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вносить коррективы в деятельность на основе новых обстоятельств, изменившихся ситуаций, установленных ошибок, возникших трудностей; оценивать соответствие результата цели условиям; </w:t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3)</w:t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 эмоциональный интеллект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: различать, называть и управлять собственными эмоциями и эмоциями других;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выявлять и анализировать причины эмоций;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ставить себя на место другого человека, понимать мотивы и намерения другого; регулировать способ выражения эмоций;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4) </w:t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принятие себя и других: 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осознанно относиться к другому человеку, его мнению; признавать своё право на ошибку и такое же право другого; принимать себя и других не осуждая; открытость себе и другим; осознавать невозможность контролировать всё вокруг.</w:t>
      </w:r>
    </w:p>
    <w:p w14:paraId="446377F1" w14:textId="77777777" w:rsidR="0027100E" w:rsidRPr="00735447" w:rsidRDefault="00735447">
      <w:pPr>
        <w:autoSpaceDE w:val="0"/>
        <w:autoSpaceDN w:val="0"/>
        <w:spacing w:before="72" w:after="0" w:line="271" w:lineRule="auto"/>
        <w:ind w:right="144" w:firstLine="18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Овладение системой универсальных учебных регулятивных действий обеспечивает формирование смысловых установок личности (внутренняя позиция личности) и жизненных навыков личности (управления собой, самодисциплины, устойчивого поведения).</w:t>
      </w:r>
    </w:p>
    <w:p w14:paraId="36FD3205" w14:textId="77777777" w:rsidR="0027100E" w:rsidRPr="00735447" w:rsidRDefault="00735447">
      <w:pPr>
        <w:autoSpaceDE w:val="0"/>
        <w:autoSpaceDN w:val="0"/>
        <w:spacing w:before="262" w:after="0" w:line="230" w:lineRule="auto"/>
        <w:rPr>
          <w:lang w:val="ru-RU"/>
        </w:rPr>
      </w:pPr>
      <w:r w:rsidRPr="00735447">
        <w:rPr>
          <w:rFonts w:ascii="Times New Roman" w:eastAsia="Times New Roman" w:hAnsi="Times New Roman"/>
          <w:b/>
          <w:color w:val="000000"/>
          <w:sz w:val="24"/>
          <w:lang w:val="ru-RU"/>
        </w:rPr>
        <w:t>ПРЕДМЕТНЫЕ РЕЗУЛЬТАТЫ</w:t>
      </w:r>
    </w:p>
    <w:p w14:paraId="5983583B" w14:textId="68E44EBC" w:rsidR="0027100E" w:rsidRPr="00735447" w:rsidRDefault="00735447" w:rsidP="007209A1">
      <w:pPr>
        <w:tabs>
          <w:tab w:val="left" w:pos="180"/>
        </w:tabs>
        <w:autoSpaceDE w:val="0"/>
        <w:autoSpaceDN w:val="0"/>
        <w:spacing w:before="166" w:after="0" w:line="286" w:lineRule="auto"/>
        <w:rPr>
          <w:lang w:val="ru-RU"/>
        </w:rPr>
        <w:sectPr w:rsidR="0027100E" w:rsidRPr="00735447">
          <w:pgSz w:w="11900" w:h="16840"/>
          <w:pgMar w:top="286" w:right="688" w:bottom="296" w:left="666" w:header="720" w:footer="720" w:gutter="0"/>
          <w:cols w:space="720" w:equalWidth="0">
            <w:col w:w="10546" w:space="0"/>
          </w:cols>
          <w:docGrid w:linePitch="360"/>
        </w:sect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Коммуникативные умения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Говорение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Вести разные виды диалогов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(диалог этикетного характера, диалог-побуждение к действию, диалог-расспрос; комбинированный диалог, включающий различные виды диалогов) в рамках тематического содержания речи в стандартных ситуациях неофициального общения, с вербальными и/или 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зрительными опорами, с соблюдением норм речевого этикета, принятого в стране/странах изучаемого языка (до четырёх реплик со стороны каждого собеседника);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создавать разные виды монологических высказываний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(описание, в том числе характеристика; повествование/сообщение)с вербальными и/или зрительными опорами в рамках тематического содержания речи (объём монологического высказывания — 7 фраз); </w:t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излагать 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основное содержание</w:t>
      </w:r>
    </w:p>
    <w:p w14:paraId="1EDCC2FA" w14:textId="77777777" w:rsidR="0027100E" w:rsidRPr="00735447" w:rsidRDefault="0027100E">
      <w:pPr>
        <w:autoSpaceDE w:val="0"/>
        <w:autoSpaceDN w:val="0"/>
        <w:spacing w:after="90" w:line="220" w:lineRule="exact"/>
        <w:rPr>
          <w:lang w:val="ru-RU"/>
        </w:rPr>
      </w:pPr>
    </w:p>
    <w:p w14:paraId="1630A7BF" w14:textId="77777777" w:rsidR="0027100E" w:rsidRPr="00735447" w:rsidRDefault="00735447">
      <w:pPr>
        <w:autoSpaceDE w:val="0"/>
        <w:autoSpaceDN w:val="0"/>
        <w:spacing w:after="0" w:line="262" w:lineRule="auto"/>
        <w:ind w:right="144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прочитанного/прослушанного текста с вербальными и/или зрительными опорами (объём — 7 фраз); кратко излагать результаты выполненной проектной работы (объём — 7 фраз).</w:t>
      </w:r>
    </w:p>
    <w:p w14:paraId="63A00355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 w:line="281" w:lineRule="auto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Аудирование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воспринимать на слух и понимать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несложные аутентичные тексты, содержащие отдельные незнакомые слова, в зависимости от поставленной коммуникативной задачи: с пониманием основного содержания, с пониманием запрашиваемой информации (время звучания текста/текстов для 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аудирования — до 1 минуты).</w:t>
      </w:r>
    </w:p>
    <w:p w14:paraId="0CACAF85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 w:line="288" w:lineRule="auto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Смысловое чтение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читать про себя и понимать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несложные аутентичные тексты, содержащие отдельные незнакомые слова, с различной глубиной проникновения в их содержание в зависимости от поставленной коммуникативной задачи: с пониманием основного содержания, с пониманием 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нужной/запрашиваемой информации, с полным пониманием информации, представленной в тексте в эксплицитной/явной форме (объём текста/текстов для чтения — до 200 слов); </w:t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читать про себя 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несплошные тексты (таблицы, диаграммы) и </w:t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понимать 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представленную в них информацию; </w:t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Письменная речь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Заполнять 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анкеты и формуляры, сообщая о себе основные сведения, в соответствии с нормами, принятыми в стране/ странах изучаемого языка; </w:t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писать 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электронное сообщение личного характера, соблюдая речевой этикет, принятый в стране/странах изучаемого языка (объём сообщения — до 75 слов); </w:t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создавать 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небольшое письменное высказывание с опорой на образец, план, ключевые слова, таблицу (объём высказывания — до 75 слов).</w:t>
      </w:r>
    </w:p>
    <w:p w14:paraId="57D63A69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190" w:after="0" w:line="286" w:lineRule="auto"/>
        <w:ind w:right="288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Языковые знания и умения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Фонетическая сторона речи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Различать на слух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и адекватно, без ошибок, ведущих к сбою коммуникации, </w:t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произносить 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слова с правильным ударением и фразы с соблюдением их ритмико-интонационных особенностей, в том числе применять правила отсутствия фразового ударения на служебных словах; выразительно </w:t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читать вслух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небольшие аутентичные тексты объёмом до 80 слов, построенные на изученном языковом материале, с соблюдением правил чтения и соответствующей интонацией; читать новые слова согласно основным правилам чтения.</w:t>
      </w:r>
    </w:p>
    <w:p w14:paraId="508BB7B8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/>
        <w:ind w:right="144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Графика, орфография и пунктуация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Правильно писать изученные слова;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использовать точку, вопросительный и восклицательный знаки в конце предложения, запятую при перечислении; пунктуационно правильно оформлять электронное сообщение личного характера.</w:t>
      </w:r>
    </w:p>
    <w:p w14:paraId="65475AC5" w14:textId="19AD819A" w:rsidR="0027100E" w:rsidRPr="00735447" w:rsidRDefault="00735447" w:rsidP="007209A1">
      <w:pPr>
        <w:tabs>
          <w:tab w:val="left" w:pos="180"/>
        </w:tabs>
        <w:autoSpaceDE w:val="0"/>
        <w:autoSpaceDN w:val="0"/>
        <w:spacing w:before="72" w:after="0" w:line="288" w:lineRule="auto"/>
        <w:ind w:right="288"/>
        <w:rPr>
          <w:lang w:val="ru-RU"/>
        </w:rPr>
        <w:sectPr w:rsidR="0027100E" w:rsidRPr="00735447">
          <w:pgSz w:w="11900" w:h="16840"/>
          <w:pgMar w:top="310" w:right="676" w:bottom="356" w:left="666" w:header="720" w:footer="720" w:gutter="0"/>
          <w:cols w:space="720" w:equalWidth="0">
            <w:col w:w="10558" w:space="0"/>
          </w:cols>
          <w:docGrid w:linePitch="360"/>
        </w:sect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Лексическая сторона речи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Распознавать 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в звучащем и письменном тексте 650 лексических единиц (слов, словосочетаний, речевых клише) и правильно </w:t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употреблять 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в устной и письменной речи 600 лексических единиц обслуживающих ситуации общения в рамках тематического содержания, с соблюдением 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существующей нормы лексической сочетаемости;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распознавать и употреблять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в устной и письменной речи родственные слова, образованные с использованием аффиксации: глаголы при помощи суффикса </w:t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-</w:t>
      </w:r>
      <w:r>
        <w:rPr>
          <w:rFonts w:ascii="Times New Roman" w:eastAsia="Times New Roman" w:hAnsi="Times New Roman"/>
          <w:i/>
          <w:color w:val="000000"/>
          <w:sz w:val="24"/>
        </w:rPr>
        <w:t>ieren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; имена существительные при помощи суффиксов -</w:t>
      </w:r>
      <w:r>
        <w:rPr>
          <w:rFonts w:ascii="Times New Roman" w:eastAsia="Times New Roman" w:hAnsi="Times New Roman"/>
          <w:i/>
          <w:color w:val="000000"/>
          <w:sz w:val="24"/>
        </w:rPr>
        <w:t>schaft</w:t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, -</w:t>
      </w:r>
      <w:r>
        <w:rPr>
          <w:rFonts w:ascii="Times New Roman" w:eastAsia="Times New Roman" w:hAnsi="Times New Roman"/>
          <w:i/>
          <w:color w:val="000000"/>
          <w:sz w:val="24"/>
        </w:rPr>
        <w:t>tion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, префикса </w:t>
      </w:r>
      <w:r>
        <w:rPr>
          <w:rFonts w:ascii="Times New Roman" w:eastAsia="Times New Roman" w:hAnsi="Times New Roman"/>
          <w:i/>
          <w:color w:val="000000"/>
          <w:sz w:val="24"/>
        </w:rPr>
        <w:t>un</w:t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-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; при помощи конверсии: имена существительные от прилагательных (</w:t>
      </w:r>
      <w:r>
        <w:rPr>
          <w:rFonts w:ascii="Times New Roman" w:eastAsia="Times New Roman" w:hAnsi="Times New Roman"/>
          <w:i/>
          <w:color w:val="000000"/>
          <w:sz w:val="24"/>
        </w:rPr>
        <w:t>dasGr</w:t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ü</w:t>
      </w:r>
      <w:r>
        <w:rPr>
          <w:rFonts w:ascii="Times New Roman" w:eastAsia="Times New Roman" w:hAnsi="Times New Roman"/>
          <w:i/>
          <w:color w:val="000000"/>
          <w:sz w:val="24"/>
        </w:rPr>
        <w:t>n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); при помощи словосложения: соединения прилагательного и 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существительного (</w:t>
      </w:r>
      <w:r>
        <w:rPr>
          <w:rFonts w:ascii="Times New Roman" w:eastAsia="Times New Roman" w:hAnsi="Times New Roman"/>
          <w:i/>
          <w:color w:val="000000"/>
          <w:sz w:val="24"/>
        </w:rPr>
        <w:t>dieKleinstad</w:t>
      </w:r>
      <w:r>
        <w:rPr>
          <w:rFonts w:ascii="Times New Roman" w:eastAsia="Times New Roman" w:hAnsi="Times New Roman"/>
          <w:color w:val="000000"/>
          <w:sz w:val="24"/>
        </w:rPr>
        <w:t>t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);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распознавать и употреблять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в устной и письменной речи изученные многозначные лексические единицы, синонимы, антонимы;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распознавать и употреблять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в устной и письменной речи различные средства связи в тексте для обеспечения логичности и целостности высказывания.</w:t>
      </w:r>
    </w:p>
    <w:p w14:paraId="7D722E19" w14:textId="77777777" w:rsidR="0027100E" w:rsidRPr="00735447" w:rsidRDefault="0027100E">
      <w:pPr>
        <w:autoSpaceDE w:val="0"/>
        <w:autoSpaceDN w:val="0"/>
        <w:spacing w:after="78" w:line="220" w:lineRule="exact"/>
        <w:rPr>
          <w:lang w:val="ru-RU"/>
        </w:rPr>
      </w:pPr>
    </w:p>
    <w:p w14:paraId="205F82EC" w14:textId="77777777" w:rsidR="0027100E" w:rsidRPr="00735447" w:rsidRDefault="00735447">
      <w:pPr>
        <w:tabs>
          <w:tab w:val="left" w:pos="180"/>
        </w:tabs>
        <w:autoSpaceDE w:val="0"/>
        <w:autoSpaceDN w:val="0"/>
        <w:spacing w:after="0"/>
        <w:ind w:right="864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b/>
          <w:i/>
          <w:color w:val="000000"/>
          <w:sz w:val="24"/>
          <w:lang w:val="ru-RU"/>
        </w:rPr>
        <w:t xml:space="preserve">Грамматическая сторона речи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Знать и понимать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особенности структуры простых и сложных предложений и различных коммуникативных типов предложений немецкого языка;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распознавать 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в письменном и звучащем тексте и употреблять в устной и письменной речи:</w:t>
      </w:r>
    </w:p>
    <w:p w14:paraId="0B2E6BBC" w14:textId="77777777" w:rsidR="0027100E" w:rsidRPr="00735447" w:rsidRDefault="00735447">
      <w:pPr>
        <w:autoSpaceDE w:val="0"/>
        <w:autoSpaceDN w:val="0"/>
        <w:spacing w:before="178" w:after="0" w:line="262" w:lineRule="auto"/>
        <w:ind w:left="420" w:right="576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—  сложноподчинённые предложения: дополнительные (с союзом </w:t>
      </w:r>
      <w:r>
        <w:rPr>
          <w:rFonts w:ascii="Times New Roman" w:eastAsia="Times New Roman" w:hAnsi="Times New Roman"/>
          <w:color w:val="000000"/>
          <w:sz w:val="24"/>
        </w:rPr>
        <w:t>dass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), причины (с союзом </w:t>
      </w:r>
      <w:r>
        <w:rPr>
          <w:rFonts w:ascii="Times New Roman" w:eastAsia="Times New Roman" w:hAnsi="Times New Roman"/>
          <w:color w:val="000000"/>
          <w:sz w:val="24"/>
        </w:rPr>
        <w:t>weil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), времени (с союзом </w:t>
      </w:r>
      <w:r>
        <w:rPr>
          <w:rFonts w:ascii="Times New Roman" w:eastAsia="Times New Roman" w:hAnsi="Times New Roman"/>
          <w:color w:val="000000"/>
          <w:sz w:val="24"/>
        </w:rPr>
        <w:t>wenn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).</w:t>
      </w:r>
    </w:p>
    <w:p w14:paraId="0EE7B02A" w14:textId="77777777" w:rsidR="0027100E" w:rsidRPr="00735447" w:rsidRDefault="00735447"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—  образование </w:t>
      </w:r>
      <w:r>
        <w:rPr>
          <w:rFonts w:ascii="Times New Roman" w:eastAsia="Times New Roman" w:hAnsi="Times New Roman"/>
          <w:color w:val="000000"/>
          <w:sz w:val="24"/>
        </w:rPr>
        <w:t>Perfekt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слабых и сильных глаголов.</w:t>
      </w:r>
    </w:p>
    <w:p w14:paraId="695DFCD1" w14:textId="77777777" w:rsidR="0027100E" w:rsidRPr="00735447" w:rsidRDefault="00735447"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—  глаголы с возвратным местоимением </w:t>
      </w:r>
      <w:r>
        <w:rPr>
          <w:rFonts w:ascii="Times New Roman" w:eastAsia="Times New Roman" w:hAnsi="Times New Roman"/>
          <w:color w:val="000000"/>
          <w:sz w:val="24"/>
        </w:rPr>
        <w:t>sich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.</w:t>
      </w:r>
    </w:p>
    <w:p w14:paraId="55B8DBA8" w14:textId="77777777" w:rsidR="0027100E" w:rsidRPr="00735447" w:rsidRDefault="00735447">
      <w:pPr>
        <w:autoSpaceDE w:val="0"/>
        <w:autoSpaceDN w:val="0"/>
        <w:spacing w:before="240" w:after="0" w:line="230" w:lineRule="auto"/>
        <w:ind w:left="42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—  склонение прилагательных.</w:t>
      </w:r>
    </w:p>
    <w:p w14:paraId="2FCF8DEE" w14:textId="77777777" w:rsidR="0027100E" w:rsidRPr="00735447" w:rsidRDefault="00735447">
      <w:pPr>
        <w:autoSpaceDE w:val="0"/>
        <w:autoSpaceDN w:val="0"/>
        <w:spacing w:before="240" w:after="0" w:line="230" w:lineRule="auto"/>
        <w:ind w:left="42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—  степени сравнения прилагательных, союзы </w:t>
      </w:r>
      <w:r>
        <w:rPr>
          <w:rFonts w:ascii="Times New Roman" w:eastAsia="Times New Roman" w:hAnsi="Times New Roman"/>
          <w:color w:val="000000"/>
          <w:sz w:val="24"/>
        </w:rPr>
        <w:t>als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, </w:t>
      </w:r>
      <w:r>
        <w:rPr>
          <w:rFonts w:ascii="Times New Roman" w:eastAsia="Times New Roman" w:hAnsi="Times New Roman"/>
          <w:color w:val="000000"/>
          <w:sz w:val="24"/>
        </w:rPr>
        <w:t>wie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.</w:t>
      </w:r>
    </w:p>
    <w:p w14:paraId="4884AB64" w14:textId="77777777" w:rsidR="0027100E" w:rsidRPr="00735447" w:rsidRDefault="00735447"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—  модальные глаголы </w:t>
      </w:r>
      <w:r>
        <w:rPr>
          <w:rFonts w:ascii="Times New Roman" w:eastAsia="Times New Roman" w:hAnsi="Times New Roman"/>
          <w:color w:val="000000"/>
          <w:sz w:val="24"/>
        </w:rPr>
        <w:t>d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ü</w:t>
      </w:r>
      <w:r>
        <w:rPr>
          <w:rFonts w:ascii="Times New Roman" w:eastAsia="Times New Roman" w:hAnsi="Times New Roman"/>
          <w:color w:val="000000"/>
          <w:sz w:val="24"/>
        </w:rPr>
        <w:t>rfen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и </w:t>
      </w:r>
      <w:r>
        <w:rPr>
          <w:rFonts w:ascii="Times New Roman" w:eastAsia="Times New Roman" w:hAnsi="Times New Roman"/>
          <w:color w:val="000000"/>
          <w:sz w:val="24"/>
        </w:rPr>
        <w:t>sollen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в </w:t>
      </w:r>
      <w:r>
        <w:rPr>
          <w:rFonts w:ascii="Times New Roman" w:eastAsia="Times New Roman" w:hAnsi="Times New Roman"/>
          <w:color w:val="000000"/>
          <w:sz w:val="24"/>
        </w:rPr>
        <w:t>Pr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ä</w:t>
      </w:r>
      <w:r>
        <w:rPr>
          <w:rFonts w:ascii="Times New Roman" w:eastAsia="Times New Roman" w:hAnsi="Times New Roman"/>
          <w:color w:val="000000"/>
          <w:sz w:val="24"/>
        </w:rPr>
        <w:t>sens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.</w:t>
      </w:r>
    </w:p>
    <w:p w14:paraId="24B0038E" w14:textId="77777777" w:rsidR="0027100E" w:rsidRPr="00735447" w:rsidRDefault="00735447"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—  модальные глаголы в </w:t>
      </w:r>
      <w:r>
        <w:rPr>
          <w:rFonts w:ascii="Times New Roman" w:eastAsia="Times New Roman" w:hAnsi="Times New Roman"/>
          <w:color w:val="000000"/>
          <w:sz w:val="24"/>
        </w:rPr>
        <w:t>Pr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ä</w:t>
      </w:r>
      <w:r>
        <w:rPr>
          <w:rFonts w:ascii="Times New Roman" w:eastAsia="Times New Roman" w:hAnsi="Times New Roman"/>
          <w:color w:val="000000"/>
          <w:sz w:val="24"/>
        </w:rPr>
        <w:t>teritum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.</w:t>
      </w:r>
    </w:p>
    <w:p w14:paraId="0F852B77" w14:textId="77777777" w:rsidR="0027100E" w:rsidRPr="00735447" w:rsidRDefault="00735447"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—  притяжательные местоимения в именительном и дательном падежах.</w:t>
      </w:r>
    </w:p>
    <w:p w14:paraId="02E135A6" w14:textId="77777777" w:rsidR="0027100E" w:rsidRPr="00735447" w:rsidRDefault="00735447"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—  личные местоимения в дательном падеже.</w:t>
      </w:r>
    </w:p>
    <w:p w14:paraId="14D3C460" w14:textId="77777777" w:rsidR="0027100E" w:rsidRPr="00735447" w:rsidRDefault="00735447"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—  склонение местоимений </w:t>
      </w:r>
      <w:r>
        <w:rPr>
          <w:rFonts w:ascii="Times New Roman" w:eastAsia="Times New Roman" w:hAnsi="Times New Roman"/>
          <w:color w:val="000000"/>
          <w:sz w:val="24"/>
        </w:rPr>
        <w:t>welch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-, </w:t>
      </w:r>
      <w:r>
        <w:rPr>
          <w:rFonts w:ascii="Times New Roman" w:eastAsia="Times New Roman" w:hAnsi="Times New Roman"/>
          <w:color w:val="000000"/>
          <w:sz w:val="24"/>
        </w:rPr>
        <w:t>jed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-, </w:t>
      </w:r>
      <w:r>
        <w:rPr>
          <w:rFonts w:ascii="Times New Roman" w:eastAsia="Times New Roman" w:hAnsi="Times New Roman"/>
          <w:color w:val="000000"/>
          <w:sz w:val="24"/>
        </w:rPr>
        <w:t>dies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-.</w:t>
      </w:r>
    </w:p>
    <w:p w14:paraId="1B214AA8" w14:textId="77777777" w:rsidR="0027100E" w:rsidRPr="00735447" w:rsidRDefault="00735447"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—  порядковые числительные до 100.</w:t>
      </w:r>
    </w:p>
    <w:p w14:paraId="6739C6DA" w14:textId="77777777" w:rsidR="0027100E" w:rsidRPr="00735447" w:rsidRDefault="00735447"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—  числительные для обозначения дат и больших чисел (до 1 000 000).</w:t>
      </w:r>
    </w:p>
    <w:p w14:paraId="2E8E7F66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298" w:after="0" w:line="286" w:lineRule="auto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Социокультурные знания и умения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Использовать 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отдельные социокультурные элементы речевого поведенческого этикета, принятые в стране/странах изучаемого языка в рамках тематического содержания;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знать/понимать и использовать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в устной и письменной речи наиболее употребительную 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тематическую фоновую лексику и реалии страны/стран изучаемого языка в рамках тематического содержания речи;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обладать базовыми знаниями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о социокультурном портрете и культурном наследии родной страны и страны/стран изучаемого языка;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>кратко представлять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 xml:space="preserve"> Россию и страну/страны изучаемого языка.</w:t>
      </w:r>
    </w:p>
    <w:p w14:paraId="2BBA3C9B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192" w:after="0" w:line="281" w:lineRule="auto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Компенсаторные умения </w:t>
      </w:r>
      <w:r w:rsidRPr="00735447">
        <w:rPr>
          <w:lang w:val="ru-RU"/>
        </w:rPr>
        <w:br/>
      </w: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Использовать 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при чтении и аудировании языковую догадку, в том числе контекстуальную; при непосредственном общении переспрашивать, просить повторить, уточняя значения незнакомых слов; игнорировать информацию, не являющуюся необходимой для понимания основного содержания прочитанного/прослушанного текста или для нахождения в тексте запрашиваемой информации.</w:t>
      </w:r>
    </w:p>
    <w:p w14:paraId="22B3C3E7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 w:line="262" w:lineRule="auto"/>
        <w:ind w:right="576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Владеть 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умениями классифицировать лексические единицы по темам в рамках тематического содержания речи, по частям речи, по словообразовательным элементам.</w:t>
      </w:r>
    </w:p>
    <w:p w14:paraId="656F343B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 w:line="262" w:lineRule="auto"/>
        <w:ind w:right="288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Участвовать 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в несложных учебных проектах с использованием материалов на немецком языке с применением ИКТ, соблюдая правила информационной безопасности при работе в Интернете.</w:t>
      </w:r>
    </w:p>
    <w:p w14:paraId="7633A7ED" w14:textId="77777777" w:rsidR="0027100E" w:rsidRPr="00735447" w:rsidRDefault="00735447">
      <w:pPr>
        <w:tabs>
          <w:tab w:val="left" w:pos="180"/>
        </w:tabs>
        <w:autoSpaceDE w:val="0"/>
        <w:autoSpaceDN w:val="0"/>
        <w:spacing w:before="70" w:after="0" w:line="262" w:lineRule="auto"/>
        <w:ind w:right="720"/>
        <w:rPr>
          <w:lang w:val="ru-RU"/>
        </w:r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Использовать 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иноязычные словари и справочники, в том числе информационно-справочные системы, в электронной форме.</w:t>
      </w:r>
    </w:p>
    <w:p w14:paraId="39406DB0" w14:textId="3051BBBA" w:rsidR="0027100E" w:rsidRPr="00735447" w:rsidRDefault="00735447" w:rsidP="007209A1">
      <w:pPr>
        <w:tabs>
          <w:tab w:val="left" w:pos="180"/>
        </w:tabs>
        <w:autoSpaceDE w:val="0"/>
        <w:autoSpaceDN w:val="0"/>
        <w:spacing w:before="70" w:after="0" w:line="262" w:lineRule="auto"/>
        <w:ind w:right="1152"/>
        <w:rPr>
          <w:lang w:val="ru-RU"/>
        </w:rPr>
        <w:sectPr w:rsidR="0027100E" w:rsidRPr="00735447">
          <w:pgSz w:w="11900" w:h="16840"/>
          <w:pgMar w:top="298" w:right="706" w:bottom="452" w:left="666" w:header="720" w:footer="720" w:gutter="0"/>
          <w:cols w:space="720" w:equalWidth="0">
            <w:col w:w="10528" w:space="0"/>
          </w:cols>
          <w:docGrid w:linePitch="360"/>
        </w:sect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Достигать 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взаимопонимания в процессе устного и письменного общения с носителями иностранного языка, с людьми другой культуры.</w:t>
      </w:r>
    </w:p>
    <w:p w14:paraId="77BCB853" w14:textId="77777777" w:rsidR="0027100E" w:rsidRPr="00735447" w:rsidRDefault="0027100E">
      <w:pPr>
        <w:autoSpaceDE w:val="0"/>
        <w:autoSpaceDN w:val="0"/>
        <w:spacing w:after="78" w:line="220" w:lineRule="exact"/>
        <w:rPr>
          <w:lang w:val="ru-RU"/>
        </w:rPr>
      </w:pPr>
    </w:p>
    <w:p w14:paraId="5713F2CA" w14:textId="4A9B8CB0" w:rsidR="0027100E" w:rsidRPr="00735447" w:rsidRDefault="00735447" w:rsidP="007209A1">
      <w:pPr>
        <w:tabs>
          <w:tab w:val="left" w:pos="180"/>
        </w:tabs>
        <w:autoSpaceDE w:val="0"/>
        <w:autoSpaceDN w:val="0"/>
        <w:spacing w:after="0" w:line="262" w:lineRule="auto"/>
        <w:rPr>
          <w:lang w:val="ru-RU"/>
        </w:rPr>
        <w:sectPr w:rsidR="0027100E" w:rsidRPr="00735447">
          <w:pgSz w:w="11900" w:h="16840"/>
          <w:pgMar w:top="298" w:right="884" w:bottom="1440" w:left="666" w:header="720" w:footer="720" w:gutter="0"/>
          <w:cols w:space="720" w:equalWidth="0">
            <w:col w:w="10350" w:space="0"/>
          </w:cols>
          <w:docGrid w:linePitch="360"/>
        </w:sectPr>
      </w:pPr>
      <w:r w:rsidRPr="00735447">
        <w:rPr>
          <w:lang w:val="ru-RU"/>
        </w:rPr>
        <w:tab/>
      </w:r>
      <w:r w:rsidRPr="00735447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Сравнивать 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(в том числе устанавливать основания для сравнения) объекты, явления, процессы, их элементы и основные функции в рамках изученной тематики.</w:t>
      </w:r>
    </w:p>
    <w:p w14:paraId="335619C8" w14:textId="77777777" w:rsidR="0027100E" w:rsidRPr="00735447" w:rsidRDefault="0027100E">
      <w:pPr>
        <w:autoSpaceDE w:val="0"/>
        <w:autoSpaceDN w:val="0"/>
        <w:spacing w:after="64" w:line="220" w:lineRule="exact"/>
        <w:rPr>
          <w:lang w:val="ru-RU"/>
        </w:rPr>
      </w:pPr>
    </w:p>
    <w:p w14:paraId="0927E4CD" w14:textId="77777777" w:rsidR="0027100E" w:rsidRDefault="00735447">
      <w:pPr>
        <w:autoSpaceDE w:val="0"/>
        <w:autoSpaceDN w:val="0"/>
        <w:spacing w:after="258" w:line="233" w:lineRule="auto"/>
      </w:pPr>
      <w:r>
        <w:rPr>
          <w:rFonts w:ascii="Times New Roman" w:eastAsia="Times New Roman" w:hAnsi="Times New Roman"/>
          <w:b/>
          <w:color w:val="000000"/>
          <w:w w:val="101"/>
          <w:sz w:val="19"/>
        </w:rPr>
        <w:t xml:space="preserve">ТЕМАТИЧЕСКОЕ ПЛАНИРОВАНИЕ </w:t>
      </w:r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385"/>
        <w:gridCol w:w="7108"/>
        <w:gridCol w:w="528"/>
        <w:gridCol w:w="1106"/>
        <w:gridCol w:w="1140"/>
        <w:gridCol w:w="864"/>
        <w:gridCol w:w="1370"/>
        <w:gridCol w:w="1116"/>
        <w:gridCol w:w="1886"/>
      </w:tblGrid>
      <w:tr w:rsidR="0027100E" w14:paraId="4DD982C7" w14:textId="77777777" w:rsidTr="00735447">
        <w:trPr>
          <w:trHeight w:hRule="exact" w:val="348"/>
        </w:trPr>
        <w:tc>
          <w:tcPr>
            <w:tcW w:w="3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A814977" w14:textId="77777777" w:rsidR="0027100E" w:rsidRDefault="00735447">
            <w:pPr>
              <w:autoSpaceDE w:val="0"/>
              <w:autoSpaceDN w:val="0"/>
              <w:spacing w:before="78" w:after="0" w:line="245" w:lineRule="auto"/>
              <w:jc w:val="center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№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п/п</w:t>
            </w:r>
          </w:p>
        </w:tc>
        <w:tc>
          <w:tcPr>
            <w:tcW w:w="710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CEC2E87" w14:textId="77777777" w:rsidR="0027100E" w:rsidRPr="00735447" w:rsidRDefault="00735447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 w:rsidRPr="00735447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Наименование разделов и тем программы</w:t>
            </w:r>
          </w:p>
        </w:tc>
        <w:tc>
          <w:tcPr>
            <w:tcW w:w="277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BC1B1C7" w14:textId="77777777" w:rsidR="0027100E" w:rsidRDefault="0073544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Количество часов</w:t>
            </w:r>
          </w:p>
        </w:tc>
        <w:tc>
          <w:tcPr>
            <w:tcW w:w="86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0CE1D19" w14:textId="77777777" w:rsidR="0027100E" w:rsidRDefault="00735447">
            <w:pPr>
              <w:autoSpaceDE w:val="0"/>
              <w:autoSpaceDN w:val="0"/>
              <w:spacing w:before="78" w:after="0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Дата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изучения</w:t>
            </w:r>
          </w:p>
        </w:tc>
        <w:tc>
          <w:tcPr>
            <w:tcW w:w="137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E3F2106" w14:textId="77777777" w:rsidR="0027100E" w:rsidRDefault="00735447">
            <w:pPr>
              <w:autoSpaceDE w:val="0"/>
              <w:autoSpaceDN w:val="0"/>
              <w:spacing w:before="78" w:after="0" w:line="245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Виды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деятельности</w:t>
            </w:r>
          </w:p>
        </w:tc>
        <w:tc>
          <w:tcPr>
            <w:tcW w:w="111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6E2ADF6" w14:textId="77777777" w:rsidR="0027100E" w:rsidRDefault="00735447">
            <w:pPr>
              <w:autoSpaceDE w:val="0"/>
              <w:autoSpaceDN w:val="0"/>
              <w:spacing w:before="78" w:after="0" w:line="247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Виды,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формы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контроля</w:t>
            </w:r>
          </w:p>
        </w:tc>
        <w:tc>
          <w:tcPr>
            <w:tcW w:w="188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138747B" w14:textId="77777777" w:rsidR="0027100E" w:rsidRDefault="00735447">
            <w:pPr>
              <w:autoSpaceDE w:val="0"/>
              <w:autoSpaceDN w:val="0"/>
              <w:spacing w:before="78" w:after="0" w:line="250" w:lineRule="auto"/>
              <w:ind w:left="72" w:right="576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Электронные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(цифровые)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образовательные ресурсы</w:t>
            </w:r>
          </w:p>
        </w:tc>
      </w:tr>
      <w:tr w:rsidR="0027100E" w14:paraId="2DA870A9" w14:textId="77777777" w:rsidTr="00735447">
        <w:trPr>
          <w:trHeight w:hRule="exact" w:val="576"/>
        </w:trPr>
        <w:tc>
          <w:tcPr>
            <w:tcW w:w="3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7ADBF1" w14:textId="77777777" w:rsidR="0027100E" w:rsidRDefault="0027100E"/>
        </w:tc>
        <w:tc>
          <w:tcPr>
            <w:tcW w:w="710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54899E" w14:textId="77777777" w:rsidR="0027100E" w:rsidRDefault="0027100E"/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6301670" w14:textId="77777777" w:rsidR="0027100E" w:rsidRDefault="00735447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всего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DD9AEB1" w14:textId="77777777" w:rsidR="0027100E" w:rsidRDefault="00735447">
            <w:pPr>
              <w:autoSpaceDE w:val="0"/>
              <w:autoSpaceDN w:val="0"/>
              <w:spacing w:before="78" w:after="0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контрольные работы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30F82A8" w14:textId="77777777" w:rsidR="0027100E" w:rsidRDefault="00735447">
            <w:pPr>
              <w:autoSpaceDE w:val="0"/>
              <w:autoSpaceDN w:val="0"/>
              <w:spacing w:before="78" w:after="0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практические работы</w:t>
            </w:r>
          </w:p>
        </w:tc>
        <w:tc>
          <w:tcPr>
            <w:tcW w:w="86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14565F" w14:textId="77777777" w:rsidR="0027100E" w:rsidRDefault="0027100E"/>
        </w:tc>
        <w:tc>
          <w:tcPr>
            <w:tcW w:w="137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427791" w14:textId="77777777" w:rsidR="0027100E" w:rsidRDefault="0027100E"/>
        </w:tc>
        <w:tc>
          <w:tcPr>
            <w:tcW w:w="111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F1D596" w14:textId="77777777" w:rsidR="0027100E" w:rsidRDefault="0027100E"/>
        </w:tc>
        <w:tc>
          <w:tcPr>
            <w:tcW w:w="188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9BA226" w14:textId="77777777" w:rsidR="0027100E" w:rsidRDefault="0027100E"/>
        </w:tc>
      </w:tr>
      <w:tr w:rsidR="0027100E" w:rsidRPr="007209A1" w14:paraId="25575BD6" w14:textId="77777777" w:rsidTr="00735447">
        <w:trPr>
          <w:trHeight w:hRule="exact" w:val="1502"/>
        </w:trPr>
        <w:tc>
          <w:tcPr>
            <w:tcW w:w="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1F6C99B" w14:textId="77777777" w:rsidR="0027100E" w:rsidRDefault="0073544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</w:t>
            </w:r>
          </w:p>
        </w:tc>
        <w:tc>
          <w:tcPr>
            <w:tcW w:w="7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3A0FA5A" w14:textId="77777777" w:rsidR="00AA502D" w:rsidRPr="001F7599" w:rsidRDefault="00AA502D" w:rsidP="001F7599">
            <w:pPr>
              <w:autoSpaceDE w:val="0"/>
              <w:autoSpaceDN w:val="0"/>
              <w:spacing w:before="78" w:after="0" w:line="230" w:lineRule="auto"/>
              <w:ind w:left="72"/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</w:pPr>
          </w:p>
          <w:p w14:paraId="31B12DA1" w14:textId="77777777" w:rsidR="0027100E" w:rsidRDefault="00AA502D" w:rsidP="00AA502D">
            <w:pPr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</w:pPr>
            <w:r w:rsidRPr="00AA502D">
              <w:rPr>
                <w:color w:val="000000"/>
                <w:sz w:val="18"/>
                <w:szCs w:val="18"/>
                <w:lang w:val="ru-RU"/>
              </w:rPr>
              <w:br/>
              <w:t>Каникулы</w:t>
            </w:r>
            <w:r>
              <w:rPr>
                <w:color w:val="000000"/>
                <w:sz w:val="18"/>
                <w:szCs w:val="18"/>
              </w:rPr>
              <w:t> </w:t>
            </w:r>
            <w:r w:rsidRPr="00AA502D">
              <w:rPr>
                <w:color w:val="000000"/>
                <w:sz w:val="18"/>
                <w:szCs w:val="18"/>
                <w:lang w:val="ru-RU"/>
              </w:rPr>
              <w:t>в различное время года.</w:t>
            </w:r>
            <w:r>
              <w:rPr>
                <w:color w:val="000000"/>
                <w:sz w:val="18"/>
                <w:szCs w:val="18"/>
              </w:rPr>
              <w:t> </w:t>
            </w:r>
            <w:r w:rsidRPr="00AA502D">
              <w:rPr>
                <w:color w:val="000000"/>
                <w:spacing w:val="-2"/>
                <w:sz w:val="18"/>
                <w:szCs w:val="18"/>
                <w:lang w:val="ru-RU"/>
              </w:rPr>
              <w:t>Виды</w:t>
            </w:r>
            <w:r>
              <w:rPr>
                <w:color w:val="000000"/>
                <w:sz w:val="18"/>
                <w:szCs w:val="18"/>
              </w:rPr>
              <w:t> </w:t>
            </w:r>
            <w:r w:rsidRPr="00AA502D">
              <w:rPr>
                <w:color w:val="000000"/>
                <w:spacing w:val="-2"/>
                <w:sz w:val="18"/>
                <w:szCs w:val="18"/>
                <w:lang w:val="ru-RU"/>
              </w:rPr>
              <w:t>отдыха.</w:t>
            </w:r>
            <w:r>
              <w:rPr>
                <w:color w:val="000000"/>
                <w:spacing w:val="-2"/>
                <w:sz w:val="18"/>
                <w:szCs w:val="18"/>
              </w:rPr>
              <w:t> </w:t>
            </w:r>
            <w:r w:rsidRPr="00AA502D">
              <w:rPr>
                <w:color w:val="000000"/>
                <w:sz w:val="18"/>
                <w:szCs w:val="18"/>
                <w:lang w:val="ru-RU"/>
              </w:rPr>
              <w:t>Путешествия</w:t>
            </w:r>
            <w:r>
              <w:rPr>
                <w:color w:val="000000"/>
                <w:sz w:val="18"/>
                <w:szCs w:val="18"/>
              </w:rPr>
              <w:t> </w:t>
            </w:r>
            <w:r w:rsidRPr="00AA502D">
              <w:rPr>
                <w:color w:val="000000"/>
                <w:sz w:val="18"/>
                <w:szCs w:val="18"/>
                <w:lang w:val="ru-RU"/>
              </w:rPr>
              <w:t>по России и зарубежным странам</w:t>
            </w:r>
          </w:p>
          <w:p w14:paraId="753058A5" w14:textId="77777777" w:rsidR="00D60AFB" w:rsidRPr="00735447" w:rsidRDefault="00D60AFB" w:rsidP="00AA502D">
            <w:pPr>
              <w:rPr>
                <w:lang w:val="ru-RU"/>
              </w:rPr>
            </w:pP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AC5A601" w14:textId="77777777" w:rsidR="0027100E" w:rsidRPr="00735447" w:rsidRDefault="00AA502D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2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B7E5C23" w14:textId="77777777" w:rsidR="0027100E" w:rsidRPr="00735447" w:rsidRDefault="00735447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1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9A19A81" w14:textId="77777777" w:rsidR="0027100E" w:rsidRPr="00735447" w:rsidRDefault="0027100E">
            <w:pPr>
              <w:rPr>
                <w:lang w:val="ru-RU"/>
              </w:rPr>
            </w:pP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7B1475D" w14:textId="77777777" w:rsidR="0027100E" w:rsidRPr="00735447" w:rsidRDefault="00AA502D">
            <w:pPr>
              <w:autoSpaceDE w:val="0"/>
              <w:autoSpaceDN w:val="0"/>
              <w:spacing w:before="78" w:after="0" w:line="245" w:lineRule="auto"/>
              <w:jc w:val="center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05.09.2022 12.09</w:t>
            </w:r>
            <w:r w:rsidR="00735447"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.2022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70BA854" w14:textId="77777777" w:rsidR="0027100E" w:rsidRPr="00735447" w:rsidRDefault="00735447">
            <w:pPr>
              <w:autoSpaceDE w:val="0"/>
              <w:autoSpaceDN w:val="0"/>
              <w:spacing w:before="78" w:after="0" w:line="254" w:lineRule="auto"/>
              <w:ind w:left="72"/>
              <w:rPr>
                <w:lang w:val="ru-RU"/>
              </w:rPr>
            </w:pP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Письменная речь; Фонетическая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сторона речи;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Орфография и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пунктуация;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Лексическая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сторона речи;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5458DEF" w14:textId="77777777" w:rsidR="0027100E" w:rsidRPr="00AA502D" w:rsidRDefault="00735447">
            <w:pPr>
              <w:autoSpaceDE w:val="0"/>
              <w:autoSpaceDN w:val="0"/>
              <w:spacing w:before="78" w:after="0" w:line="245" w:lineRule="auto"/>
              <w:ind w:left="72"/>
              <w:rPr>
                <w:lang w:val="ru-RU"/>
              </w:rPr>
            </w:pPr>
            <w:r w:rsidRPr="00AA502D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Практическая работа;</w:t>
            </w:r>
          </w:p>
        </w:tc>
        <w:tc>
          <w:tcPr>
            <w:tcW w:w="1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862E77D" w14:textId="77777777" w:rsidR="0027100E" w:rsidRPr="00FD6E94" w:rsidRDefault="00735447">
            <w:pPr>
              <w:autoSpaceDE w:val="0"/>
              <w:autoSpaceDN w:val="0"/>
              <w:spacing w:before="78" w:after="0" w:line="245" w:lineRule="auto"/>
              <w:ind w:left="72" w:right="576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</w:t>
            </w:r>
            <w:r w:rsidRPr="00AA502D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:/</w:t>
            </w:r>
            <w:r w:rsidRPr="00FD6E94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/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school</w:t>
            </w:r>
            <w:r w:rsidRPr="00FD6E94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-</w:t>
            </w:r>
            <w:r w:rsidRPr="00FD6E94">
              <w:rPr>
                <w:lang w:val="ru-RU"/>
              </w:rP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collection</w:t>
            </w:r>
            <w:r w:rsidRPr="00FD6E94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edu</w:t>
            </w:r>
            <w:r w:rsidRPr="00FD6E94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ru</w:t>
            </w:r>
            <w:r w:rsidRPr="00FD6E94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/</w:t>
            </w:r>
          </w:p>
        </w:tc>
      </w:tr>
      <w:tr w:rsidR="00D60AFB" w:rsidRPr="00C15603" w14:paraId="4B7F3C68" w14:textId="77777777" w:rsidTr="00735447">
        <w:trPr>
          <w:trHeight w:hRule="exact" w:val="1502"/>
        </w:trPr>
        <w:tc>
          <w:tcPr>
            <w:tcW w:w="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36AE7C7" w14:textId="77777777" w:rsidR="00D60AFB" w:rsidRPr="00D60AFB" w:rsidRDefault="00D60AFB">
            <w:pPr>
              <w:autoSpaceDE w:val="0"/>
              <w:autoSpaceDN w:val="0"/>
              <w:spacing w:before="78" w:after="0" w:line="23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2</w:t>
            </w:r>
          </w:p>
        </w:tc>
        <w:tc>
          <w:tcPr>
            <w:tcW w:w="7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74A7843" w14:textId="77777777" w:rsidR="00D60AFB" w:rsidRDefault="00D60AFB" w:rsidP="001F7599">
            <w:pPr>
              <w:autoSpaceDE w:val="0"/>
              <w:autoSpaceDN w:val="0"/>
              <w:spacing w:before="78" w:after="0" w:line="23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color w:val="000000"/>
                <w:sz w:val="18"/>
                <w:szCs w:val="18"/>
                <w:shd w:val="clear" w:color="auto" w:fill="FFFFFF"/>
              </w:rPr>
              <w:t>Внешность и характер человека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EF47A4E" w14:textId="77777777" w:rsidR="00D60AFB" w:rsidRDefault="00D60AFB">
            <w:pPr>
              <w:autoSpaceDE w:val="0"/>
              <w:autoSpaceDN w:val="0"/>
              <w:spacing w:before="78" w:after="0" w:line="23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3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404E59D" w14:textId="77777777" w:rsidR="00D60AFB" w:rsidRPr="00735447" w:rsidRDefault="00D60AFB">
            <w:pPr>
              <w:autoSpaceDE w:val="0"/>
              <w:autoSpaceDN w:val="0"/>
              <w:spacing w:before="78" w:after="0" w:line="23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AE9ABBA" w14:textId="77777777" w:rsidR="00D60AFB" w:rsidRPr="00735447" w:rsidRDefault="00D60AFB">
            <w:pPr>
              <w:rPr>
                <w:lang w:val="ru-RU"/>
              </w:rPr>
            </w:pP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16DC36D" w14:textId="77777777" w:rsidR="00CC2E6B" w:rsidRDefault="00C15603" w:rsidP="00CC2E6B">
            <w:pPr>
              <w:autoSpaceDE w:val="0"/>
              <w:autoSpaceDN w:val="0"/>
              <w:spacing w:before="78" w:after="0" w:line="245" w:lineRule="auto"/>
              <w:jc w:val="center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17.10</w:t>
            </w:r>
            <w:r w:rsidR="00CC2E6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.2022</w:t>
            </w:r>
          </w:p>
          <w:p w14:paraId="4AEF2A07" w14:textId="77777777" w:rsidR="00D60AFB" w:rsidRDefault="00CC2E6B" w:rsidP="00CC2E6B">
            <w:pPr>
              <w:autoSpaceDE w:val="0"/>
              <w:autoSpaceDN w:val="0"/>
              <w:spacing w:before="78" w:after="0" w:line="245" w:lineRule="auto"/>
              <w:jc w:val="center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3</w:t>
            </w:r>
            <w:r w:rsidR="00C15603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1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.10.2022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42C2AEE" w14:textId="77777777" w:rsidR="00D60AFB" w:rsidRPr="00735447" w:rsidRDefault="00C15603">
            <w:pPr>
              <w:autoSpaceDE w:val="0"/>
              <w:autoSpaceDN w:val="0"/>
              <w:spacing w:before="78" w:after="0" w:line="254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Лексическая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сторона речи;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Грамматическая сторона речи;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D77C4E0" w14:textId="77777777" w:rsidR="00D60AFB" w:rsidRPr="00AA502D" w:rsidRDefault="00D60AFB">
            <w:pPr>
              <w:autoSpaceDE w:val="0"/>
              <w:autoSpaceDN w:val="0"/>
              <w:spacing w:before="78" w:after="0" w:line="245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</w:p>
        </w:tc>
        <w:tc>
          <w:tcPr>
            <w:tcW w:w="1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6C8AC1A" w14:textId="77777777" w:rsidR="00D60AFB" w:rsidRPr="00C15603" w:rsidRDefault="00C15603">
            <w:pPr>
              <w:autoSpaceDE w:val="0"/>
              <w:autoSpaceDN w:val="0"/>
              <w:spacing w:before="78" w:after="0" w:line="245" w:lineRule="auto"/>
              <w:ind w:left="72" w:right="576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http://www.deutschland.de</w:t>
            </w:r>
          </w:p>
        </w:tc>
      </w:tr>
      <w:tr w:rsidR="00AA502D" w:rsidRPr="00AA502D" w14:paraId="10580775" w14:textId="77777777" w:rsidTr="00735447">
        <w:trPr>
          <w:trHeight w:hRule="exact" w:val="1502"/>
        </w:trPr>
        <w:tc>
          <w:tcPr>
            <w:tcW w:w="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B3D4F40" w14:textId="77777777" w:rsidR="00AA502D" w:rsidRPr="00AA502D" w:rsidRDefault="00AA502D">
            <w:pPr>
              <w:autoSpaceDE w:val="0"/>
              <w:autoSpaceDN w:val="0"/>
              <w:spacing w:before="78" w:after="0" w:line="23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3</w:t>
            </w:r>
          </w:p>
        </w:tc>
        <w:tc>
          <w:tcPr>
            <w:tcW w:w="7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A16328D" w14:textId="77777777" w:rsidR="00AA502D" w:rsidRPr="00AA502D" w:rsidRDefault="00AA502D" w:rsidP="00AA502D">
            <w:pPr>
              <w:rPr>
                <w:rFonts w:ascii="LiberationSerif" w:hAnsi="LiberationSerif"/>
                <w:color w:val="000000"/>
                <w:sz w:val="20"/>
                <w:szCs w:val="20"/>
                <w:lang w:val="ru-RU"/>
              </w:rPr>
            </w:pPr>
            <w:bookmarkStart w:id="0" w:name="_Hlk119248948"/>
            <w:r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Вз</w:t>
            </w:r>
            <w:r w:rsidRPr="001F7599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аимоотношения в семье и с друзьями</w:t>
            </w:r>
            <w:bookmarkEnd w:id="0"/>
            <w:r w:rsidRPr="001F7599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. </w:t>
            </w:r>
            <w:r w:rsidRPr="00AA502D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Семейные праздники</w:t>
            </w:r>
            <w:r w:rsidRPr="00AA502D">
              <w:rPr>
                <w:color w:val="000000"/>
                <w:sz w:val="18"/>
                <w:szCs w:val="18"/>
                <w:lang w:val="ru-RU"/>
              </w:rPr>
              <w:br/>
            </w:r>
          </w:p>
          <w:p w14:paraId="309E1F12" w14:textId="77777777" w:rsidR="00AA502D" w:rsidRDefault="00AA502D" w:rsidP="001F7599">
            <w:pPr>
              <w:autoSpaceDE w:val="0"/>
              <w:autoSpaceDN w:val="0"/>
              <w:spacing w:before="78" w:after="0" w:line="23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D1AB2D5" w14:textId="77777777" w:rsidR="00AA502D" w:rsidRPr="00735447" w:rsidRDefault="00AA502D">
            <w:pPr>
              <w:autoSpaceDE w:val="0"/>
              <w:autoSpaceDN w:val="0"/>
              <w:spacing w:before="78" w:after="0" w:line="23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3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44B5F2F" w14:textId="77777777" w:rsidR="00AA502D" w:rsidRPr="00735447" w:rsidRDefault="00AA502D">
            <w:pPr>
              <w:autoSpaceDE w:val="0"/>
              <w:autoSpaceDN w:val="0"/>
              <w:spacing w:before="78" w:after="0" w:line="23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A8F64B2" w14:textId="77777777" w:rsidR="00AA502D" w:rsidRPr="00735447" w:rsidRDefault="00AA502D">
            <w:pPr>
              <w:rPr>
                <w:lang w:val="ru-RU"/>
              </w:rPr>
            </w:pP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A16B33F" w14:textId="77777777" w:rsidR="00AA502D" w:rsidRDefault="00C15603">
            <w:pPr>
              <w:autoSpaceDE w:val="0"/>
              <w:autoSpaceDN w:val="0"/>
              <w:spacing w:before="78" w:after="0" w:line="245" w:lineRule="auto"/>
              <w:jc w:val="center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07.10</w:t>
            </w:r>
            <w:r w:rsidR="00D60AF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.2022</w:t>
            </w:r>
          </w:p>
          <w:p w14:paraId="23E71C4E" w14:textId="77777777" w:rsidR="00D60AFB" w:rsidRPr="00735447" w:rsidRDefault="00C15603">
            <w:pPr>
              <w:autoSpaceDE w:val="0"/>
              <w:autoSpaceDN w:val="0"/>
              <w:spacing w:before="78" w:after="0" w:line="245" w:lineRule="auto"/>
              <w:jc w:val="center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28</w:t>
            </w:r>
            <w:r w:rsidR="00D60AFB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.10.2022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4359A73" w14:textId="77777777" w:rsidR="00AA502D" w:rsidRPr="00735447" w:rsidRDefault="00D60AFB">
            <w:pPr>
              <w:autoSpaceDE w:val="0"/>
              <w:autoSpaceDN w:val="0"/>
              <w:spacing w:before="78" w:after="0" w:line="254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Монологическая речь;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смысловое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чтение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7731DDF" w14:textId="77777777" w:rsidR="00AA502D" w:rsidRPr="00AA502D" w:rsidRDefault="00D60AFB">
            <w:pPr>
              <w:autoSpaceDE w:val="0"/>
              <w:autoSpaceDN w:val="0"/>
              <w:spacing w:before="78" w:after="0" w:line="245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Устный опрос</w:t>
            </w:r>
          </w:p>
        </w:tc>
        <w:tc>
          <w:tcPr>
            <w:tcW w:w="1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64DC3AA" w14:textId="77777777" w:rsidR="00AA502D" w:rsidRPr="00AA502D" w:rsidRDefault="00D60AFB">
            <w:pPr>
              <w:autoSpaceDE w:val="0"/>
              <w:autoSpaceDN w:val="0"/>
              <w:spacing w:before="78" w:after="0" w:line="245" w:lineRule="auto"/>
              <w:ind w:left="72" w:right="576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</w:t>
            </w:r>
            <w:r w:rsidRPr="00C15603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://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pedsovet</w:t>
            </w:r>
            <w:r w:rsidRPr="00C15603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org</w:t>
            </w:r>
            <w:r w:rsidRPr="00C15603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/</w:t>
            </w:r>
          </w:p>
        </w:tc>
      </w:tr>
      <w:tr w:rsidR="0027100E" w14:paraId="5F1FEB65" w14:textId="77777777" w:rsidTr="00735447">
        <w:trPr>
          <w:trHeight w:hRule="exact" w:val="732"/>
        </w:trPr>
        <w:tc>
          <w:tcPr>
            <w:tcW w:w="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C22DDE9" w14:textId="77777777" w:rsidR="0027100E" w:rsidRPr="00C15603" w:rsidRDefault="00AA502D"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 w:rsidRPr="00C15603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4</w:t>
            </w:r>
            <w:r w:rsidR="00735447" w:rsidRPr="00C15603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</w:p>
        </w:tc>
        <w:tc>
          <w:tcPr>
            <w:tcW w:w="7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0A7F549" w14:textId="77777777" w:rsidR="0027100E" w:rsidRPr="00D60AFB" w:rsidRDefault="00D60AFB" w:rsidP="00D60AFB">
            <w:pPr>
              <w:autoSpaceDE w:val="0"/>
              <w:autoSpaceDN w:val="0"/>
              <w:spacing w:before="64" w:after="0" w:line="233" w:lineRule="auto"/>
              <w:ind w:left="72"/>
              <w:rPr>
                <w:lang w:val="ru-RU"/>
              </w:rPr>
            </w:pPr>
            <w:r w:rsidRPr="00D60AFB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Средства массовой информации (телевидение,</w:t>
            </w:r>
            <w:r>
              <w:rPr>
                <w:color w:val="000000"/>
                <w:sz w:val="18"/>
                <w:szCs w:val="18"/>
                <w:shd w:val="clear" w:color="auto" w:fill="FFFFFF"/>
              </w:rPr>
              <w:t> </w:t>
            </w:r>
            <w:r w:rsidRPr="00D60AFB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 журналы, Интернет)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679A97E" w14:textId="77777777" w:rsidR="0027100E" w:rsidRDefault="00D60AFB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468148D" w14:textId="77777777" w:rsidR="0027100E" w:rsidRDefault="0027100E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7E938FE" w14:textId="77777777" w:rsidR="0027100E" w:rsidRPr="00366BCD" w:rsidRDefault="0027100E"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93C44F5" w14:textId="77777777" w:rsidR="0027100E" w:rsidRDefault="00C15603">
            <w:pPr>
              <w:autoSpaceDE w:val="0"/>
              <w:autoSpaceDN w:val="0"/>
              <w:spacing w:before="76" w:after="0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05.12.2022 19.12</w:t>
            </w:r>
            <w:r w:rsidR="00735447"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.2022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82E5F4C" w14:textId="77777777" w:rsidR="0027100E" w:rsidRDefault="00735447">
            <w:pPr>
              <w:autoSpaceDE w:val="0"/>
              <w:autoSpaceDN w:val="0"/>
              <w:spacing w:before="76" w:after="0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Смысловое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чтение;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Письменная речь;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60A967D" w14:textId="77777777" w:rsidR="0027100E" w:rsidRDefault="00735447">
            <w:pPr>
              <w:autoSpaceDE w:val="0"/>
              <w:autoSpaceDN w:val="0"/>
              <w:spacing w:before="76" w:after="0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Тестирование;</w:t>
            </w:r>
          </w:p>
        </w:tc>
        <w:tc>
          <w:tcPr>
            <w:tcW w:w="1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F3C15E0" w14:textId="77777777" w:rsidR="0027100E" w:rsidRDefault="00735447">
            <w:pPr>
              <w:autoSpaceDE w:val="0"/>
              <w:autoSpaceDN w:val="0"/>
              <w:spacing w:before="76" w:after="0" w:line="245" w:lineRule="auto"/>
              <w:ind w:left="72" w:right="576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http://school-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collection.edu.ru/</w:t>
            </w:r>
          </w:p>
        </w:tc>
      </w:tr>
      <w:tr w:rsidR="00735447" w14:paraId="5C1C1020" w14:textId="77777777" w:rsidTr="00735447">
        <w:trPr>
          <w:trHeight w:hRule="exact" w:val="1500"/>
        </w:trPr>
        <w:tc>
          <w:tcPr>
            <w:tcW w:w="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696644C" w14:textId="77777777" w:rsidR="00735447" w:rsidRDefault="00AA502D" w:rsidP="0073544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7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29292F3" w14:textId="77777777" w:rsidR="001F7599" w:rsidRPr="00873710" w:rsidRDefault="001F7599" w:rsidP="001F759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</w:p>
          <w:p w14:paraId="3C1C37DD" w14:textId="77777777" w:rsidR="001F7599" w:rsidRPr="001F7599" w:rsidRDefault="001F7599" w:rsidP="001F7599">
            <w:pPr>
              <w:jc w:val="both"/>
              <w:rPr>
                <w:rFonts w:ascii="LiberationSerif" w:hAnsi="LiberationSerif"/>
                <w:color w:val="000000"/>
                <w:sz w:val="20"/>
                <w:szCs w:val="20"/>
                <w:lang w:val="ru-RU"/>
              </w:rPr>
            </w:pPr>
            <w:r w:rsidRPr="001F7599">
              <w:rPr>
                <w:color w:val="000000"/>
                <w:sz w:val="18"/>
                <w:szCs w:val="18"/>
                <w:lang w:val="ru-RU"/>
              </w:rPr>
              <w:br/>
              <w:t>Свободное время современного подростка. Досуг и увлечения (чтение, кино, театр, музей, спорт, музыка)</w:t>
            </w:r>
          </w:p>
          <w:p w14:paraId="2197ECFB" w14:textId="77777777" w:rsidR="00735447" w:rsidRPr="00873710" w:rsidRDefault="00735447" w:rsidP="001F759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C6B2EE6" w14:textId="77777777" w:rsidR="00735447" w:rsidRDefault="00CC2E6B" w:rsidP="0073544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6F325F8" w14:textId="77777777" w:rsidR="00735447" w:rsidRDefault="00735447" w:rsidP="0073544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9044A9A" w14:textId="77777777" w:rsidR="00735447" w:rsidRDefault="00735447" w:rsidP="00735447"/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4AEAF92" w14:textId="77777777" w:rsidR="00735447" w:rsidRDefault="00735447" w:rsidP="00735447">
            <w:pPr>
              <w:autoSpaceDE w:val="0"/>
              <w:autoSpaceDN w:val="0"/>
              <w:spacing w:before="78" w:after="0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08.11.2022 05.12.2022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C921B4D" w14:textId="77777777" w:rsidR="00735447" w:rsidRPr="00735447" w:rsidRDefault="00735447" w:rsidP="00735447">
            <w:pPr>
              <w:autoSpaceDE w:val="0"/>
              <w:autoSpaceDN w:val="0"/>
              <w:spacing w:before="78" w:after="0" w:line="252" w:lineRule="auto"/>
              <w:ind w:left="72" w:right="144"/>
              <w:rPr>
                <w:lang w:val="ru-RU"/>
              </w:rPr>
            </w:pP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;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Диалогическая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речь;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Монологическая речь;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смысловое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чтение;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C2E39B4" w14:textId="77777777" w:rsidR="00735447" w:rsidRDefault="00735447" w:rsidP="0073544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Диктант;</w:t>
            </w:r>
          </w:p>
        </w:tc>
        <w:tc>
          <w:tcPr>
            <w:tcW w:w="1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4689B57" w14:textId="77777777" w:rsidR="00735447" w:rsidRDefault="00735447" w:rsidP="0073544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http://www.uroki.net/</w:t>
            </w:r>
          </w:p>
        </w:tc>
      </w:tr>
      <w:tr w:rsidR="00735447" w14:paraId="1475C891" w14:textId="77777777" w:rsidTr="00735447">
        <w:trPr>
          <w:trHeight w:hRule="exact" w:val="926"/>
        </w:trPr>
        <w:tc>
          <w:tcPr>
            <w:tcW w:w="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BA38C51" w14:textId="77777777" w:rsidR="00735447" w:rsidRDefault="00AA502D" w:rsidP="0073544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7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C4AE076" w14:textId="77777777" w:rsidR="00735447" w:rsidRPr="001F7599" w:rsidRDefault="001F7599" w:rsidP="001F7599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 w:rsidRPr="001F7599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Здоровый образ жизни. Режим труда и отдыха. Фитнес. Сбалансированное питание. Посещение врача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F91CAF6" w14:textId="77777777" w:rsidR="00735447" w:rsidRDefault="00660A09" w:rsidP="0073544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7240CC6" w14:textId="77777777" w:rsidR="00735447" w:rsidRDefault="00735447" w:rsidP="00735447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D0AAD66" w14:textId="77777777" w:rsidR="00735447" w:rsidRPr="00366BCD" w:rsidRDefault="00735447" w:rsidP="00735447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DAACEA2" w14:textId="77777777" w:rsidR="00735447" w:rsidRDefault="00C15603" w:rsidP="00735447">
            <w:pPr>
              <w:autoSpaceDE w:val="0"/>
              <w:autoSpaceDN w:val="0"/>
              <w:spacing w:before="78" w:after="0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06.12.2022 26</w:t>
            </w:r>
            <w:r w:rsidR="00735447"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.12.2022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CC61FFA" w14:textId="77777777" w:rsidR="00735447" w:rsidRPr="00735447" w:rsidRDefault="00735447" w:rsidP="00735447">
            <w:pPr>
              <w:autoSpaceDE w:val="0"/>
              <w:autoSpaceDN w:val="0"/>
              <w:spacing w:before="78" w:after="0" w:line="250" w:lineRule="auto"/>
              <w:ind w:left="72" w:right="144"/>
              <w:rPr>
                <w:lang w:val="ru-RU"/>
              </w:rPr>
            </w:pP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Лексическая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сторона речи;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Грамматическая сторона речи;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7C58EDD" w14:textId="77777777" w:rsidR="00735447" w:rsidRDefault="00735447" w:rsidP="00735447">
            <w:pPr>
              <w:autoSpaceDE w:val="0"/>
              <w:autoSpaceDN w:val="0"/>
              <w:spacing w:before="78" w:after="0" w:line="245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1069458" w14:textId="77777777" w:rsidR="00735447" w:rsidRDefault="00735447" w:rsidP="0073544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http://pedsovet.org/</w:t>
            </w:r>
          </w:p>
        </w:tc>
      </w:tr>
      <w:tr w:rsidR="00735447" w14:paraId="48D6BFA2" w14:textId="77777777" w:rsidTr="00735447">
        <w:trPr>
          <w:trHeight w:hRule="exact" w:val="1308"/>
        </w:trPr>
        <w:tc>
          <w:tcPr>
            <w:tcW w:w="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59C18EE" w14:textId="77777777" w:rsidR="00735447" w:rsidRDefault="00AA502D" w:rsidP="00735447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lastRenderedPageBreak/>
              <w:t>7</w:t>
            </w:r>
          </w:p>
        </w:tc>
        <w:tc>
          <w:tcPr>
            <w:tcW w:w="7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075030E" w14:textId="77777777" w:rsidR="001F7599" w:rsidRPr="000B7A6A" w:rsidRDefault="001F7599" w:rsidP="00735447"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</w:p>
          <w:p w14:paraId="34030A73" w14:textId="77777777" w:rsidR="001F7599" w:rsidRDefault="001F7599" w:rsidP="001F7599">
            <w:pPr>
              <w:rPr>
                <w:rFonts w:ascii="LiberationSerif" w:hAnsi="LiberationSerif"/>
                <w:color w:val="000000"/>
                <w:sz w:val="20"/>
                <w:szCs w:val="20"/>
              </w:rPr>
            </w:pPr>
            <w:r>
              <w:rPr>
                <w:color w:val="000000"/>
                <w:sz w:val="18"/>
                <w:szCs w:val="18"/>
              </w:rPr>
              <w:br/>
              <w:t>Покупки: продукты питания</w:t>
            </w:r>
          </w:p>
          <w:p w14:paraId="73B4B9DD" w14:textId="77777777" w:rsidR="00735447" w:rsidRPr="000B7A6A" w:rsidRDefault="00735447" w:rsidP="00735447"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74B3630" w14:textId="77777777" w:rsidR="00735447" w:rsidRDefault="00D60AFB" w:rsidP="00735447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B6AC6A7" w14:textId="77777777" w:rsidR="00735447" w:rsidRDefault="00735447" w:rsidP="00735447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A53A7D7" w14:textId="77777777" w:rsidR="00735447" w:rsidRDefault="00735447" w:rsidP="00735447"/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65AE5A2" w14:textId="77777777" w:rsidR="00735447" w:rsidRDefault="00660A09" w:rsidP="00735447">
            <w:pPr>
              <w:autoSpaceDE w:val="0"/>
              <w:autoSpaceDN w:val="0"/>
              <w:spacing w:before="76" w:after="0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09.01.2023 23.01</w:t>
            </w:r>
            <w:r w:rsidR="00735447"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.2023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8283B5E" w14:textId="77777777" w:rsidR="00735447" w:rsidRPr="00735447" w:rsidRDefault="00735447" w:rsidP="00735447">
            <w:pPr>
              <w:autoSpaceDE w:val="0"/>
              <w:autoSpaceDN w:val="0"/>
              <w:spacing w:before="76" w:after="0" w:line="252" w:lineRule="auto"/>
              <w:ind w:left="72"/>
              <w:rPr>
                <w:lang w:val="ru-RU"/>
              </w:rPr>
            </w:pP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Лексическая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сторона речи;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Грамматическая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сторона речи;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Социокультурные знания и умения;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A7A2B84" w14:textId="77777777" w:rsidR="00735447" w:rsidRDefault="00735447" w:rsidP="00735447">
            <w:pPr>
              <w:autoSpaceDE w:val="0"/>
              <w:autoSpaceDN w:val="0"/>
              <w:spacing w:before="76" w:after="0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Контрольная работа;</w:t>
            </w:r>
          </w:p>
        </w:tc>
        <w:tc>
          <w:tcPr>
            <w:tcW w:w="1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BE41A6F" w14:textId="77777777" w:rsidR="00735447" w:rsidRDefault="00735447" w:rsidP="00735447">
            <w:pPr>
              <w:autoSpaceDE w:val="0"/>
              <w:autoSpaceDN w:val="0"/>
              <w:spacing w:before="76" w:after="0" w:line="250" w:lineRule="auto"/>
              <w:ind w:left="72" w:right="43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http://school-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collection.edu.ru/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http://www.uroki.net/</w:t>
            </w:r>
          </w:p>
        </w:tc>
      </w:tr>
      <w:tr w:rsidR="00735447" w14:paraId="290A7510" w14:textId="77777777" w:rsidTr="00735447">
        <w:trPr>
          <w:trHeight w:hRule="exact" w:val="1116"/>
        </w:trPr>
        <w:tc>
          <w:tcPr>
            <w:tcW w:w="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182833D" w14:textId="77777777" w:rsidR="00735447" w:rsidRDefault="00AA502D" w:rsidP="0073544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8</w:t>
            </w:r>
          </w:p>
        </w:tc>
        <w:tc>
          <w:tcPr>
            <w:tcW w:w="7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6F1AFC0" w14:textId="77777777" w:rsidR="00735447" w:rsidRDefault="001F7599" w:rsidP="001F7599">
            <w:pPr>
              <w:autoSpaceDE w:val="0"/>
              <w:autoSpaceDN w:val="0"/>
              <w:spacing w:before="78" w:after="0" w:line="245" w:lineRule="auto"/>
              <w:ind w:left="72" w:right="1008"/>
            </w:pPr>
            <w:r w:rsidRPr="001F7599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Школа. Школьная жизнь, изу</w:t>
            </w:r>
            <w:r w:rsidRPr="001F7599">
              <w:rPr>
                <w:color w:val="000000"/>
                <w:spacing w:val="-1"/>
                <w:sz w:val="18"/>
                <w:szCs w:val="18"/>
                <w:shd w:val="clear" w:color="auto" w:fill="FFFFFF"/>
                <w:lang w:val="ru-RU"/>
              </w:rPr>
              <w:t>чаемые</w:t>
            </w:r>
            <w:r>
              <w:rPr>
                <w:color w:val="000000"/>
                <w:sz w:val="18"/>
                <w:szCs w:val="18"/>
                <w:shd w:val="clear" w:color="auto" w:fill="FFFFFF"/>
              </w:rPr>
              <w:t> </w:t>
            </w:r>
            <w:r w:rsidRPr="001F7599">
              <w:rPr>
                <w:color w:val="000000"/>
                <w:spacing w:val="-1"/>
                <w:sz w:val="18"/>
                <w:szCs w:val="18"/>
                <w:shd w:val="clear" w:color="auto" w:fill="FFFFFF"/>
                <w:lang w:val="ru-RU"/>
              </w:rPr>
              <w:t>предметы,</w:t>
            </w:r>
            <w:r>
              <w:rPr>
                <w:color w:val="000000"/>
                <w:sz w:val="18"/>
                <w:szCs w:val="18"/>
                <w:shd w:val="clear" w:color="auto" w:fill="FFFFFF"/>
              </w:rPr>
              <w:t> </w:t>
            </w:r>
            <w:r w:rsidRPr="001F7599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любимый предмет, правила поведения в школе.</w:t>
            </w:r>
            <w:r>
              <w:rPr>
                <w:color w:val="000000"/>
                <w:sz w:val="18"/>
                <w:szCs w:val="18"/>
                <w:shd w:val="clear" w:color="auto" w:fill="FFFFFF"/>
              </w:rPr>
              <w:t> Переписка с зарубежными сверстниками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0F02480" w14:textId="77777777" w:rsidR="00735447" w:rsidRPr="00D60AFB" w:rsidRDefault="00D60AFB" w:rsidP="00D60AFB">
            <w:pPr>
              <w:autoSpaceDE w:val="0"/>
              <w:autoSpaceDN w:val="0"/>
              <w:spacing w:before="78" w:after="0" w:line="230" w:lineRule="auto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3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7B534D7" w14:textId="77777777" w:rsidR="00735447" w:rsidRDefault="00735447" w:rsidP="00735447"/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DB8FD24" w14:textId="77777777" w:rsidR="00735447" w:rsidRPr="00366BCD" w:rsidRDefault="00735447" w:rsidP="00735447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CD40A2D" w14:textId="77777777" w:rsidR="00735447" w:rsidRDefault="00660A09" w:rsidP="00735447">
            <w:pPr>
              <w:autoSpaceDE w:val="0"/>
              <w:autoSpaceDN w:val="0"/>
              <w:spacing w:before="78" w:after="0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30.01.2023 13.02</w:t>
            </w:r>
            <w:r w:rsidR="00735447"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.2023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D970763" w14:textId="77777777" w:rsidR="00735447" w:rsidRPr="00735447" w:rsidRDefault="00735447" w:rsidP="00735447">
            <w:pPr>
              <w:autoSpaceDE w:val="0"/>
              <w:autoSpaceDN w:val="0"/>
              <w:spacing w:before="78" w:after="0" w:line="252" w:lineRule="auto"/>
              <w:ind w:left="72" w:right="144"/>
              <w:rPr>
                <w:lang w:val="ru-RU"/>
              </w:rPr>
            </w:pP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Диалогическая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речь;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Монологическая речь;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Аудирование;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6032CCA" w14:textId="77777777" w:rsidR="00735447" w:rsidRDefault="00735447" w:rsidP="00735447">
            <w:pPr>
              <w:autoSpaceDE w:val="0"/>
              <w:autoSpaceDN w:val="0"/>
              <w:spacing w:before="78" w:after="0" w:line="245" w:lineRule="auto"/>
              <w:ind w:left="72" w:right="43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Устный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1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2DA3AB2" w14:textId="77777777" w:rsidR="00735447" w:rsidRDefault="00735447" w:rsidP="00735447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http://www.deutschland.de/</w:t>
            </w:r>
          </w:p>
        </w:tc>
      </w:tr>
      <w:tr w:rsidR="00AA502D" w14:paraId="332C8EDA" w14:textId="77777777" w:rsidTr="00735447">
        <w:trPr>
          <w:trHeight w:hRule="exact" w:val="1118"/>
        </w:trPr>
        <w:tc>
          <w:tcPr>
            <w:tcW w:w="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139BBB6" w14:textId="77777777" w:rsidR="00AA502D" w:rsidRDefault="00AA502D" w:rsidP="00AA502D">
            <w:pPr>
              <w:autoSpaceDE w:val="0"/>
              <w:autoSpaceDN w:val="0"/>
              <w:spacing w:before="78" w:after="0" w:line="23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  <w:r>
              <w:rPr>
                <w:rFonts w:ascii="LiberationSerif" w:hAnsi="LiberationSerif"/>
                <w:color w:val="000000"/>
                <w:sz w:val="18"/>
                <w:szCs w:val="18"/>
                <w:shd w:val="clear" w:color="auto" w:fill="FFFFFF"/>
              </w:rPr>
              <w:t>9</w:t>
            </w:r>
          </w:p>
        </w:tc>
        <w:tc>
          <w:tcPr>
            <w:tcW w:w="7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EE2E0DF" w14:textId="77777777" w:rsidR="00AA502D" w:rsidRDefault="00AA502D" w:rsidP="00AA502D">
            <w:pPr>
              <w:autoSpaceDE w:val="0"/>
              <w:autoSpaceDN w:val="0"/>
              <w:spacing w:before="66" w:after="0" w:line="247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 w:rsidRPr="000C22BF">
              <w:rPr>
                <w:rFonts w:ascii="LiberationSerif" w:hAnsi="LiberationSerif"/>
                <w:color w:val="000000"/>
                <w:sz w:val="18"/>
                <w:szCs w:val="18"/>
                <w:shd w:val="clear" w:color="auto" w:fill="FFFFFF"/>
              </w:rPr>
              <w:t>Природа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0D9CE37" w14:textId="77777777" w:rsidR="00AA502D" w:rsidRPr="00D60AFB" w:rsidRDefault="00D60AFB" w:rsidP="00AA502D">
            <w:pPr>
              <w:autoSpaceDE w:val="0"/>
              <w:autoSpaceDN w:val="0"/>
              <w:spacing w:before="78" w:after="0" w:line="230" w:lineRule="auto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3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EC8C98F" w14:textId="77777777" w:rsidR="00AA502D" w:rsidRDefault="00AA502D" w:rsidP="00AA502D">
            <w:pPr>
              <w:autoSpaceDE w:val="0"/>
              <w:autoSpaceDN w:val="0"/>
              <w:spacing w:before="78" w:after="0" w:line="230" w:lineRule="auto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7E9218E" w14:textId="77777777" w:rsidR="00AA502D" w:rsidRDefault="00AA502D" w:rsidP="00AA502D"/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5B91DAD" w14:textId="77777777" w:rsidR="00AA502D" w:rsidRDefault="00660A09" w:rsidP="00AA502D">
            <w:pPr>
              <w:autoSpaceDE w:val="0"/>
              <w:autoSpaceDN w:val="0"/>
              <w:spacing w:before="78" w:after="0" w:line="245" w:lineRule="auto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27.02.2022</w:t>
            </w:r>
          </w:p>
          <w:p w14:paraId="39B44E90" w14:textId="77777777" w:rsidR="00660A09" w:rsidRPr="00660A09" w:rsidRDefault="00660A09" w:rsidP="00AA502D">
            <w:pPr>
              <w:autoSpaceDE w:val="0"/>
              <w:autoSpaceDN w:val="0"/>
              <w:spacing w:before="78" w:after="0" w:line="245" w:lineRule="auto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13.03.2022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536C68C" w14:textId="77777777" w:rsidR="00AA502D" w:rsidRPr="00735447" w:rsidRDefault="00B96CAB" w:rsidP="00AA502D">
            <w:pPr>
              <w:autoSpaceDE w:val="0"/>
              <w:autoSpaceDN w:val="0"/>
              <w:spacing w:before="78" w:after="0" w:line="252" w:lineRule="auto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Лексическая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сторона речи;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Грамматическая сторона речи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16BD9B4" w14:textId="77777777" w:rsidR="00AA502D" w:rsidRPr="00B96CAB" w:rsidRDefault="00AA502D" w:rsidP="00AA502D">
            <w:pPr>
              <w:autoSpaceDE w:val="0"/>
              <w:autoSpaceDN w:val="0"/>
              <w:spacing w:before="78" w:after="0" w:line="245" w:lineRule="auto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</w:p>
        </w:tc>
        <w:tc>
          <w:tcPr>
            <w:tcW w:w="1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18B9700" w14:textId="77777777" w:rsidR="00AA502D" w:rsidRDefault="00C15603" w:rsidP="00AA502D">
            <w:pPr>
              <w:autoSpaceDE w:val="0"/>
              <w:autoSpaceDN w:val="0"/>
              <w:spacing w:before="78" w:after="0" w:line="230" w:lineRule="auto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</w:t>
            </w:r>
            <w:r w:rsidRPr="00C15603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://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pedsovet</w:t>
            </w:r>
            <w:r w:rsidRPr="00C15603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org</w:t>
            </w:r>
            <w:r w:rsidRPr="00C15603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/</w:t>
            </w:r>
          </w:p>
        </w:tc>
      </w:tr>
      <w:tr w:rsidR="00735447" w14:paraId="3024F28D" w14:textId="77777777" w:rsidTr="00735447">
        <w:trPr>
          <w:trHeight w:hRule="exact" w:val="1118"/>
        </w:trPr>
        <w:tc>
          <w:tcPr>
            <w:tcW w:w="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F710F58" w14:textId="77777777" w:rsidR="00735447" w:rsidRPr="00AA502D" w:rsidRDefault="00735447" w:rsidP="00AA502D">
            <w:pPr>
              <w:autoSpaceDE w:val="0"/>
              <w:autoSpaceDN w:val="0"/>
              <w:spacing w:before="78" w:after="0" w:line="230" w:lineRule="auto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.</w:t>
            </w:r>
            <w:r w:rsidR="00AA502D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10</w:t>
            </w:r>
          </w:p>
        </w:tc>
        <w:tc>
          <w:tcPr>
            <w:tcW w:w="7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F668E1E" w14:textId="77777777" w:rsidR="00735447" w:rsidRDefault="00AA502D" w:rsidP="001F7599">
            <w:pPr>
              <w:autoSpaceDE w:val="0"/>
              <w:autoSpaceDN w:val="0"/>
              <w:spacing w:before="66" w:after="0" w:line="247" w:lineRule="auto"/>
              <w:ind w:left="72"/>
              <w:rPr>
                <w:color w:val="000000"/>
                <w:sz w:val="18"/>
                <w:szCs w:val="18"/>
                <w:shd w:val="clear" w:color="auto" w:fill="FFFFFF"/>
              </w:rPr>
            </w:pPr>
            <w:r w:rsidRPr="00AA502D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Жизнь в городе и сельской местности.</w:t>
            </w:r>
            <w:r>
              <w:rPr>
                <w:color w:val="000000"/>
                <w:sz w:val="18"/>
                <w:szCs w:val="18"/>
                <w:shd w:val="clear" w:color="auto" w:fill="FFFFFF"/>
              </w:rPr>
              <w:t> Описание родного города/села</w:t>
            </w:r>
          </w:p>
          <w:p w14:paraId="5C66E4FF" w14:textId="77777777" w:rsidR="00AA502D" w:rsidRPr="00735447" w:rsidRDefault="00AA502D" w:rsidP="001F7599">
            <w:pPr>
              <w:autoSpaceDE w:val="0"/>
              <w:autoSpaceDN w:val="0"/>
              <w:spacing w:before="66" w:after="0" w:line="247" w:lineRule="auto"/>
              <w:ind w:left="72"/>
              <w:rPr>
                <w:lang w:val="ru-RU"/>
              </w:rPr>
            </w:pP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26BEB24" w14:textId="77777777" w:rsidR="00735447" w:rsidRDefault="00660A09" w:rsidP="0073544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128C27C" w14:textId="77777777" w:rsidR="00735447" w:rsidRDefault="00735447" w:rsidP="0073544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3B9D303" w14:textId="77777777" w:rsidR="00735447" w:rsidRDefault="00735447" w:rsidP="00735447"/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AE0C3E7" w14:textId="77777777" w:rsidR="00735447" w:rsidRDefault="00660A09" w:rsidP="00735447">
            <w:pPr>
              <w:autoSpaceDE w:val="0"/>
              <w:autoSpaceDN w:val="0"/>
              <w:spacing w:before="78" w:after="0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20.03.2023 03.04</w:t>
            </w:r>
            <w:r w:rsidR="00735447"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.2023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BC83607" w14:textId="77777777" w:rsidR="00735447" w:rsidRPr="00735447" w:rsidRDefault="00735447" w:rsidP="00735447">
            <w:pPr>
              <w:autoSpaceDE w:val="0"/>
              <w:autoSpaceDN w:val="0"/>
              <w:spacing w:before="78" w:after="0" w:line="252" w:lineRule="auto"/>
              <w:ind w:left="72"/>
              <w:rPr>
                <w:lang w:val="ru-RU"/>
              </w:rPr>
            </w:pP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Смысловое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чтение;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Письменная речь; Фонетическая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сторона речи;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ACDA4D3" w14:textId="77777777" w:rsidR="00735447" w:rsidRDefault="00735447" w:rsidP="00735447">
            <w:pPr>
              <w:autoSpaceDE w:val="0"/>
              <w:autoSpaceDN w:val="0"/>
              <w:spacing w:before="78" w:after="0" w:line="245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Тестирование; Диктант;</w:t>
            </w:r>
          </w:p>
        </w:tc>
        <w:tc>
          <w:tcPr>
            <w:tcW w:w="1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E391D47" w14:textId="77777777" w:rsidR="00735447" w:rsidRDefault="00735447" w:rsidP="00735447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http://yayaya.su/</w:t>
            </w:r>
          </w:p>
        </w:tc>
      </w:tr>
      <w:tr w:rsidR="00C15603" w:rsidRPr="007209A1" w14:paraId="5B39651B" w14:textId="77777777" w:rsidTr="00735447">
        <w:trPr>
          <w:trHeight w:hRule="exact" w:val="1118"/>
        </w:trPr>
        <w:tc>
          <w:tcPr>
            <w:tcW w:w="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479E930" w14:textId="77777777" w:rsidR="00C15603" w:rsidRPr="00AA502D" w:rsidRDefault="00C15603" w:rsidP="00C15603">
            <w:pPr>
              <w:autoSpaceDE w:val="0"/>
              <w:autoSpaceDN w:val="0"/>
              <w:spacing w:before="78" w:after="0" w:line="230" w:lineRule="auto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11</w:t>
            </w:r>
          </w:p>
        </w:tc>
        <w:tc>
          <w:tcPr>
            <w:tcW w:w="7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3F38160" w14:textId="77777777" w:rsidR="00C15603" w:rsidRPr="00D60AFB" w:rsidRDefault="00C15603" w:rsidP="00C15603">
            <w:pPr>
              <w:autoSpaceDE w:val="0"/>
              <w:autoSpaceDN w:val="0"/>
              <w:spacing w:before="66" w:after="0" w:line="247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 w:rsidRPr="00D60AFB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Родная страна</w:t>
            </w:r>
            <w:r>
              <w:rPr>
                <w:color w:val="000000"/>
                <w:sz w:val="18"/>
                <w:szCs w:val="18"/>
                <w:shd w:val="clear" w:color="auto" w:fill="FFFFFF"/>
              </w:rPr>
              <w:t> </w:t>
            </w:r>
            <w:r w:rsidRPr="00D60AFB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и страна/страны изучаемого языка. Их географическое положение, столицы; население; официальные языки; достопримечательности; культурные особенности (национальные праздники, традиции, обычаи)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FB6F66C" w14:textId="77777777" w:rsidR="00C15603" w:rsidRPr="00D60AFB" w:rsidRDefault="00C15603" w:rsidP="00C15603">
            <w:pPr>
              <w:autoSpaceDE w:val="0"/>
              <w:autoSpaceDN w:val="0"/>
              <w:spacing w:before="78" w:after="0" w:line="23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3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9187011" w14:textId="77777777" w:rsidR="00C15603" w:rsidRDefault="00C15603" w:rsidP="00C15603">
            <w:pPr>
              <w:autoSpaceDE w:val="0"/>
              <w:autoSpaceDN w:val="0"/>
              <w:spacing w:before="78" w:after="0" w:line="23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990060D" w14:textId="77777777" w:rsidR="00C15603" w:rsidRDefault="00C15603" w:rsidP="00C15603"/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54524AC" w14:textId="77777777" w:rsidR="00C15603" w:rsidRDefault="00B96CAB" w:rsidP="00C15603">
            <w:pPr>
              <w:autoSpaceDE w:val="0"/>
              <w:autoSpaceDN w:val="0"/>
              <w:spacing w:before="78" w:after="0" w:line="245" w:lineRule="auto"/>
              <w:jc w:val="center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17.04.2023</w:t>
            </w:r>
          </w:p>
          <w:p w14:paraId="689CAF60" w14:textId="77777777" w:rsidR="00B96CAB" w:rsidRPr="00660A09" w:rsidRDefault="00B96CAB" w:rsidP="00C15603">
            <w:pPr>
              <w:autoSpaceDE w:val="0"/>
              <w:autoSpaceDN w:val="0"/>
              <w:spacing w:before="78" w:after="0" w:line="245" w:lineRule="auto"/>
              <w:jc w:val="center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15.05.2023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E00EE5C" w14:textId="77777777" w:rsidR="00C15603" w:rsidRPr="00735447" w:rsidRDefault="00B96CAB" w:rsidP="00C15603">
            <w:pPr>
              <w:autoSpaceDE w:val="0"/>
              <w:autoSpaceDN w:val="0"/>
              <w:spacing w:before="78" w:after="0" w:line="252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Лексическая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сторона речи;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Грамматическая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сторона речи;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Социокультурные знания и умения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4C51C42" w14:textId="77777777" w:rsidR="00C15603" w:rsidRPr="00B96CAB" w:rsidRDefault="00C15603" w:rsidP="00C15603">
            <w:pPr>
              <w:autoSpaceDE w:val="0"/>
              <w:autoSpaceDN w:val="0"/>
              <w:spacing w:before="78" w:after="0" w:line="245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</w:p>
        </w:tc>
        <w:tc>
          <w:tcPr>
            <w:tcW w:w="1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8D9EBD6" w14:textId="77777777" w:rsidR="00C15603" w:rsidRPr="00FD6E94" w:rsidRDefault="00C15603" w:rsidP="00C15603">
            <w:pPr>
              <w:autoSpaceDE w:val="0"/>
              <w:autoSpaceDN w:val="0"/>
              <w:spacing w:before="78" w:after="0" w:line="23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</w:t>
            </w:r>
            <w:r w:rsidRPr="00FD6E94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://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school</w:t>
            </w:r>
            <w:r w:rsidRPr="00FD6E94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-</w:t>
            </w:r>
            <w:r w:rsidRPr="00FD6E94">
              <w:rPr>
                <w:lang w:val="ru-RU"/>
              </w:rP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collection</w:t>
            </w:r>
            <w:r w:rsidRPr="00FD6E94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edu</w:t>
            </w:r>
            <w:r w:rsidRPr="00FD6E94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ru</w:t>
            </w:r>
            <w:r w:rsidRPr="00FD6E94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/ </w:t>
            </w:r>
            <w:r w:rsidRPr="00FD6E94">
              <w:rPr>
                <w:lang w:val="ru-RU"/>
              </w:rP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</w:t>
            </w:r>
            <w:r w:rsidRPr="00FD6E94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://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www</w:t>
            </w:r>
            <w:r w:rsidRPr="00FD6E94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uroki</w:t>
            </w:r>
            <w:r w:rsidRPr="00FD6E94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.</w:t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net</w:t>
            </w:r>
            <w:r w:rsidRPr="00FD6E94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/</w:t>
            </w:r>
          </w:p>
        </w:tc>
      </w:tr>
      <w:tr w:rsidR="00C15603" w14:paraId="025F78FE" w14:textId="77777777" w:rsidTr="00735447">
        <w:trPr>
          <w:trHeight w:hRule="exact" w:val="1118"/>
        </w:trPr>
        <w:tc>
          <w:tcPr>
            <w:tcW w:w="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3E89A18" w14:textId="77777777" w:rsidR="00C15603" w:rsidRDefault="00C15603" w:rsidP="00C15603">
            <w:pPr>
              <w:autoSpaceDE w:val="0"/>
              <w:autoSpaceDN w:val="0"/>
              <w:spacing w:before="78" w:after="0" w:line="230" w:lineRule="auto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12</w:t>
            </w:r>
          </w:p>
        </w:tc>
        <w:tc>
          <w:tcPr>
            <w:tcW w:w="7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D6C6A07" w14:textId="77777777" w:rsidR="00C15603" w:rsidRDefault="00C15603" w:rsidP="00C15603">
            <w:pPr>
              <w:autoSpaceDE w:val="0"/>
              <w:autoSpaceDN w:val="0"/>
              <w:spacing w:before="66" w:after="0" w:line="247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 w:rsidRPr="00D60AFB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Выдающиеся люди родной страны и страны/стран изучаемого языка. </w:t>
            </w:r>
            <w:r>
              <w:rPr>
                <w:color w:val="000000"/>
                <w:sz w:val="18"/>
                <w:szCs w:val="18"/>
                <w:shd w:val="clear" w:color="auto" w:fill="FFFFFF"/>
              </w:rPr>
              <w:t>Учёные, писатели, поэты, спортсмены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32C6A2E" w14:textId="77777777" w:rsidR="00C15603" w:rsidRPr="00CC2E6B" w:rsidRDefault="00C15603" w:rsidP="00C15603">
            <w:pPr>
              <w:autoSpaceDE w:val="0"/>
              <w:autoSpaceDN w:val="0"/>
              <w:spacing w:before="78" w:after="0" w:line="23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2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9F2462B" w14:textId="77777777" w:rsidR="00C15603" w:rsidRDefault="00C15603" w:rsidP="00C15603">
            <w:pPr>
              <w:autoSpaceDE w:val="0"/>
              <w:autoSpaceDN w:val="0"/>
              <w:spacing w:before="78" w:after="0" w:line="23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E7AC933" w14:textId="77777777" w:rsidR="00C15603" w:rsidRDefault="00C15603" w:rsidP="00C15603"/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7855A62" w14:textId="77777777" w:rsidR="00C15603" w:rsidRDefault="00B96CAB" w:rsidP="00C15603">
            <w:pPr>
              <w:autoSpaceDE w:val="0"/>
              <w:autoSpaceDN w:val="0"/>
              <w:spacing w:before="78" w:after="0" w:line="245" w:lineRule="auto"/>
              <w:jc w:val="center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22.05.2023</w:t>
            </w:r>
          </w:p>
          <w:p w14:paraId="71E9258F" w14:textId="77777777" w:rsidR="00B96CAB" w:rsidRPr="00B96CAB" w:rsidRDefault="00B96CAB" w:rsidP="00C15603">
            <w:pPr>
              <w:autoSpaceDE w:val="0"/>
              <w:autoSpaceDN w:val="0"/>
              <w:spacing w:before="78" w:after="0" w:line="245" w:lineRule="auto"/>
              <w:jc w:val="center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29.05.2023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852D57D" w14:textId="77777777" w:rsidR="00C15603" w:rsidRPr="00735447" w:rsidRDefault="00B96CAB" w:rsidP="00C15603">
            <w:pPr>
              <w:autoSpaceDE w:val="0"/>
              <w:autoSpaceDN w:val="0"/>
              <w:spacing w:before="78" w:after="0" w:line="252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Диалогическая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речь;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Монологическая речь; </w:t>
            </w:r>
            <w:r w:rsidRPr="00735447">
              <w:rPr>
                <w:lang w:val="ru-RU"/>
              </w:rPr>
              <w:br/>
            </w: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Аудирование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CD4DDAC" w14:textId="77777777" w:rsidR="00C15603" w:rsidRPr="00B96CAB" w:rsidRDefault="00C15603" w:rsidP="00C15603">
            <w:pPr>
              <w:autoSpaceDE w:val="0"/>
              <w:autoSpaceDN w:val="0"/>
              <w:spacing w:before="78" w:after="0" w:line="245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</w:p>
        </w:tc>
        <w:tc>
          <w:tcPr>
            <w:tcW w:w="1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D48F157" w14:textId="77777777" w:rsidR="00C15603" w:rsidRDefault="00C15603" w:rsidP="00C15603">
            <w:pPr>
              <w:autoSpaceDE w:val="0"/>
              <w:autoSpaceDN w:val="0"/>
              <w:spacing w:before="78" w:after="0" w:line="230" w:lineRule="auto"/>
              <w:ind w:left="72"/>
              <w:rPr>
                <w:rFonts w:ascii="Times New Roman" w:eastAsia="Times New Roman" w:hAnsi="Times New Roman"/>
                <w:color w:val="000000"/>
                <w:w w:val="97"/>
                <w:sz w:val="16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http://www.deutschland.de</w:t>
            </w:r>
          </w:p>
        </w:tc>
      </w:tr>
      <w:tr w:rsidR="00C15603" w14:paraId="797D633C" w14:textId="77777777" w:rsidTr="00735447">
        <w:trPr>
          <w:trHeight w:hRule="exact" w:val="328"/>
        </w:trPr>
        <w:tc>
          <w:tcPr>
            <w:tcW w:w="7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3B14858" w14:textId="77777777" w:rsidR="00C15603" w:rsidRPr="00735447" w:rsidRDefault="00C15603" w:rsidP="00C15603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 w:rsidRPr="00735447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ОБЩЕЕ КОЛИЧЕСТВО ЧАСОВ ПО ПРОГРАММЕ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33127EB" w14:textId="77777777" w:rsidR="00C15603" w:rsidRDefault="00C15603" w:rsidP="00C15603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34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FD54BF1" w14:textId="77777777" w:rsidR="00C15603" w:rsidRDefault="00C15603" w:rsidP="00C15603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4CF5A21" w14:textId="77777777" w:rsidR="00C15603" w:rsidRPr="00366BCD" w:rsidRDefault="00C15603" w:rsidP="00C15603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</w:p>
        </w:tc>
        <w:tc>
          <w:tcPr>
            <w:tcW w:w="5236" w:type="dxa"/>
            <w:gridSpan w:val="4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1C18E51" w14:textId="77777777" w:rsidR="00C15603" w:rsidRDefault="00C15603" w:rsidP="00C15603"/>
        </w:tc>
      </w:tr>
    </w:tbl>
    <w:p w14:paraId="5A54DC46" w14:textId="77777777" w:rsidR="0027100E" w:rsidRDefault="0027100E">
      <w:pPr>
        <w:autoSpaceDE w:val="0"/>
        <w:autoSpaceDN w:val="0"/>
        <w:spacing w:after="0" w:line="14" w:lineRule="exact"/>
      </w:pPr>
    </w:p>
    <w:p w14:paraId="0493545B" w14:textId="77777777" w:rsidR="0027100E" w:rsidRDefault="0027100E">
      <w:pPr>
        <w:sectPr w:rsidR="0027100E">
          <w:pgSz w:w="16840" w:h="11900"/>
          <w:pgMar w:top="284" w:right="640" w:bottom="1440" w:left="666" w:header="720" w:footer="720" w:gutter="0"/>
          <w:cols w:space="720" w:equalWidth="0">
            <w:col w:w="15534" w:space="0"/>
          </w:cols>
          <w:docGrid w:linePitch="360"/>
        </w:sectPr>
      </w:pPr>
    </w:p>
    <w:p w14:paraId="2317E241" w14:textId="77777777" w:rsidR="0027100E" w:rsidRDefault="0027100E">
      <w:pPr>
        <w:autoSpaceDE w:val="0"/>
        <w:autoSpaceDN w:val="0"/>
        <w:spacing w:after="78" w:line="220" w:lineRule="exact"/>
      </w:pPr>
    </w:p>
    <w:p w14:paraId="664F9E1E" w14:textId="77777777" w:rsidR="0027100E" w:rsidRDefault="00735447">
      <w:pPr>
        <w:autoSpaceDE w:val="0"/>
        <w:autoSpaceDN w:val="0"/>
        <w:spacing w:after="320" w:line="230" w:lineRule="auto"/>
      </w:pPr>
      <w:r>
        <w:rPr>
          <w:rFonts w:ascii="Times New Roman" w:eastAsia="Times New Roman" w:hAnsi="Times New Roman"/>
          <w:b/>
          <w:color w:val="000000"/>
          <w:sz w:val="24"/>
        </w:rPr>
        <w:t xml:space="preserve">ПОУРОЧНОЕ ПЛАНИРОВАНИЕ </w:t>
      </w:r>
    </w:p>
    <w:tbl>
      <w:tblPr>
        <w:tblW w:w="10552" w:type="dxa"/>
        <w:tblInd w:w="6" w:type="dxa"/>
        <w:tblLayout w:type="fixed"/>
        <w:tblLook w:val="04A0" w:firstRow="1" w:lastRow="0" w:firstColumn="1" w:lastColumn="0" w:noHBand="0" w:noVBand="1"/>
      </w:tblPr>
      <w:tblGrid>
        <w:gridCol w:w="960"/>
        <w:gridCol w:w="2726"/>
        <w:gridCol w:w="732"/>
        <w:gridCol w:w="1620"/>
        <w:gridCol w:w="1668"/>
        <w:gridCol w:w="1236"/>
        <w:gridCol w:w="1610"/>
      </w:tblGrid>
      <w:tr w:rsidR="0027100E" w14:paraId="0026D499" w14:textId="77777777" w:rsidTr="007845CE">
        <w:trPr>
          <w:trHeight w:hRule="exact" w:val="492"/>
        </w:trPr>
        <w:tc>
          <w:tcPr>
            <w:tcW w:w="9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771E22E" w14:textId="77777777" w:rsidR="0027100E" w:rsidRDefault="00735447">
            <w:pPr>
              <w:autoSpaceDE w:val="0"/>
              <w:autoSpaceDN w:val="0"/>
              <w:spacing w:before="98" w:after="0" w:line="262" w:lineRule="auto"/>
              <w:ind w:left="72" w:right="432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№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п/п</w:t>
            </w:r>
          </w:p>
        </w:tc>
        <w:tc>
          <w:tcPr>
            <w:tcW w:w="27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6FECD2A" w14:textId="77777777" w:rsidR="0027100E" w:rsidRDefault="0073544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Тема урока</w:t>
            </w:r>
          </w:p>
        </w:tc>
        <w:tc>
          <w:tcPr>
            <w:tcW w:w="402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8117E8D" w14:textId="77777777" w:rsidR="0027100E" w:rsidRDefault="0073544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230CD33" w14:textId="77777777" w:rsidR="0027100E" w:rsidRDefault="00735447">
            <w:pPr>
              <w:autoSpaceDE w:val="0"/>
              <w:autoSpaceDN w:val="0"/>
              <w:spacing w:before="98" w:after="0" w:line="262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 xml:space="preserve">Дата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изучения</w:t>
            </w:r>
          </w:p>
        </w:tc>
        <w:tc>
          <w:tcPr>
            <w:tcW w:w="161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53CFF9C" w14:textId="77777777" w:rsidR="0027100E" w:rsidRDefault="00735447">
            <w:pPr>
              <w:autoSpaceDE w:val="0"/>
              <w:autoSpaceDN w:val="0"/>
              <w:spacing w:before="98" w:after="0" w:line="271" w:lineRule="auto"/>
              <w:ind w:left="72" w:right="432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 xml:space="preserve">Виды,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 xml:space="preserve">формы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контроля</w:t>
            </w:r>
          </w:p>
        </w:tc>
      </w:tr>
      <w:tr w:rsidR="0027100E" w14:paraId="2A76B7B9" w14:textId="77777777" w:rsidTr="007845CE">
        <w:trPr>
          <w:trHeight w:hRule="exact" w:val="828"/>
        </w:trPr>
        <w:tc>
          <w:tcPr>
            <w:tcW w:w="9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B6ABA6" w14:textId="77777777" w:rsidR="0027100E" w:rsidRDefault="0027100E"/>
        </w:tc>
        <w:tc>
          <w:tcPr>
            <w:tcW w:w="2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E3F6BE" w14:textId="77777777" w:rsidR="0027100E" w:rsidRDefault="0027100E"/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27DAD6A" w14:textId="77777777" w:rsidR="0027100E" w:rsidRDefault="0073544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 xml:space="preserve">всего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A72A5E9" w14:textId="77777777" w:rsidR="0027100E" w:rsidRDefault="00735447"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контрольные работы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B538C6C" w14:textId="77777777" w:rsidR="0027100E" w:rsidRDefault="00735447"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практические работы</w:t>
            </w:r>
          </w:p>
        </w:tc>
        <w:tc>
          <w:tcPr>
            <w:tcW w:w="12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3EEE96" w14:textId="77777777" w:rsidR="0027100E" w:rsidRDefault="0027100E"/>
        </w:tc>
        <w:tc>
          <w:tcPr>
            <w:tcW w:w="161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53EB4D" w14:textId="77777777" w:rsidR="0027100E" w:rsidRDefault="0027100E"/>
        </w:tc>
      </w:tr>
      <w:tr w:rsidR="006F4427" w14:paraId="2D6DBB5F" w14:textId="77777777" w:rsidTr="007845CE">
        <w:trPr>
          <w:trHeight w:hRule="exact" w:val="49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7730A60" w14:textId="77777777" w:rsidR="006F4427" w:rsidRDefault="006F4427" w:rsidP="006F442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0361DA5F" w14:textId="77777777" w:rsidR="006F4427" w:rsidRPr="002E0C46" w:rsidRDefault="00B96CAB" w:rsidP="006F442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Рассказываем о каникулах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C032BA7" w14:textId="77777777" w:rsidR="006F4427" w:rsidRDefault="006F4427" w:rsidP="006F442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0AE87E7" w14:textId="77777777" w:rsidR="006F4427" w:rsidRDefault="006F4427" w:rsidP="006F4427"/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2A0616A" w14:textId="77777777" w:rsidR="006F4427" w:rsidRDefault="006F4427" w:rsidP="006F4427"/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DC5F7B4" w14:textId="77777777" w:rsidR="006F4427" w:rsidRDefault="006F4427" w:rsidP="006F4427"/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EBC6B50" w14:textId="77777777" w:rsidR="006F4427" w:rsidRDefault="006F4427" w:rsidP="006F4427"/>
        </w:tc>
      </w:tr>
      <w:tr w:rsidR="006F4427" w14:paraId="441B50D3" w14:textId="77777777" w:rsidTr="007845CE">
        <w:trPr>
          <w:trHeight w:hRule="exact" w:val="49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5BA0726" w14:textId="77777777" w:rsidR="006F4427" w:rsidRDefault="006F4427" w:rsidP="006F442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2CB11C44" w14:textId="77777777" w:rsidR="00B96CAB" w:rsidRDefault="00B96CAB" w:rsidP="00B96CAB">
            <w:pPr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</w:pPr>
            <w:r>
              <w:rPr>
                <w:color w:val="000000"/>
                <w:spacing w:val="-2"/>
                <w:sz w:val="18"/>
                <w:szCs w:val="18"/>
                <w:lang w:val="ru-RU"/>
              </w:rPr>
              <w:t xml:space="preserve"> Путешествия по России</w:t>
            </w:r>
          </w:p>
          <w:p w14:paraId="21961FEA" w14:textId="77777777" w:rsidR="006F4427" w:rsidRPr="00B96CAB" w:rsidRDefault="006F4427" w:rsidP="006F4427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7532B3A" w14:textId="77777777" w:rsidR="006F4427" w:rsidRDefault="006F4427" w:rsidP="006F442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CAE1407" w14:textId="77777777" w:rsidR="006F4427" w:rsidRDefault="006F4427" w:rsidP="006F4427"/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D434714" w14:textId="77777777" w:rsidR="006F4427" w:rsidRDefault="006F4427" w:rsidP="006F4427"/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90AB1E4" w14:textId="77777777" w:rsidR="006F4427" w:rsidRDefault="006F4427" w:rsidP="006F4427"/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A5759C3" w14:textId="77777777" w:rsidR="006F4427" w:rsidRDefault="006F4427" w:rsidP="006F4427"/>
        </w:tc>
      </w:tr>
      <w:tr w:rsidR="006F4427" w14:paraId="67DB4A5A" w14:textId="77777777" w:rsidTr="007845CE">
        <w:trPr>
          <w:trHeight w:hRule="exact" w:val="49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6F89753" w14:textId="77777777" w:rsidR="006F4427" w:rsidRDefault="006F4427" w:rsidP="006F442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69D241D6" w14:textId="77777777" w:rsidR="006F4427" w:rsidRPr="00873710" w:rsidRDefault="00B96CAB" w:rsidP="006F4427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  <w:r>
              <w:rPr>
                <w:color w:val="000000"/>
                <w:sz w:val="18"/>
                <w:szCs w:val="18"/>
                <w:shd w:val="clear" w:color="auto" w:fill="FFFFFF"/>
              </w:rPr>
              <w:t>Внешность и характер человека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234A428" w14:textId="77777777" w:rsidR="006F4427" w:rsidRDefault="006F4427" w:rsidP="006F442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88A5E35" w14:textId="77777777" w:rsidR="006F4427" w:rsidRDefault="006F4427" w:rsidP="006F4427"/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F4D02A0" w14:textId="77777777" w:rsidR="006F4427" w:rsidRDefault="006F4427" w:rsidP="006F4427"/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86A9933" w14:textId="77777777" w:rsidR="006F4427" w:rsidRDefault="006F4427" w:rsidP="006F4427"/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C843B14" w14:textId="77777777" w:rsidR="006F4427" w:rsidRDefault="006F4427" w:rsidP="006F4427"/>
        </w:tc>
      </w:tr>
      <w:tr w:rsidR="006F4427" w14:paraId="750FD356" w14:textId="77777777" w:rsidTr="007845CE">
        <w:trPr>
          <w:trHeight w:hRule="exact" w:val="494"/>
        </w:trPr>
        <w:tc>
          <w:tcPr>
            <w:tcW w:w="96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2C04199" w14:textId="77777777" w:rsidR="006F4427" w:rsidRDefault="006F4427" w:rsidP="006F4427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4.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04A181CC" w14:textId="77777777" w:rsidR="006F4427" w:rsidRPr="002E0C46" w:rsidRDefault="006F4427" w:rsidP="006F4427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2E0C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Причастия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2FD2236" w14:textId="77777777" w:rsidR="006F4427" w:rsidRDefault="006F4427" w:rsidP="006F4427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41646D1" w14:textId="77777777" w:rsidR="006F4427" w:rsidRDefault="006F4427" w:rsidP="006F4427"/>
        </w:tc>
        <w:tc>
          <w:tcPr>
            <w:tcW w:w="166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5A76131" w14:textId="77777777" w:rsidR="006F4427" w:rsidRDefault="006F4427" w:rsidP="006F4427"/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1488784" w14:textId="77777777" w:rsidR="006F4427" w:rsidRDefault="006F4427" w:rsidP="006F4427"/>
        </w:tc>
        <w:tc>
          <w:tcPr>
            <w:tcW w:w="161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683B051" w14:textId="77777777" w:rsidR="006F4427" w:rsidRDefault="006F4427" w:rsidP="006F4427"/>
        </w:tc>
      </w:tr>
      <w:tr w:rsidR="006F4427" w14:paraId="10BC090D" w14:textId="77777777" w:rsidTr="007845CE">
        <w:trPr>
          <w:trHeight w:hRule="exact" w:val="670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B2B881E" w14:textId="77777777" w:rsidR="006F4427" w:rsidRDefault="006F4427" w:rsidP="006F442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5.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5011ED18" w14:textId="77777777" w:rsidR="006F4427" w:rsidRPr="00B96CAB" w:rsidRDefault="00B96CAB" w:rsidP="006F4427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Употребление предлогов в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Dativ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AC197D8" w14:textId="77777777" w:rsidR="006F4427" w:rsidRDefault="006F4427" w:rsidP="006F442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FEB2969" w14:textId="77777777" w:rsidR="006F4427" w:rsidRDefault="006F4427" w:rsidP="006F442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BA08939" w14:textId="77777777" w:rsidR="006F4427" w:rsidRDefault="006F4427" w:rsidP="006F4427"/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14:paraId="28BD0EA6" w14:textId="77777777" w:rsidR="006F4427" w:rsidRDefault="006F4427" w:rsidP="006F4427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03.10.2022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14:paraId="77E7BFF5" w14:textId="77777777" w:rsidR="006F4427" w:rsidRPr="00422F39" w:rsidRDefault="00422F39" w:rsidP="006F4427">
            <w:pPr>
              <w:rPr>
                <w:lang w:val="ru-RU"/>
              </w:rPr>
            </w:pPr>
            <w:r>
              <w:rPr>
                <w:lang w:val="ru-RU"/>
              </w:rPr>
              <w:t>Практическая работа</w:t>
            </w:r>
          </w:p>
        </w:tc>
      </w:tr>
      <w:tr w:rsidR="006F4427" w14:paraId="7CE6C1F9" w14:textId="77777777" w:rsidTr="007845CE">
        <w:trPr>
          <w:trHeight w:hRule="exact" w:val="49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8B3F2B2" w14:textId="77777777" w:rsidR="006F4427" w:rsidRDefault="006F4427" w:rsidP="006F442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6.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4A724844" w14:textId="77777777" w:rsidR="006F4427" w:rsidRPr="009167CB" w:rsidRDefault="009167CB" w:rsidP="006F4427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  <w:r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Вз</w:t>
            </w:r>
            <w:r w:rsidRPr="001F7599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аимоотношения в семье и с друзьями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D4B3BFC" w14:textId="77777777" w:rsidR="006F4427" w:rsidRDefault="006F4427" w:rsidP="006F442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A48FFDF" w14:textId="77777777" w:rsidR="006F4427" w:rsidRDefault="006F4427" w:rsidP="006F4427"/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D8CF93D" w14:textId="77777777" w:rsidR="006F4427" w:rsidRDefault="006F4427" w:rsidP="006F4427"/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44249DC" w14:textId="77777777" w:rsidR="006F4427" w:rsidRDefault="006F4427" w:rsidP="006F4427"/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E187FAC" w14:textId="77777777" w:rsidR="006F4427" w:rsidRDefault="006F4427" w:rsidP="006F4427"/>
        </w:tc>
      </w:tr>
      <w:tr w:rsidR="006F4427" w14:paraId="6E4C7B43" w14:textId="77777777" w:rsidTr="007845CE">
        <w:trPr>
          <w:trHeight w:hRule="exact" w:val="49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BAC5B27" w14:textId="77777777" w:rsidR="006F4427" w:rsidRDefault="006F4427" w:rsidP="006F442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7.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5E31BE02" w14:textId="77777777" w:rsidR="006F4427" w:rsidRPr="009167CB" w:rsidRDefault="009167CB" w:rsidP="006F4427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AA502D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Семейные праздники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5534093" w14:textId="77777777" w:rsidR="006F4427" w:rsidRDefault="006F4427" w:rsidP="006F442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5E105D1" w14:textId="77777777" w:rsidR="006F4427" w:rsidRDefault="006F4427" w:rsidP="006F4427"/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4A90888" w14:textId="77777777" w:rsidR="006F4427" w:rsidRDefault="006F4427" w:rsidP="006F4427"/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3B90892" w14:textId="77777777" w:rsidR="006F4427" w:rsidRDefault="006F4427" w:rsidP="006F4427"/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C8AA798" w14:textId="77777777" w:rsidR="006F4427" w:rsidRDefault="006F4427" w:rsidP="006F4427"/>
        </w:tc>
      </w:tr>
      <w:tr w:rsidR="006F4427" w14:paraId="292C3392" w14:textId="77777777" w:rsidTr="007845CE">
        <w:trPr>
          <w:trHeight w:hRule="exact" w:val="49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7219BB9" w14:textId="77777777" w:rsidR="006F4427" w:rsidRDefault="006F4427" w:rsidP="006F442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8.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2F5FCEB7" w14:textId="77777777" w:rsidR="006F4427" w:rsidRPr="009167CB" w:rsidRDefault="009167CB" w:rsidP="006F4427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  <w:t xml:space="preserve">Прошедшее разговорное время 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  <w:t>Perfekt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98A1967" w14:textId="77777777" w:rsidR="006F4427" w:rsidRDefault="006F4427" w:rsidP="006F442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1FD2C82" w14:textId="77777777" w:rsidR="006F4427" w:rsidRDefault="006F4427" w:rsidP="006F4427"/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8A13186" w14:textId="77777777" w:rsidR="006F4427" w:rsidRDefault="006F4427" w:rsidP="006F4427"/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AF5A14C" w14:textId="77777777" w:rsidR="006F4427" w:rsidRDefault="006F4427" w:rsidP="006F4427"/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C399C40" w14:textId="77777777" w:rsidR="006F4427" w:rsidRDefault="006F4427" w:rsidP="006F4427"/>
        </w:tc>
      </w:tr>
      <w:tr w:rsidR="006F4427" w14:paraId="2FBECF88" w14:textId="77777777" w:rsidTr="007845CE">
        <w:trPr>
          <w:trHeight w:hRule="exact" w:val="49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FC3263B" w14:textId="77777777" w:rsidR="006F4427" w:rsidRDefault="006F4427" w:rsidP="006F442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9.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1C9E7622" w14:textId="77777777" w:rsidR="009167CB" w:rsidRDefault="009167CB" w:rsidP="006F4427">
            <w:pPr>
              <w:spacing w:after="0" w:line="240" w:lineRule="auto"/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</w:pPr>
            <w:r w:rsidRPr="00D60AFB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Средства массовой информации</w:t>
            </w:r>
          </w:p>
          <w:p w14:paraId="0626C1E2" w14:textId="77777777" w:rsidR="00BD34A3" w:rsidRPr="009167CB" w:rsidRDefault="00BD34A3" w:rsidP="006F4427">
            <w:pPr>
              <w:spacing w:after="0" w:line="240" w:lineRule="auto"/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</w:pPr>
            <w:r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Взаимоотношения в интернете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7E8B22D" w14:textId="77777777" w:rsidR="006F4427" w:rsidRDefault="006F4427" w:rsidP="006F4427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5082F3B" w14:textId="77777777" w:rsidR="006F4427" w:rsidRDefault="006F4427" w:rsidP="006F4427"/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608BDD4" w14:textId="77777777" w:rsidR="006F4427" w:rsidRDefault="006F4427" w:rsidP="006F4427"/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8674E3A" w14:textId="77777777" w:rsidR="006F4427" w:rsidRDefault="006F4427" w:rsidP="006F4427"/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E30C33C" w14:textId="77777777" w:rsidR="006F4427" w:rsidRDefault="006F4427" w:rsidP="006F4427"/>
        </w:tc>
      </w:tr>
      <w:tr w:rsidR="009167CB" w14:paraId="29688C08" w14:textId="77777777" w:rsidTr="007845CE">
        <w:trPr>
          <w:trHeight w:hRule="exact" w:val="1006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62C5C43" w14:textId="77777777" w:rsidR="009167CB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10.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2EDC5799" w14:textId="77777777" w:rsidR="009167CB" w:rsidRPr="00873710" w:rsidRDefault="0077760A" w:rsidP="009167CB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 xml:space="preserve">Телеканалы и радиостанции </w:t>
            </w:r>
            <w:r w:rsidR="009167CB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Права и обязанности гражданина России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6195994" w14:textId="77777777" w:rsidR="009167CB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58E6A2B" w14:textId="77777777" w:rsidR="009167CB" w:rsidRDefault="009167CB" w:rsidP="009167CB"/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38BC092" w14:textId="77777777" w:rsidR="009167CB" w:rsidRPr="00366BCD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3678FC9" w14:textId="77777777" w:rsidR="009167CB" w:rsidRDefault="009167CB" w:rsidP="009167CB"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07.11.2022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14:paraId="3703D754" w14:textId="77777777" w:rsidR="009167CB" w:rsidRPr="00422F39" w:rsidRDefault="009167CB" w:rsidP="009167CB">
            <w:pPr>
              <w:rPr>
                <w:lang w:val="ru-RU"/>
              </w:rPr>
            </w:pPr>
            <w:r>
              <w:rPr>
                <w:lang w:val="ru-RU"/>
              </w:rPr>
              <w:t>Практическая работа, тестирование</w:t>
            </w:r>
          </w:p>
        </w:tc>
      </w:tr>
      <w:tr w:rsidR="009167CB" w14:paraId="7FCB9862" w14:textId="77777777" w:rsidTr="007845CE">
        <w:trPr>
          <w:trHeight w:hRule="exact" w:val="49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AD0D291" w14:textId="77777777" w:rsidR="009167CB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11.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282ADF57" w14:textId="77777777" w:rsidR="009167CB" w:rsidRDefault="0077760A" w:rsidP="009167CB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  <w:t>Ваша телепрограмма на немецком языке</w:t>
            </w:r>
          </w:p>
          <w:p w14:paraId="0FC6DE35" w14:textId="77777777" w:rsidR="008D06C1" w:rsidRPr="009167CB" w:rsidRDefault="008D06C1" w:rsidP="009167CB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B47434F" w14:textId="77777777" w:rsidR="009167CB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7EE2668" w14:textId="77777777" w:rsidR="009167CB" w:rsidRDefault="009167CB" w:rsidP="009167CB"/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6445585" w14:textId="77777777" w:rsidR="009167CB" w:rsidRDefault="009167CB" w:rsidP="009167CB"/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691C52D" w14:textId="77777777" w:rsidR="009167CB" w:rsidRDefault="009167CB" w:rsidP="009167CB"/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14644D7" w14:textId="77777777" w:rsidR="009167CB" w:rsidRDefault="009167CB" w:rsidP="009167CB"/>
        </w:tc>
      </w:tr>
      <w:tr w:rsidR="009167CB" w:rsidRPr="008D06C1" w14:paraId="687410F2" w14:textId="77777777" w:rsidTr="007845CE">
        <w:trPr>
          <w:trHeight w:hRule="exact" w:val="49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0A1F538" w14:textId="77777777" w:rsidR="009167CB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12.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20492FE6" w14:textId="77777777" w:rsidR="009167CB" w:rsidRPr="008D06C1" w:rsidRDefault="008D06C1" w:rsidP="009167CB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  <w:r>
              <w:rPr>
                <w:color w:val="000000"/>
                <w:sz w:val="18"/>
                <w:szCs w:val="18"/>
                <w:lang w:val="ru-RU"/>
              </w:rPr>
              <w:t xml:space="preserve"> Свободое время подростка</w:t>
            </w:r>
            <w:r>
              <w:rPr>
                <w:color w:val="000000"/>
                <w:sz w:val="18"/>
                <w:szCs w:val="18"/>
                <w:lang w:val="ru-RU"/>
              </w:rPr>
              <w:br/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2BF5A21" w14:textId="77777777" w:rsidR="008D06C1" w:rsidRPr="008D06C1" w:rsidRDefault="008D06C1" w:rsidP="009167CB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1</w:t>
            </w:r>
          </w:p>
          <w:p w14:paraId="71F17A14" w14:textId="77777777" w:rsidR="009167CB" w:rsidRPr="008D06C1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 w:rsidRPr="008D06C1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7E54627" w14:textId="77777777" w:rsidR="009167CB" w:rsidRPr="008D06C1" w:rsidRDefault="009167CB" w:rsidP="009167CB">
            <w:pPr>
              <w:rPr>
                <w:lang w:val="ru-RU"/>
              </w:rPr>
            </w:pP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1C12DCC" w14:textId="77777777" w:rsidR="009167CB" w:rsidRPr="008D06C1" w:rsidRDefault="009167CB" w:rsidP="009167CB">
            <w:pPr>
              <w:rPr>
                <w:lang w:val="ru-RU"/>
              </w:rPr>
            </w:pP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B06A69A" w14:textId="77777777" w:rsidR="009167CB" w:rsidRPr="008D06C1" w:rsidRDefault="009167CB" w:rsidP="009167CB">
            <w:pPr>
              <w:rPr>
                <w:lang w:val="ru-RU"/>
              </w:rPr>
            </w:pP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9324454" w14:textId="77777777" w:rsidR="009167CB" w:rsidRPr="008D06C1" w:rsidRDefault="009167CB" w:rsidP="009167CB">
            <w:pPr>
              <w:rPr>
                <w:lang w:val="ru-RU"/>
              </w:rPr>
            </w:pPr>
          </w:p>
        </w:tc>
      </w:tr>
      <w:tr w:rsidR="009167CB" w:rsidRPr="008D06C1" w14:paraId="46469169" w14:textId="77777777" w:rsidTr="007845CE">
        <w:trPr>
          <w:trHeight w:hRule="exact" w:val="49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7BB0A3A" w14:textId="77777777" w:rsidR="009167CB" w:rsidRPr="008D06C1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 w:rsidRPr="008D06C1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13.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6D8425A4" w14:textId="77777777" w:rsidR="009167CB" w:rsidRPr="008D06C1" w:rsidRDefault="008D06C1" w:rsidP="009167CB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 xml:space="preserve"> Досуг и увлечения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1A4E4DD" w14:textId="77777777" w:rsidR="009167CB" w:rsidRPr="008D06C1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 w:rsidRPr="008D06C1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DECB57F" w14:textId="77777777" w:rsidR="009167CB" w:rsidRPr="008D06C1" w:rsidRDefault="009167CB" w:rsidP="009167CB">
            <w:pPr>
              <w:rPr>
                <w:lang w:val="ru-RU"/>
              </w:rPr>
            </w:pP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CFBA05A" w14:textId="77777777" w:rsidR="009167CB" w:rsidRPr="008D06C1" w:rsidRDefault="009167CB" w:rsidP="009167CB">
            <w:pPr>
              <w:rPr>
                <w:lang w:val="ru-RU"/>
              </w:rPr>
            </w:pP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C439286" w14:textId="77777777" w:rsidR="009167CB" w:rsidRPr="008D06C1" w:rsidRDefault="009167CB" w:rsidP="009167CB">
            <w:pPr>
              <w:rPr>
                <w:lang w:val="ru-RU"/>
              </w:rPr>
            </w:pP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758D741" w14:textId="77777777" w:rsidR="009167CB" w:rsidRPr="008D06C1" w:rsidRDefault="009167CB" w:rsidP="009167CB">
            <w:pPr>
              <w:rPr>
                <w:lang w:val="ru-RU"/>
              </w:rPr>
            </w:pPr>
          </w:p>
        </w:tc>
      </w:tr>
      <w:tr w:rsidR="009167CB" w:rsidRPr="008D06C1" w14:paraId="53A56C6D" w14:textId="77777777" w:rsidTr="007845CE">
        <w:trPr>
          <w:trHeight w:hRule="exact" w:val="49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C4536D9" w14:textId="77777777" w:rsidR="009167CB" w:rsidRPr="008D06C1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 w:rsidRPr="008D06C1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14.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2655E42C" w14:textId="77777777" w:rsidR="009167CB" w:rsidRPr="008D06C1" w:rsidRDefault="008D06C1" w:rsidP="009167CB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 xml:space="preserve"> Театр, музей кино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81F2E72" w14:textId="77777777" w:rsidR="009167CB" w:rsidRPr="008D06C1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 w:rsidRPr="008D06C1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F45A9AC" w14:textId="77777777" w:rsidR="009167CB" w:rsidRPr="008D06C1" w:rsidRDefault="009167CB" w:rsidP="009167CB">
            <w:pPr>
              <w:rPr>
                <w:lang w:val="ru-RU"/>
              </w:rPr>
            </w:pP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E8B18A7" w14:textId="77777777" w:rsidR="009167CB" w:rsidRPr="008D06C1" w:rsidRDefault="009167CB" w:rsidP="009167CB">
            <w:pPr>
              <w:rPr>
                <w:lang w:val="ru-RU"/>
              </w:rPr>
            </w:pP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93DB189" w14:textId="77777777" w:rsidR="009167CB" w:rsidRPr="008D06C1" w:rsidRDefault="009167CB" w:rsidP="009167CB">
            <w:pPr>
              <w:rPr>
                <w:lang w:val="ru-RU"/>
              </w:rPr>
            </w:pP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ED099B3" w14:textId="77777777" w:rsidR="009167CB" w:rsidRPr="008D06C1" w:rsidRDefault="009167CB" w:rsidP="009167CB">
            <w:pPr>
              <w:rPr>
                <w:lang w:val="ru-RU"/>
              </w:rPr>
            </w:pPr>
          </w:p>
        </w:tc>
      </w:tr>
      <w:tr w:rsidR="009167CB" w14:paraId="19EDCAE0" w14:textId="77777777" w:rsidTr="007845CE">
        <w:trPr>
          <w:trHeight w:hRule="exact" w:val="49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C3D69F1" w14:textId="77777777" w:rsidR="009167CB" w:rsidRPr="008D06C1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 w:rsidRPr="008D06C1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15.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2B15FBF3" w14:textId="77777777" w:rsidR="009167CB" w:rsidRPr="008D06C1" w:rsidRDefault="008D06C1" w:rsidP="009167CB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  <w:r w:rsidRPr="008D06C1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Сравнения. Сравнительная степень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56F5201" w14:textId="77777777" w:rsidR="009167CB" w:rsidRPr="008D06C1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 w:rsidRPr="008D06C1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AA990BC" w14:textId="77777777" w:rsidR="009167CB" w:rsidRPr="008D06C1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 w:rsidRPr="008D06C1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62241C1" w14:textId="77777777" w:rsidR="009167CB" w:rsidRPr="008D06C1" w:rsidRDefault="009167CB" w:rsidP="009167CB">
            <w:pPr>
              <w:rPr>
                <w:lang w:val="ru-RU"/>
              </w:rPr>
            </w:pP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B417191" w14:textId="77777777" w:rsidR="009167CB" w:rsidRDefault="009167CB" w:rsidP="009167CB">
            <w:pPr>
              <w:autoSpaceDE w:val="0"/>
              <w:autoSpaceDN w:val="0"/>
              <w:spacing w:before="98" w:after="0" w:line="230" w:lineRule="auto"/>
              <w:jc w:val="center"/>
            </w:pPr>
            <w:r w:rsidRPr="008D06C1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19.12</w:t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.2022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8AE833F" w14:textId="77777777" w:rsidR="009167CB" w:rsidRPr="00D8101A" w:rsidRDefault="009167CB" w:rsidP="009167CB">
            <w:pPr>
              <w:rPr>
                <w:lang w:val="ru-RU"/>
              </w:rPr>
            </w:pPr>
            <w:r>
              <w:rPr>
                <w:lang w:val="ru-RU"/>
              </w:rPr>
              <w:t>Диктант</w:t>
            </w:r>
          </w:p>
        </w:tc>
      </w:tr>
      <w:tr w:rsidR="009167CB" w14:paraId="72BA994D" w14:textId="77777777" w:rsidTr="007845CE">
        <w:trPr>
          <w:trHeight w:hRule="exact" w:val="49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28CB5B0" w14:textId="77777777" w:rsidR="009167CB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16.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7B22F142" w14:textId="77777777" w:rsidR="009167CB" w:rsidRPr="008D06C1" w:rsidRDefault="008D06C1" w:rsidP="009167CB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  <w:r w:rsidRPr="001F7599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Здоровый образ жизни.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68E6665" w14:textId="77777777" w:rsidR="009167CB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FFAD615" w14:textId="77777777" w:rsidR="009167CB" w:rsidRDefault="009167CB" w:rsidP="009167CB"/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4F3AF9A" w14:textId="77777777" w:rsidR="009167CB" w:rsidRDefault="009167CB" w:rsidP="009167CB"/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3A4AE31" w14:textId="77777777" w:rsidR="009167CB" w:rsidRDefault="009167CB" w:rsidP="009167CB"/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FBB6266" w14:textId="77777777" w:rsidR="009167CB" w:rsidRDefault="009167CB" w:rsidP="009167CB"/>
        </w:tc>
      </w:tr>
      <w:tr w:rsidR="009167CB" w14:paraId="1A96698A" w14:textId="77777777" w:rsidTr="007845CE">
        <w:trPr>
          <w:trHeight w:hRule="exact" w:val="49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B980C4A" w14:textId="77777777" w:rsidR="009167CB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17.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131C73B0" w14:textId="77777777" w:rsidR="009167CB" w:rsidRPr="00873710" w:rsidRDefault="0077760A" w:rsidP="009167C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  <w:r w:rsidRPr="001F7599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Режим труда и отдыха. Фитнес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58EE3B4" w14:textId="77777777" w:rsidR="009167CB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5C25625" w14:textId="77777777" w:rsidR="009167CB" w:rsidRDefault="009167CB" w:rsidP="009167CB"/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B6F968B" w14:textId="77777777" w:rsidR="009167CB" w:rsidRDefault="009167CB" w:rsidP="009167CB"/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2EF28D0" w14:textId="77777777" w:rsidR="009167CB" w:rsidRDefault="009167CB" w:rsidP="009167CB"/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BFD96FF" w14:textId="77777777" w:rsidR="009167CB" w:rsidRDefault="009167CB" w:rsidP="009167CB"/>
        </w:tc>
      </w:tr>
      <w:tr w:rsidR="009167CB" w14:paraId="1274C4D3" w14:textId="77777777" w:rsidTr="007845CE">
        <w:trPr>
          <w:trHeight w:hRule="exact" w:val="49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75B8FC1" w14:textId="77777777" w:rsidR="009167CB" w:rsidRDefault="009167CB" w:rsidP="009167CB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18.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2EA69091" w14:textId="77777777" w:rsidR="009167CB" w:rsidRPr="0077760A" w:rsidRDefault="0077760A" w:rsidP="009167C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  <w:r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Сбалансированное питание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704E005" w14:textId="77777777" w:rsidR="009167CB" w:rsidRDefault="009167CB" w:rsidP="009167CB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112F563" w14:textId="77777777" w:rsidR="009167CB" w:rsidRDefault="009167CB" w:rsidP="009167CB"/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F5C9B12" w14:textId="77777777" w:rsidR="009167CB" w:rsidRDefault="009167CB" w:rsidP="009167CB"/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EB60603" w14:textId="77777777" w:rsidR="009167CB" w:rsidRDefault="009167CB" w:rsidP="009167CB"/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8118053" w14:textId="77777777" w:rsidR="009167CB" w:rsidRDefault="009167CB" w:rsidP="009167CB"/>
        </w:tc>
      </w:tr>
      <w:tr w:rsidR="009167CB" w14:paraId="76669E85" w14:textId="77777777" w:rsidTr="007845CE">
        <w:trPr>
          <w:trHeight w:hRule="exact" w:val="595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4AF8FDF" w14:textId="77777777" w:rsidR="009167CB" w:rsidRDefault="009167CB" w:rsidP="009167CB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19.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7E2F20D8" w14:textId="77777777" w:rsidR="009167CB" w:rsidRPr="00873710" w:rsidRDefault="0077760A" w:rsidP="009167C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 xml:space="preserve"> Покупки, посещение магазина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10BFF91" w14:textId="77777777" w:rsidR="009167CB" w:rsidRDefault="009167CB" w:rsidP="009167CB"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4585CAD" w14:textId="77777777" w:rsidR="009167CB" w:rsidRDefault="009167CB" w:rsidP="009167CB"/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CE8548D" w14:textId="77777777" w:rsidR="009167CB" w:rsidRPr="00366BCD" w:rsidRDefault="009167CB" w:rsidP="009167CB">
            <w:pPr>
              <w:autoSpaceDE w:val="0"/>
              <w:autoSpaceDN w:val="0"/>
              <w:spacing w:before="100" w:after="0" w:line="230" w:lineRule="auto"/>
              <w:ind w:left="72"/>
              <w:rPr>
                <w:lang w:val="ru-RU"/>
              </w:rPr>
            </w:pP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800A13A" w14:textId="77777777" w:rsidR="009167CB" w:rsidRDefault="009167CB" w:rsidP="009167CB"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16.01.2023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14:paraId="4B361F96" w14:textId="77777777" w:rsidR="009167CB" w:rsidRPr="00D8101A" w:rsidRDefault="009167CB" w:rsidP="009167CB">
            <w:pPr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Устный опрос</w:t>
            </w:r>
          </w:p>
        </w:tc>
      </w:tr>
      <w:tr w:rsidR="009167CB" w14:paraId="5E9DB82C" w14:textId="77777777" w:rsidTr="007845CE">
        <w:trPr>
          <w:trHeight w:hRule="exact" w:val="49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9DC5D22" w14:textId="77777777" w:rsidR="009167CB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20.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75EDD543" w14:textId="77777777" w:rsidR="009167CB" w:rsidRPr="00873710" w:rsidRDefault="0077760A" w:rsidP="009167C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 xml:space="preserve"> Диалогическая речь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01B6B78" w14:textId="77777777" w:rsidR="009167CB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6F6A572" w14:textId="77777777" w:rsidR="009167CB" w:rsidRDefault="009167CB" w:rsidP="009167CB"/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F35F1DC" w14:textId="77777777" w:rsidR="009167CB" w:rsidRDefault="009167CB" w:rsidP="009167CB"/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38C710C" w14:textId="77777777" w:rsidR="009167CB" w:rsidRDefault="009167CB" w:rsidP="009167CB"/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DD99108" w14:textId="77777777" w:rsidR="009167CB" w:rsidRPr="00D8101A" w:rsidRDefault="009167CB" w:rsidP="009167CB">
            <w:pPr>
              <w:rPr>
                <w:sz w:val="24"/>
              </w:rPr>
            </w:pPr>
          </w:p>
        </w:tc>
      </w:tr>
      <w:tr w:rsidR="009167CB" w:rsidRPr="0077760A" w14:paraId="38BDE3CB" w14:textId="77777777" w:rsidTr="00BD34A3">
        <w:trPr>
          <w:trHeight w:hRule="exact" w:val="1064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3AF48C6" w14:textId="77777777" w:rsidR="009167CB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21.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5687B722" w14:textId="77777777" w:rsidR="009167CB" w:rsidRPr="0077760A" w:rsidRDefault="0077760A" w:rsidP="009167CB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  <w:r w:rsidRPr="001F7599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Школа. Школьная жизнь</w:t>
            </w:r>
            <w:r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 xml:space="preserve">. Школа К. Штределя в МарбургеИнтервью </w:t>
            </w:r>
            <w:r w:rsidR="009167CB" w:rsidRPr="0077760A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с ученицей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F898013" w14:textId="77777777" w:rsidR="009167CB" w:rsidRPr="0077760A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 w:rsidRPr="0077760A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90321E2" w14:textId="77777777" w:rsidR="009167CB" w:rsidRPr="0077760A" w:rsidRDefault="009167CB" w:rsidP="009167CB">
            <w:pPr>
              <w:rPr>
                <w:lang w:val="ru-RU"/>
              </w:rPr>
            </w:pP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837B1CC" w14:textId="77777777" w:rsidR="009167CB" w:rsidRPr="0077760A" w:rsidRDefault="009167CB" w:rsidP="009167CB">
            <w:pPr>
              <w:rPr>
                <w:lang w:val="ru-RU"/>
              </w:rPr>
            </w:pP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BAC98A8" w14:textId="77777777" w:rsidR="009167CB" w:rsidRPr="0077760A" w:rsidRDefault="009167CB" w:rsidP="009167CB">
            <w:pPr>
              <w:rPr>
                <w:lang w:val="ru-RU"/>
              </w:rPr>
            </w:pP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7692BB1" w14:textId="77777777" w:rsidR="009167CB" w:rsidRPr="0077760A" w:rsidRDefault="009167CB" w:rsidP="009167CB">
            <w:pPr>
              <w:rPr>
                <w:lang w:val="ru-RU"/>
              </w:rPr>
            </w:pPr>
          </w:p>
        </w:tc>
      </w:tr>
      <w:tr w:rsidR="009167CB" w:rsidRPr="0077760A" w14:paraId="467FCD3A" w14:textId="77777777" w:rsidTr="007845CE">
        <w:trPr>
          <w:trHeight w:hRule="exact" w:val="49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7D8A8F4" w14:textId="77777777" w:rsidR="009167CB" w:rsidRPr="0077760A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 w:rsidRPr="0077760A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22.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7DD67A0B" w14:textId="77777777" w:rsidR="009167CB" w:rsidRPr="00873710" w:rsidRDefault="00BD34A3" w:rsidP="009167C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  <w:r w:rsidRPr="001F7599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правила поведения в школе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814FD4C" w14:textId="77777777" w:rsidR="009167CB" w:rsidRPr="0077760A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 w:rsidRPr="0077760A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846057B" w14:textId="77777777" w:rsidR="009167CB" w:rsidRPr="0077760A" w:rsidRDefault="009167CB" w:rsidP="009167CB">
            <w:pPr>
              <w:rPr>
                <w:lang w:val="ru-RU"/>
              </w:rPr>
            </w:pP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14D145A" w14:textId="77777777" w:rsidR="009167CB" w:rsidRPr="0077760A" w:rsidRDefault="009167CB" w:rsidP="009167CB">
            <w:pPr>
              <w:rPr>
                <w:lang w:val="ru-RU"/>
              </w:rPr>
            </w:pP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512A446" w14:textId="77777777" w:rsidR="009167CB" w:rsidRPr="0077760A" w:rsidRDefault="009167CB" w:rsidP="009167CB">
            <w:pPr>
              <w:rPr>
                <w:lang w:val="ru-RU"/>
              </w:rPr>
            </w:pP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734FAA0" w14:textId="77777777" w:rsidR="009167CB" w:rsidRPr="0077760A" w:rsidRDefault="009167CB" w:rsidP="009167CB">
            <w:pPr>
              <w:rPr>
                <w:lang w:val="ru-RU"/>
              </w:rPr>
            </w:pPr>
          </w:p>
        </w:tc>
      </w:tr>
      <w:tr w:rsidR="009167CB" w:rsidRPr="0077760A" w14:paraId="34C91362" w14:textId="77777777" w:rsidTr="007845CE">
        <w:trPr>
          <w:trHeight w:hRule="exact" w:val="49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FF102B6" w14:textId="77777777" w:rsidR="009167CB" w:rsidRPr="0077760A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 w:rsidRPr="0077760A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23.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tbl>
            <w:tblPr>
              <w:tblW w:w="11970" w:type="dxa"/>
              <w:tblLayout w:type="fixed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4"/>
              <w:gridCol w:w="11926"/>
            </w:tblGrid>
            <w:tr w:rsidR="009167CB" w:rsidRPr="0077760A" w14:paraId="013653E9" w14:textId="77777777" w:rsidTr="00AA502D">
              <w:tc>
                <w:tcPr>
                  <w:tcW w:w="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14:paraId="4C01D563" w14:textId="77777777" w:rsidR="009167CB" w:rsidRPr="00873710" w:rsidRDefault="009167CB" w:rsidP="009167CB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20"/>
                      <w:szCs w:val="20"/>
                      <w:lang w:val="ru-RU" w:eastAsia="ru-RU"/>
                    </w:rPr>
                  </w:pPr>
                </w:p>
              </w:tc>
              <w:tc>
                <w:tcPr>
                  <w:tcW w:w="295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14:paraId="7D640590" w14:textId="77777777" w:rsidR="009167CB" w:rsidRPr="0077760A" w:rsidRDefault="009167CB" w:rsidP="009167CB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20"/>
                      <w:szCs w:val="20"/>
                      <w:lang w:val="ru-RU" w:eastAsia="ru-RU"/>
                    </w:rPr>
                  </w:pPr>
                </w:p>
              </w:tc>
            </w:tr>
          </w:tbl>
          <w:p w14:paraId="1C3DC905" w14:textId="77777777" w:rsidR="009167CB" w:rsidRPr="0077760A" w:rsidRDefault="00BD34A3" w:rsidP="009167CB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4"/>
                <w:szCs w:val="24"/>
                <w:lang w:val="ru-RU" w:eastAsia="ru-RU"/>
              </w:rPr>
            </w:pPr>
            <w:r>
              <w:rPr>
                <w:color w:val="000000"/>
                <w:sz w:val="18"/>
                <w:szCs w:val="18"/>
                <w:shd w:val="clear" w:color="auto" w:fill="FFFFFF"/>
              </w:rPr>
              <w:t>Переписка с зарубежными сверстниками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9558137" w14:textId="77777777" w:rsidR="009167CB" w:rsidRPr="0077760A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 w:rsidRPr="0077760A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04AC308" w14:textId="77777777" w:rsidR="009167CB" w:rsidRPr="0077760A" w:rsidRDefault="00BD34A3" w:rsidP="009167CB">
            <w:pPr>
              <w:rPr>
                <w:lang w:val="ru-RU"/>
              </w:rPr>
            </w:pPr>
            <w:r>
              <w:rPr>
                <w:lang w:val="ru-RU"/>
              </w:rPr>
              <w:t xml:space="preserve"> 1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F28D3E6" w14:textId="77777777" w:rsidR="009167CB" w:rsidRPr="0077760A" w:rsidRDefault="009167CB" w:rsidP="009167CB">
            <w:pPr>
              <w:rPr>
                <w:lang w:val="ru-RU"/>
              </w:rPr>
            </w:pP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C55F36A" w14:textId="77777777" w:rsidR="009167CB" w:rsidRPr="0077760A" w:rsidRDefault="00BD34A3" w:rsidP="009167CB">
            <w:pPr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20.02.2023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867E501" w14:textId="77777777" w:rsidR="009167CB" w:rsidRPr="0077760A" w:rsidRDefault="00BD34A3" w:rsidP="009167CB">
            <w:pPr>
              <w:rPr>
                <w:lang w:val="ru-RU"/>
              </w:rPr>
            </w:pPr>
            <w:r>
              <w:rPr>
                <w:lang w:val="ru-RU"/>
              </w:rPr>
              <w:t>письмо</w:t>
            </w:r>
          </w:p>
        </w:tc>
      </w:tr>
      <w:tr w:rsidR="009167CB" w14:paraId="68BD52BD" w14:textId="77777777" w:rsidTr="007845CE">
        <w:trPr>
          <w:trHeight w:hRule="exact" w:val="574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0F95D09" w14:textId="77777777" w:rsidR="009167CB" w:rsidRPr="0077760A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 w:rsidRPr="0077760A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24.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1972F238" w14:textId="77777777" w:rsidR="009167CB" w:rsidRPr="002E0C46" w:rsidRDefault="00BD34A3" w:rsidP="009167CB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Природа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9C320EA" w14:textId="77777777" w:rsidR="009167CB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DD2914A" w14:textId="77777777" w:rsidR="009167CB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21CAD63" w14:textId="77777777" w:rsidR="009167CB" w:rsidRDefault="009167CB" w:rsidP="009167CB"/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13458D9" w14:textId="77777777" w:rsidR="009167CB" w:rsidRPr="00BD34A3" w:rsidRDefault="009167CB" w:rsidP="009167CB">
            <w:pPr>
              <w:autoSpaceDE w:val="0"/>
              <w:autoSpaceDN w:val="0"/>
              <w:spacing w:before="98" w:after="0" w:line="230" w:lineRule="auto"/>
              <w:jc w:val="center"/>
              <w:rPr>
                <w:lang w:val="ru-RU"/>
              </w:rPr>
            </w:pP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0416B48" w14:textId="77777777" w:rsidR="009167CB" w:rsidRPr="00D8101A" w:rsidRDefault="009167CB" w:rsidP="009167CB">
            <w:pPr>
              <w:rPr>
                <w:lang w:val="ru-RU"/>
              </w:rPr>
            </w:pPr>
          </w:p>
        </w:tc>
      </w:tr>
      <w:tr w:rsidR="009167CB" w14:paraId="522D8A2A" w14:textId="77777777" w:rsidTr="007845CE">
        <w:trPr>
          <w:trHeight w:hRule="exact" w:val="49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21C1599" w14:textId="77777777" w:rsidR="009167CB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25.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tbl>
            <w:tblPr>
              <w:tblW w:w="11970" w:type="dxa"/>
              <w:tblLayout w:type="fixed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717"/>
              <w:gridCol w:w="7253"/>
            </w:tblGrid>
            <w:tr w:rsidR="009167CB" w:rsidRPr="002E0C46" w14:paraId="32527B42" w14:textId="77777777" w:rsidTr="00BD34A3">
              <w:trPr>
                <w:trHeight w:val="537"/>
              </w:trPr>
              <w:tc>
                <w:tcPr>
                  <w:tcW w:w="1864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14:paraId="4A7556E3" w14:textId="77777777" w:rsidR="009167CB" w:rsidRPr="00BD34A3" w:rsidRDefault="00BD34A3" w:rsidP="009167CB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20"/>
                      <w:szCs w:val="20"/>
                      <w:lang w:val="ru-RU"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lang w:val="ru-RU" w:eastAsia="ru-RU"/>
                    </w:rPr>
                    <w:t xml:space="preserve"> Экологические проблемы,  их решения</w:t>
                  </w:r>
                </w:p>
              </w:tc>
              <w:tc>
                <w:tcPr>
                  <w:tcW w:w="286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  <w:vAlign w:val="center"/>
                  <w:hideMark/>
                </w:tcPr>
                <w:p w14:paraId="1293272C" w14:textId="77777777" w:rsidR="009167CB" w:rsidRPr="002E0C46" w:rsidRDefault="009167CB" w:rsidP="009167CB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sz w:val="20"/>
                      <w:szCs w:val="20"/>
                      <w:lang w:eastAsia="ru-RU"/>
                    </w:rPr>
                  </w:pPr>
                  <w:r w:rsidRPr="002E0C46">
                    <w:rPr>
                      <w:rFonts w:ascii="Times New Roman" w:eastAsia="Times New Roman" w:hAnsi="Times New Roman" w:cs="Times New Roman"/>
                      <w:color w:val="000000"/>
                      <w:lang w:eastAsia="ru-RU"/>
                    </w:rPr>
                    <w:t> Мне нравится /не нравится …</w:t>
                  </w:r>
                </w:p>
              </w:tc>
            </w:tr>
          </w:tbl>
          <w:p w14:paraId="214F5644" w14:textId="77777777" w:rsidR="009167CB" w:rsidRPr="002E0C46" w:rsidRDefault="009167CB" w:rsidP="009167CB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BAD2685" w14:textId="77777777" w:rsidR="009167CB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CABC8E2" w14:textId="77777777" w:rsidR="009167CB" w:rsidRDefault="009167CB" w:rsidP="009167CB"/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54656A7" w14:textId="77777777" w:rsidR="009167CB" w:rsidRDefault="009167CB" w:rsidP="009167CB"/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6770243" w14:textId="77777777" w:rsidR="009167CB" w:rsidRDefault="009167CB" w:rsidP="009167CB"/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E9E83A7" w14:textId="77777777" w:rsidR="009167CB" w:rsidRDefault="009167CB" w:rsidP="009167CB"/>
        </w:tc>
      </w:tr>
      <w:tr w:rsidR="009167CB" w14:paraId="760BE094" w14:textId="77777777" w:rsidTr="007845CE">
        <w:trPr>
          <w:trHeight w:hRule="exact" w:val="49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81A47B2" w14:textId="77777777" w:rsidR="009167CB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lastRenderedPageBreak/>
              <w:t>26.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633D5AB8" w14:textId="77777777" w:rsidR="009167CB" w:rsidRPr="00873710" w:rsidRDefault="008405A9" w:rsidP="009167CB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Взаимосвязь природы, общества и экономики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3CE23A1" w14:textId="77777777" w:rsidR="009167CB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639A8B6" w14:textId="77777777" w:rsidR="009167CB" w:rsidRDefault="009167CB" w:rsidP="009167CB"/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D0A240E" w14:textId="77777777" w:rsidR="009167CB" w:rsidRDefault="009167CB" w:rsidP="009167CB"/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9163A68" w14:textId="77777777" w:rsidR="009167CB" w:rsidRDefault="009167CB" w:rsidP="009167CB"/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4CB4B13" w14:textId="77777777" w:rsidR="009167CB" w:rsidRDefault="009167CB" w:rsidP="009167CB"/>
        </w:tc>
      </w:tr>
      <w:tr w:rsidR="009167CB" w14:paraId="7C8F4D5D" w14:textId="77777777" w:rsidTr="007845CE">
        <w:trPr>
          <w:trHeight w:hRule="exact" w:val="47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0B39550" w14:textId="77777777" w:rsidR="009167CB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27.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4473E82B" w14:textId="77777777" w:rsidR="009167CB" w:rsidRPr="008405A9" w:rsidRDefault="008405A9" w:rsidP="009167CB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  <w:r w:rsidRPr="00AA502D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Жизнь в городе и сельской местности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D9E85C0" w14:textId="77777777" w:rsidR="009167CB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57DDF35" w14:textId="77777777" w:rsidR="009167CB" w:rsidRDefault="009167CB" w:rsidP="009167CB"/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8E8C088" w14:textId="77777777" w:rsidR="009167CB" w:rsidRDefault="009167CB" w:rsidP="009167CB"/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42EF7CC" w14:textId="77777777" w:rsidR="009167CB" w:rsidRDefault="009167CB" w:rsidP="009167CB"/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8E53782" w14:textId="77777777" w:rsidR="009167CB" w:rsidRDefault="009167CB" w:rsidP="009167CB"/>
        </w:tc>
      </w:tr>
      <w:tr w:rsidR="009167CB" w14:paraId="7625C510" w14:textId="77777777" w:rsidTr="008405A9">
        <w:trPr>
          <w:trHeight w:hRule="exact" w:val="611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097F281" w14:textId="77777777" w:rsidR="009167CB" w:rsidRPr="006F4427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</w:pPr>
            <w:commentRangeStart w:id="1"/>
            <w:r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28</w:t>
            </w:r>
            <w:commentRangeEnd w:id="1"/>
            <w:r>
              <w:rPr>
                <w:rStyle w:val="aff8"/>
              </w:rPr>
              <w:commentReference w:id="1"/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003F1350" w14:textId="77777777" w:rsidR="009167CB" w:rsidRPr="00195A97" w:rsidRDefault="008405A9" w:rsidP="009167CB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4"/>
                <w:szCs w:val="24"/>
                <w:lang w:val="ru-RU" w:eastAsia="ru-RU"/>
              </w:rPr>
            </w:pPr>
            <w:r>
              <w:rPr>
                <w:rFonts w:ascii="Arial" w:eastAsia="Times New Roman" w:hAnsi="Arial" w:cs="Arial"/>
                <w:color w:val="666666"/>
                <w:sz w:val="24"/>
                <w:szCs w:val="24"/>
                <w:lang w:val="ru-RU" w:eastAsia="ru-RU"/>
              </w:rPr>
              <w:t>Проблемы развития села</w:t>
            </w:r>
            <w:r w:rsidR="00FD6E94">
              <w:rPr>
                <w:rFonts w:ascii="Arial" w:eastAsia="Times New Roman" w:hAnsi="Arial" w:cs="Arial"/>
                <w:color w:val="666666"/>
                <w:sz w:val="24"/>
                <w:szCs w:val="24"/>
                <w:lang w:val="ru-RU" w:eastAsia="ru-RU"/>
              </w:rPr>
              <w:t xml:space="preserve"> и города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ED48C61" w14:textId="77777777" w:rsidR="009167CB" w:rsidRPr="00195A97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B1A0E14" w14:textId="77777777" w:rsidR="009167CB" w:rsidRDefault="009167CB" w:rsidP="009167CB"/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19AD6E3" w14:textId="77777777" w:rsidR="009167CB" w:rsidRDefault="009167CB" w:rsidP="009167CB"/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C328249" w14:textId="77777777" w:rsidR="009167CB" w:rsidRDefault="009167CB" w:rsidP="009167CB"/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8BD02EB" w14:textId="77777777" w:rsidR="009167CB" w:rsidRDefault="009167CB" w:rsidP="009167CB"/>
        </w:tc>
      </w:tr>
      <w:tr w:rsidR="009167CB" w:rsidRPr="00D8101A" w14:paraId="014985F8" w14:textId="77777777" w:rsidTr="007845CE">
        <w:trPr>
          <w:trHeight w:hRule="exact" w:val="47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205F2E5" w14:textId="77777777" w:rsidR="009167CB" w:rsidRPr="006F4427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29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59440D3D" w14:textId="77777777" w:rsidR="009167CB" w:rsidRPr="008405A9" w:rsidRDefault="008405A9" w:rsidP="009167CB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  <w:r w:rsidRPr="00D60AFB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Родная страна</w:t>
            </w:r>
            <w:r>
              <w:rPr>
                <w:color w:val="000000"/>
                <w:sz w:val="18"/>
                <w:szCs w:val="18"/>
                <w:shd w:val="clear" w:color="auto" w:fill="FFFFFF"/>
              </w:rPr>
              <w:t> </w:t>
            </w:r>
            <w:r w:rsidRPr="00D60AFB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и страна/страны изучаемого языка.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2BCB308" w14:textId="77777777" w:rsidR="009167CB" w:rsidRPr="00195A97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C2CF387" w14:textId="77777777" w:rsidR="009167CB" w:rsidRDefault="009167CB" w:rsidP="009167CB"/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3874FAC" w14:textId="77777777" w:rsidR="009167CB" w:rsidRPr="00D8101A" w:rsidRDefault="009167CB" w:rsidP="009167CB">
            <w:pPr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90833DB" w14:textId="77777777" w:rsidR="009167CB" w:rsidRPr="00D8101A" w:rsidRDefault="009167CB" w:rsidP="009167CB">
            <w:pPr>
              <w:rPr>
                <w:lang w:val="ru-RU"/>
              </w:rPr>
            </w:pPr>
            <w:r>
              <w:rPr>
                <w:lang w:val="ru-RU"/>
              </w:rPr>
              <w:t>27.03. 2023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ABA1F24" w14:textId="77777777" w:rsidR="009167CB" w:rsidRPr="00D8101A" w:rsidRDefault="009167CB" w:rsidP="009167CB">
            <w:pPr>
              <w:rPr>
                <w:lang w:val="ru-RU"/>
              </w:rPr>
            </w:pPr>
            <w:r>
              <w:rPr>
                <w:lang w:val="ru-RU"/>
              </w:rPr>
              <w:t>Устный опрос</w:t>
            </w:r>
          </w:p>
        </w:tc>
      </w:tr>
      <w:tr w:rsidR="009167CB" w:rsidRPr="00D8101A" w14:paraId="5C19BCCC" w14:textId="77777777" w:rsidTr="007845CE">
        <w:trPr>
          <w:trHeight w:hRule="exact" w:val="47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CA51F0E" w14:textId="77777777" w:rsidR="009167CB" w:rsidRPr="006F4427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30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65A5637B" w14:textId="77777777" w:rsidR="009167CB" w:rsidRPr="00D8101A" w:rsidRDefault="008405A9" w:rsidP="009167CB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  <w:r w:rsidRPr="00D60AFB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гео</w:t>
            </w:r>
            <w:r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графическое положение, столицы;</w:t>
            </w:r>
            <w:r w:rsidRPr="00D60AFB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>население; официальные языки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4E653C2" w14:textId="77777777" w:rsidR="009167CB" w:rsidRPr="00195A97" w:rsidRDefault="009167CB" w:rsidP="009167CB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327E66F" w14:textId="77777777" w:rsidR="009167CB" w:rsidRPr="00D8101A" w:rsidRDefault="009167CB" w:rsidP="009167CB">
            <w:pPr>
              <w:rPr>
                <w:lang w:val="ru-RU"/>
              </w:rPr>
            </w:pP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CC00991" w14:textId="77777777" w:rsidR="009167CB" w:rsidRPr="00D8101A" w:rsidRDefault="009167CB" w:rsidP="009167CB">
            <w:pPr>
              <w:rPr>
                <w:lang w:val="ru-RU"/>
              </w:rPr>
            </w:pP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E3BBFF7" w14:textId="77777777" w:rsidR="009167CB" w:rsidRPr="00D8101A" w:rsidRDefault="009167CB" w:rsidP="009167CB">
            <w:pPr>
              <w:rPr>
                <w:lang w:val="ru-RU"/>
              </w:rPr>
            </w:pP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5403ABA" w14:textId="77777777" w:rsidR="009167CB" w:rsidRPr="00D8101A" w:rsidRDefault="009167CB" w:rsidP="009167CB">
            <w:pPr>
              <w:rPr>
                <w:lang w:val="ru-RU"/>
              </w:rPr>
            </w:pPr>
          </w:p>
        </w:tc>
      </w:tr>
      <w:tr w:rsidR="00237D26" w:rsidRPr="00D8101A" w14:paraId="72266D21" w14:textId="77777777" w:rsidTr="00237D26">
        <w:trPr>
          <w:trHeight w:hRule="exact" w:val="618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26CC608" w14:textId="77777777" w:rsidR="00237D26" w:rsidRPr="006F4427" w:rsidRDefault="00237D26" w:rsidP="00237D26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31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01F61EA4" w14:textId="77777777" w:rsidR="00237D26" w:rsidRPr="00D8101A" w:rsidRDefault="00237D26" w:rsidP="00237D26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  <w:r w:rsidRPr="00D60AFB">
              <w:rPr>
                <w:color w:val="000000"/>
                <w:sz w:val="18"/>
                <w:szCs w:val="18"/>
                <w:shd w:val="clear" w:color="auto" w:fill="FFFFFF"/>
                <w:lang w:val="ru-RU"/>
              </w:rPr>
              <w:t xml:space="preserve">Выдающиеся люди родной страны и страны/стран изучаемого языка.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A02251C" w14:textId="77777777" w:rsidR="00237D26" w:rsidRPr="00195A97" w:rsidRDefault="00237D26" w:rsidP="00237D26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F569179" w14:textId="77777777" w:rsidR="00237D26" w:rsidRPr="00D8101A" w:rsidRDefault="00237D26" w:rsidP="00237D26">
            <w:pPr>
              <w:rPr>
                <w:lang w:val="ru-RU"/>
              </w:rPr>
            </w:pP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57178175" w14:textId="77777777" w:rsidR="00237D26" w:rsidRPr="00D8101A" w:rsidRDefault="00237D26" w:rsidP="00237D26">
            <w:pPr>
              <w:rPr>
                <w:lang w:val="ru-RU"/>
              </w:rPr>
            </w:pP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BCE4FAE" w14:textId="77777777" w:rsidR="00237D26" w:rsidRPr="00D8101A" w:rsidRDefault="00237D26" w:rsidP="00237D26">
            <w:pPr>
              <w:rPr>
                <w:lang w:val="ru-RU"/>
              </w:rPr>
            </w:pP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4D38872" w14:textId="77777777" w:rsidR="00237D26" w:rsidRPr="00D8101A" w:rsidRDefault="00237D26" w:rsidP="00237D26">
            <w:pPr>
              <w:rPr>
                <w:lang w:val="ru-RU"/>
              </w:rPr>
            </w:pPr>
          </w:p>
        </w:tc>
      </w:tr>
      <w:tr w:rsidR="00237D26" w:rsidRPr="00195A97" w14:paraId="63BBB515" w14:textId="77777777" w:rsidTr="007845CE">
        <w:trPr>
          <w:trHeight w:hRule="exact" w:val="47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7358499" w14:textId="77777777" w:rsidR="00237D26" w:rsidRPr="006F4427" w:rsidRDefault="00237D26" w:rsidP="00237D26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32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6B2CB3ED" w14:textId="77777777" w:rsidR="00237D26" w:rsidRPr="00873710" w:rsidRDefault="00237D26" w:rsidP="00237D26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  <w:r>
              <w:rPr>
                <w:color w:val="000000"/>
                <w:sz w:val="18"/>
                <w:szCs w:val="18"/>
                <w:shd w:val="clear" w:color="auto" w:fill="FFFFFF"/>
              </w:rPr>
              <w:t>Учёные, писатели, поэты, спортсмены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CFF7CD7" w14:textId="77777777" w:rsidR="00237D26" w:rsidRPr="00195A97" w:rsidRDefault="00237D26" w:rsidP="00237D26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06513C1" w14:textId="77777777" w:rsidR="00237D26" w:rsidRPr="00195A97" w:rsidRDefault="00237D26" w:rsidP="00237D26">
            <w:pPr>
              <w:rPr>
                <w:lang w:val="ru-RU"/>
              </w:rPr>
            </w:pP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0B3B02D" w14:textId="77777777" w:rsidR="00237D26" w:rsidRPr="00195A97" w:rsidRDefault="00237D26" w:rsidP="00237D26">
            <w:pPr>
              <w:rPr>
                <w:lang w:val="ru-RU"/>
              </w:rPr>
            </w:pP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87A78C1" w14:textId="77777777" w:rsidR="00237D26" w:rsidRPr="00195A97" w:rsidRDefault="00237D26" w:rsidP="00237D26">
            <w:pPr>
              <w:rPr>
                <w:lang w:val="ru-RU"/>
              </w:rPr>
            </w:pP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D7745BF" w14:textId="77777777" w:rsidR="00237D26" w:rsidRPr="00195A97" w:rsidRDefault="00237D26" w:rsidP="00237D26">
            <w:pPr>
              <w:rPr>
                <w:lang w:val="ru-RU"/>
              </w:rPr>
            </w:pPr>
          </w:p>
        </w:tc>
      </w:tr>
      <w:tr w:rsidR="00237D26" w:rsidRPr="00195A97" w14:paraId="783B08BA" w14:textId="77777777" w:rsidTr="007845CE">
        <w:trPr>
          <w:trHeight w:hRule="exact" w:val="47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31EDAD8" w14:textId="77777777" w:rsidR="00237D26" w:rsidRPr="006F4427" w:rsidRDefault="00237D26" w:rsidP="00237D26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33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41BE5FBE" w14:textId="77777777" w:rsidR="00237D26" w:rsidRPr="00873710" w:rsidRDefault="00237D26" w:rsidP="00237D26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val="ru-RU" w:eastAsia="ru-RU"/>
              </w:rPr>
            </w:pPr>
            <w:r w:rsidRPr="00873710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Обобщение и систематизация изученного материала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F6BDC9B" w14:textId="77777777" w:rsidR="00237D26" w:rsidRPr="00195A97" w:rsidRDefault="00237D26" w:rsidP="00237D26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27FB0552" w14:textId="77777777" w:rsidR="00237D26" w:rsidRPr="00195A97" w:rsidRDefault="00237D26" w:rsidP="00237D26">
            <w:pPr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407DA8D" w14:textId="77777777" w:rsidR="00237D26" w:rsidRPr="00195A97" w:rsidRDefault="00237D26" w:rsidP="00237D26">
            <w:pPr>
              <w:rPr>
                <w:lang w:val="ru-RU"/>
              </w:rPr>
            </w:pP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C58432B" w14:textId="77777777" w:rsidR="00237D26" w:rsidRPr="00195A97" w:rsidRDefault="00237D26" w:rsidP="00237D26">
            <w:pPr>
              <w:rPr>
                <w:lang w:val="ru-RU"/>
              </w:rPr>
            </w:pPr>
            <w:r>
              <w:rPr>
                <w:lang w:val="ru-RU"/>
              </w:rPr>
              <w:t>15.05.2023</w:t>
            </w:r>
          </w:p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1158A56" w14:textId="77777777" w:rsidR="00237D26" w:rsidRDefault="00237D26" w:rsidP="00237D26">
            <w:pPr>
              <w:rPr>
                <w:lang w:val="ru-RU"/>
              </w:rPr>
            </w:pPr>
            <w:r>
              <w:rPr>
                <w:lang w:val="ru-RU"/>
              </w:rPr>
              <w:t>Тестирование</w:t>
            </w:r>
          </w:p>
          <w:p w14:paraId="3268C42F" w14:textId="77777777" w:rsidR="00237D26" w:rsidRPr="00195A97" w:rsidRDefault="00237D26" w:rsidP="00237D26">
            <w:pPr>
              <w:rPr>
                <w:lang w:val="ru-RU"/>
              </w:rPr>
            </w:pPr>
          </w:p>
        </w:tc>
      </w:tr>
      <w:tr w:rsidR="00237D26" w14:paraId="35305ED0" w14:textId="77777777" w:rsidTr="007845CE">
        <w:trPr>
          <w:trHeight w:hRule="exact" w:val="472"/>
        </w:trPr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0BCAC21E" w14:textId="77777777" w:rsidR="00237D26" w:rsidRPr="006F4427" w:rsidRDefault="00237D26" w:rsidP="00237D26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34</w:t>
            </w:r>
          </w:p>
        </w:tc>
        <w:tc>
          <w:tcPr>
            <w:tcW w:w="27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left w:w="0" w:type="dxa"/>
              <w:right w:w="0" w:type="dxa"/>
            </w:tcMar>
          </w:tcPr>
          <w:p w14:paraId="7C85C266" w14:textId="77777777" w:rsidR="00237D26" w:rsidRPr="002E0C46" w:rsidRDefault="00237D26" w:rsidP="00237D26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2E0C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Подведение итогов года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327FCA87" w14:textId="77777777" w:rsidR="00237D26" w:rsidRPr="00195A97" w:rsidRDefault="00237D26" w:rsidP="00237D26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B89601A" w14:textId="77777777" w:rsidR="00237D26" w:rsidRDefault="00237D26" w:rsidP="00237D26"/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038B517" w14:textId="77777777" w:rsidR="00237D26" w:rsidRDefault="00237D26" w:rsidP="00237D26"/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6A87FFB5" w14:textId="77777777" w:rsidR="00237D26" w:rsidRDefault="00237D26" w:rsidP="00237D26"/>
        </w:tc>
        <w:tc>
          <w:tcPr>
            <w:tcW w:w="1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7E69A01C" w14:textId="77777777" w:rsidR="00237D26" w:rsidRDefault="00237D26" w:rsidP="00237D26"/>
        </w:tc>
      </w:tr>
    </w:tbl>
    <w:tbl>
      <w:tblPr>
        <w:tblpPr w:leftFromText="180" w:rightFromText="180" w:vertAnchor="text" w:horzAnchor="margin" w:tblpY="385"/>
        <w:tblW w:w="10552" w:type="dxa"/>
        <w:tblLayout w:type="fixed"/>
        <w:tblLook w:val="04A0" w:firstRow="1" w:lastRow="0" w:firstColumn="1" w:lastColumn="0" w:noHBand="0" w:noVBand="1"/>
      </w:tblPr>
      <w:tblGrid>
        <w:gridCol w:w="3686"/>
        <w:gridCol w:w="732"/>
        <w:gridCol w:w="1620"/>
        <w:gridCol w:w="4514"/>
      </w:tblGrid>
      <w:tr w:rsidR="007845CE" w14:paraId="6DC6F1B7" w14:textId="77777777" w:rsidTr="007845CE">
        <w:trPr>
          <w:trHeight w:hRule="exact" w:val="808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BB22928" w14:textId="77777777" w:rsidR="007845CE" w:rsidRPr="00735447" w:rsidRDefault="007845CE" w:rsidP="007845CE">
            <w:pPr>
              <w:autoSpaceDE w:val="0"/>
              <w:autoSpaceDN w:val="0"/>
              <w:spacing w:before="98" w:after="0" w:line="262" w:lineRule="auto"/>
              <w:ind w:left="72" w:right="144"/>
              <w:rPr>
                <w:lang w:val="ru-RU"/>
              </w:rPr>
            </w:pPr>
            <w:r w:rsidRPr="00735447">
              <w:rPr>
                <w:rFonts w:ascii="Times New Roman" w:eastAsia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CE1A3F9" w14:textId="77777777" w:rsidR="007845CE" w:rsidRDefault="007845CE" w:rsidP="007845CE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175C4307" w14:textId="77777777" w:rsidR="007845CE" w:rsidRDefault="007845CE" w:rsidP="007845CE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14:paraId="49842687" w14:textId="77777777" w:rsidR="007845CE" w:rsidRDefault="007845CE" w:rsidP="007845CE"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</w:t>
            </w:r>
          </w:p>
        </w:tc>
      </w:tr>
    </w:tbl>
    <w:p w14:paraId="0433F02C" w14:textId="77777777" w:rsidR="0027100E" w:rsidRDefault="0027100E">
      <w:pPr>
        <w:autoSpaceDE w:val="0"/>
        <w:autoSpaceDN w:val="0"/>
        <w:spacing w:after="0" w:line="14" w:lineRule="exact"/>
      </w:pPr>
    </w:p>
    <w:p w14:paraId="579170AB" w14:textId="77777777" w:rsidR="0027100E" w:rsidRDefault="0027100E">
      <w:pPr>
        <w:sectPr w:rsidR="0027100E">
          <w:pgSz w:w="11900" w:h="16840"/>
          <w:pgMar w:top="298" w:right="650" w:bottom="520" w:left="666" w:header="720" w:footer="720" w:gutter="0"/>
          <w:cols w:space="720" w:equalWidth="0">
            <w:col w:w="10584" w:space="0"/>
          </w:cols>
          <w:docGrid w:linePitch="360"/>
        </w:sectPr>
      </w:pPr>
    </w:p>
    <w:p w14:paraId="019C422B" w14:textId="77777777" w:rsidR="007845CE" w:rsidRPr="007845CE" w:rsidRDefault="007845CE" w:rsidP="007845CE">
      <w:pPr>
        <w:autoSpaceDE w:val="0"/>
        <w:autoSpaceDN w:val="0"/>
        <w:spacing w:after="0" w:line="230" w:lineRule="auto"/>
        <w:rPr>
          <w:lang w:val="ru-RU"/>
        </w:rPr>
      </w:pPr>
      <w:r w:rsidRPr="007845CE">
        <w:rPr>
          <w:rFonts w:ascii="Times New Roman" w:eastAsia="Times New Roman" w:hAnsi="Times New Roman"/>
          <w:b/>
          <w:color w:val="000000"/>
          <w:sz w:val="24"/>
          <w:lang w:val="ru-RU"/>
        </w:rPr>
        <w:lastRenderedPageBreak/>
        <w:t xml:space="preserve">УЧЕБНО-МЕТОДИЧЕСКОЕ ОБЕСПЕЧЕНИЕ ОБРАЗОВАТЕЛЬНОГО ПРОЦЕССА </w:t>
      </w:r>
    </w:p>
    <w:p w14:paraId="62A30A44" w14:textId="77777777" w:rsidR="007845CE" w:rsidRPr="007845CE" w:rsidRDefault="007845CE" w:rsidP="007845CE">
      <w:pPr>
        <w:autoSpaceDE w:val="0"/>
        <w:autoSpaceDN w:val="0"/>
        <w:spacing w:before="346" w:after="0" w:line="230" w:lineRule="auto"/>
        <w:rPr>
          <w:lang w:val="ru-RU"/>
        </w:rPr>
      </w:pPr>
      <w:r w:rsidRPr="007845CE">
        <w:rPr>
          <w:rFonts w:ascii="Times New Roman" w:eastAsia="Times New Roman" w:hAnsi="Times New Roman"/>
          <w:b/>
          <w:color w:val="000000"/>
          <w:sz w:val="24"/>
          <w:lang w:val="ru-RU"/>
        </w:rPr>
        <w:t>ОБЯЗАТЕЛЬНЫЕ УЧЕБНЫЕ МАТЕРИАЛЫ ДЛЯ УЧЕНИКА</w:t>
      </w:r>
    </w:p>
    <w:p w14:paraId="23CDB7B6" w14:textId="687D9E08" w:rsidR="007845CE" w:rsidRPr="00735447" w:rsidRDefault="007845CE" w:rsidP="007845CE">
      <w:pPr>
        <w:autoSpaceDE w:val="0"/>
        <w:autoSpaceDN w:val="0"/>
        <w:spacing w:before="166" w:after="0" w:line="271" w:lineRule="auto"/>
        <w:ind w:right="576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Гальскова Н.Д., Демьяненко М.А., Сереброва О.Ф. Немецкий язык. Второй иностранный язык. 7</w:t>
      </w:r>
      <w:r w:rsidR="007209A1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класс. ООО «Русское слово-учебник»;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Аверин М.М., Джин Ф., Рорман Л. и другие. Немецкий язык. Второй иностранный язык. 7 класс.</w:t>
      </w:r>
    </w:p>
    <w:p w14:paraId="260D7A5D" w14:textId="31B73684" w:rsidR="007845CE" w:rsidRPr="00735447" w:rsidRDefault="007845CE" w:rsidP="007845CE">
      <w:pPr>
        <w:autoSpaceDE w:val="0"/>
        <w:autoSpaceDN w:val="0"/>
        <w:spacing w:before="70" w:after="0" w:line="262" w:lineRule="auto"/>
        <w:ind w:right="4752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Акционерное общество «Издательство «Просвещение»;</w:t>
      </w:r>
      <w:r w:rsidR="007209A1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Введите свой вариант:</w:t>
      </w:r>
    </w:p>
    <w:p w14:paraId="6E1C12EE" w14:textId="77777777" w:rsidR="007845CE" w:rsidRPr="00735447" w:rsidRDefault="007845CE" w:rsidP="007845CE">
      <w:pPr>
        <w:autoSpaceDE w:val="0"/>
        <w:autoSpaceDN w:val="0"/>
        <w:spacing w:before="262" w:after="0" w:line="230" w:lineRule="auto"/>
        <w:rPr>
          <w:lang w:val="ru-RU"/>
        </w:rPr>
      </w:pPr>
      <w:r w:rsidRPr="00735447">
        <w:rPr>
          <w:rFonts w:ascii="Times New Roman" w:eastAsia="Times New Roman" w:hAnsi="Times New Roman"/>
          <w:b/>
          <w:color w:val="000000"/>
          <w:sz w:val="24"/>
          <w:lang w:val="ru-RU"/>
        </w:rPr>
        <w:t>МЕТОДИЧЕСКИЕ МАТЕРИАЛЫ ДЛЯ УЧИТЕЛЯ</w:t>
      </w:r>
    </w:p>
    <w:p w14:paraId="460F29CC" w14:textId="77777777" w:rsidR="007845CE" w:rsidRPr="00735447" w:rsidRDefault="007845CE" w:rsidP="007845CE">
      <w:pPr>
        <w:autoSpaceDE w:val="0"/>
        <w:autoSpaceDN w:val="0"/>
        <w:spacing w:before="168" w:after="0" w:line="230" w:lineRule="auto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Аверин М.М., Гуцалюк Е. Ю., Харченко Е. Р.</w:t>
      </w:r>
    </w:p>
    <w:p w14:paraId="4EC36255" w14:textId="6575B55C" w:rsidR="007845CE" w:rsidRPr="00735447" w:rsidRDefault="007845CE" w:rsidP="007845CE">
      <w:pPr>
        <w:autoSpaceDE w:val="0"/>
        <w:autoSpaceDN w:val="0"/>
        <w:spacing w:before="72" w:after="0" w:line="262" w:lineRule="auto"/>
        <w:ind w:right="6048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Немецкий язык. Книга для учителя. 7 класс</w:t>
      </w:r>
      <w:r w:rsidRPr="00735447">
        <w:rPr>
          <w:lang w:val="ru-RU"/>
        </w:rPr>
        <w:br/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Аверин М.М., Джин Ф. ., Рорман Л. . и др.</w:t>
      </w:r>
    </w:p>
    <w:p w14:paraId="38A02DF2" w14:textId="77777777" w:rsidR="007845CE" w:rsidRPr="00735447" w:rsidRDefault="007845CE" w:rsidP="007845CE">
      <w:pPr>
        <w:autoSpaceDE w:val="0"/>
        <w:autoSpaceDN w:val="0"/>
        <w:spacing w:before="70" w:after="0" w:line="262" w:lineRule="auto"/>
        <w:rPr>
          <w:lang w:val="ru-RU"/>
        </w:rPr>
      </w:pP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Немецкий язык. Аудиокурс к учебнику и рабочей тетради. 7 класс (1</w:t>
      </w:r>
      <w:r>
        <w:rPr>
          <w:rFonts w:ascii="Times New Roman" w:eastAsia="Times New Roman" w:hAnsi="Times New Roman"/>
          <w:color w:val="000000"/>
          <w:sz w:val="24"/>
        </w:rPr>
        <w:t>CDmp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3) (В комплекте с рабочей тетрадью)</w:t>
      </w:r>
    </w:p>
    <w:p w14:paraId="740F794C" w14:textId="77777777" w:rsidR="007845CE" w:rsidRPr="00735447" w:rsidRDefault="007845CE" w:rsidP="007845CE">
      <w:pPr>
        <w:autoSpaceDE w:val="0"/>
        <w:autoSpaceDN w:val="0"/>
        <w:spacing w:before="262" w:after="0" w:line="230" w:lineRule="auto"/>
        <w:rPr>
          <w:lang w:val="ru-RU"/>
        </w:rPr>
      </w:pPr>
      <w:r w:rsidRPr="00735447">
        <w:rPr>
          <w:rFonts w:ascii="Times New Roman" w:eastAsia="Times New Roman" w:hAnsi="Times New Roman"/>
          <w:b/>
          <w:color w:val="000000"/>
          <w:sz w:val="24"/>
          <w:lang w:val="ru-RU"/>
        </w:rPr>
        <w:t>ЦИФРОВЫЕ ОБРАЗОВАТЕЛЬНЫЕ РЕСУРСЫ И РЕСУРСЫ СЕТИ ИНТЕРНЕТ</w:t>
      </w:r>
    </w:p>
    <w:p w14:paraId="64FE57B1" w14:textId="0015F572" w:rsidR="0027100E" w:rsidRPr="007845CE" w:rsidRDefault="007845CE" w:rsidP="007209A1">
      <w:pPr>
        <w:autoSpaceDE w:val="0"/>
        <w:autoSpaceDN w:val="0"/>
        <w:spacing w:before="166" w:after="0" w:line="281" w:lineRule="auto"/>
        <w:ind w:right="7488"/>
        <w:rPr>
          <w:lang w:val="ru-RU"/>
        </w:rPr>
        <w:sectPr w:rsidR="0027100E" w:rsidRPr="007845CE">
          <w:pgSz w:w="11900" w:h="16840"/>
          <w:pgMar w:top="284" w:right="650" w:bottom="1440" w:left="666" w:header="720" w:footer="720" w:gutter="0"/>
          <w:cols w:space="720" w:equalWidth="0">
            <w:col w:w="10584" w:space="0"/>
          </w:cols>
          <w:docGrid w:linePitch="360"/>
        </w:sectPr>
      </w:pPr>
      <w:r>
        <w:rPr>
          <w:rFonts w:ascii="Times New Roman" w:eastAsia="Times New Roman" w:hAnsi="Times New Roman"/>
          <w:color w:val="000000"/>
          <w:sz w:val="24"/>
        </w:rPr>
        <w:t>http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://</w:t>
      </w:r>
      <w:r>
        <w:rPr>
          <w:rFonts w:ascii="Times New Roman" w:eastAsia="Times New Roman" w:hAnsi="Times New Roman"/>
          <w:color w:val="000000"/>
          <w:sz w:val="24"/>
        </w:rPr>
        <w:t>school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-</w:t>
      </w:r>
      <w:r>
        <w:rPr>
          <w:rFonts w:ascii="Times New Roman" w:eastAsia="Times New Roman" w:hAnsi="Times New Roman"/>
          <w:color w:val="000000"/>
          <w:sz w:val="24"/>
        </w:rPr>
        <w:t>collection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r>
        <w:rPr>
          <w:rFonts w:ascii="Times New Roman" w:eastAsia="Times New Roman" w:hAnsi="Times New Roman"/>
          <w:color w:val="000000"/>
          <w:sz w:val="24"/>
        </w:rPr>
        <w:t>edu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r>
        <w:rPr>
          <w:rFonts w:ascii="Times New Roman" w:eastAsia="Times New Roman" w:hAnsi="Times New Roman"/>
          <w:color w:val="000000"/>
          <w:sz w:val="24"/>
        </w:rPr>
        <w:t>ru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/</w:t>
      </w:r>
      <w:r w:rsidRPr="00735447">
        <w:rPr>
          <w:lang w:val="ru-RU"/>
        </w:rPr>
        <w:br/>
      </w:r>
      <w:r>
        <w:rPr>
          <w:rFonts w:ascii="Times New Roman" w:eastAsia="Times New Roman" w:hAnsi="Times New Roman"/>
          <w:color w:val="000000"/>
          <w:sz w:val="24"/>
        </w:rPr>
        <w:t>http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://</w:t>
      </w:r>
      <w:r>
        <w:rPr>
          <w:rFonts w:ascii="Times New Roman" w:eastAsia="Times New Roman" w:hAnsi="Times New Roman"/>
          <w:color w:val="000000"/>
          <w:sz w:val="24"/>
        </w:rPr>
        <w:t>www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r>
        <w:rPr>
          <w:rFonts w:ascii="Times New Roman" w:eastAsia="Times New Roman" w:hAnsi="Times New Roman"/>
          <w:color w:val="000000"/>
          <w:sz w:val="24"/>
        </w:rPr>
        <w:t>uroki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r>
        <w:rPr>
          <w:rFonts w:ascii="Times New Roman" w:eastAsia="Times New Roman" w:hAnsi="Times New Roman"/>
          <w:color w:val="000000"/>
          <w:sz w:val="24"/>
        </w:rPr>
        <w:t>net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/</w:t>
      </w:r>
      <w:r w:rsidRPr="00735447">
        <w:rPr>
          <w:lang w:val="ru-RU"/>
        </w:rPr>
        <w:br/>
      </w:r>
      <w:r>
        <w:rPr>
          <w:rFonts w:ascii="Times New Roman" w:eastAsia="Times New Roman" w:hAnsi="Times New Roman"/>
          <w:color w:val="000000"/>
          <w:sz w:val="24"/>
        </w:rPr>
        <w:t>http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://</w:t>
      </w:r>
      <w:r>
        <w:rPr>
          <w:rFonts w:ascii="Times New Roman" w:eastAsia="Times New Roman" w:hAnsi="Times New Roman"/>
          <w:color w:val="000000"/>
          <w:sz w:val="24"/>
        </w:rPr>
        <w:t>pedsovet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r>
        <w:rPr>
          <w:rFonts w:ascii="Times New Roman" w:eastAsia="Times New Roman" w:hAnsi="Times New Roman"/>
          <w:color w:val="000000"/>
          <w:sz w:val="24"/>
        </w:rPr>
        <w:t>org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/</w:t>
      </w:r>
      <w:r w:rsidRPr="00735447">
        <w:rPr>
          <w:lang w:val="ru-RU"/>
        </w:rPr>
        <w:br/>
      </w:r>
      <w:r>
        <w:rPr>
          <w:rFonts w:ascii="Times New Roman" w:eastAsia="Times New Roman" w:hAnsi="Times New Roman"/>
          <w:color w:val="000000"/>
          <w:sz w:val="24"/>
        </w:rPr>
        <w:t>http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://</w:t>
      </w:r>
      <w:r>
        <w:rPr>
          <w:rFonts w:ascii="Times New Roman" w:eastAsia="Times New Roman" w:hAnsi="Times New Roman"/>
          <w:color w:val="000000"/>
          <w:sz w:val="24"/>
        </w:rPr>
        <w:t>www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r>
        <w:rPr>
          <w:rFonts w:ascii="Times New Roman" w:eastAsia="Times New Roman" w:hAnsi="Times New Roman"/>
          <w:color w:val="000000"/>
          <w:sz w:val="24"/>
        </w:rPr>
        <w:t>deutschland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r>
        <w:rPr>
          <w:rFonts w:ascii="Times New Roman" w:eastAsia="Times New Roman" w:hAnsi="Times New Roman"/>
          <w:color w:val="000000"/>
          <w:sz w:val="24"/>
        </w:rPr>
        <w:t>de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/</w:t>
      </w:r>
      <w:r w:rsidRPr="00735447">
        <w:rPr>
          <w:lang w:val="ru-RU"/>
        </w:rPr>
        <w:br/>
      </w:r>
      <w:r>
        <w:rPr>
          <w:rFonts w:ascii="Times New Roman" w:eastAsia="Times New Roman" w:hAnsi="Times New Roman"/>
          <w:color w:val="000000"/>
          <w:sz w:val="24"/>
        </w:rPr>
        <w:t>http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://</w:t>
      </w:r>
      <w:r>
        <w:rPr>
          <w:rFonts w:ascii="Times New Roman" w:eastAsia="Times New Roman" w:hAnsi="Times New Roman"/>
          <w:color w:val="000000"/>
          <w:sz w:val="24"/>
        </w:rPr>
        <w:t>yayaya</w:t>
      </w:r>
      <w:r w:rsidRPr="00735447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r>
        <w:rPr>
          <w:rFonts w:ascii="Times New Roman" w:eastAsia="Times New Roman" w:hAnsi="Times New Roman"/>
          <w:color w:val="000000"/>
          <w:sz w:val="24"/>
        </w:rPr>
        <w:t>su</w:t>
      </w:r>
      <w:r w:rsidR="007209A1">
        <w:rPr>
          <w:rFonts w:ascii="Times New Roman" w:eastAsia="Times New Roman" w:hAnsi="Times New Roman"/>
          <w:color w:val="000000"/>
          <w:sz w:val="24"/>
          <w:lang w:val="ru-RU"/>
        </w:rPr>
        <w:t>/</w:t>
      </w:r>
    </w:p>
    <w:p w14:paraId="4BB883CF" w14:textId="77777777" w:rsidR="0027100E" w:rsidRPr="00735447" w:rsidRDefault="0027100E">
      <w:pPr>
        <w:rPr>
          <w:lang w:val="ru-RU"/>
        </w:rPr>
        <w:sectPr w:rsidR="0027100E" w:rsidRPr="00735447">
          <w:pgSz w:w="11900" w:h="16840"/>
          <w:pgMar w:top="298" w:right="650" w:bottom="1440" w:left="666" w:header="720" w:footer="720" w:gutter="0"/>
          <w:cols w:space="720" w:equalWidth="0">
            <w:col w:w="10584" w:space="0"/>
          </w:cols>
          <w:docGrid w:linePitch="360"/>
        </w:sectPr>
      </w:pPr>
    </w:p>
    <w:p w14:paraId="00A58481" w14:textId="77777777" w:rsidR="00735447" w:rsidRPr="00735447" w:rsidRDefault="00735447">
      <w:pPr>
        <w:rPr>
          <w:lang w:val="ru-RU"/>
        </w:rPr>
      </w:pPr>
    </w:p>
    <w:sectPr w:rsidR="00735447" w:rsidRPr="00735447" w:rsidSect="00034616">
      <w:pgSz w:w="11900" w:h="16840"/>
      <w:pgMar w:top="1440" w:right="1440" w:bottom="1440" w:left="1440" w:header="720" w:footer="720" w:gutter="0"/>
      <w:cols w:space="720" w:equalWidth="0">
        <w:col w:w="10584" w:space="0"/>
      </w:cols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comment w:id="1" w:author="User" w:date="2022-11-06T11:31:00Z" w:initials="U">
    <w:p w14:paraId="3B334E7A" w14:textId="77777777" w:rsidR="009167CB" w:rsidRDefault="009167CB">
      <w:pPr>
        <w:pStyle w:val="aff9"/>
      </w:pPr>
      <w:r>
        <w:rPr>
          <w:rStyle w:val="aff8"/>
        </w:rPr>
        <w:annotationRef/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commentEx w15:paraId="3B334E7A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6cid:commentId w16cid:paraId="3B334E7A" w16cid:durableId="0603565C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iberationSerif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087729512">
    <w:abstractNumId w:val="8"/>
  </w:num>
  <w:num w:numId="2" w16cid:durableId="1100956233">
    <w:abstractNumId w:val="6"/>
  </w:num>
  <w:num w:numId="3" w16cid:durableId="1071587144">
    <w:abstractNumId w:val="5"/>
  </w:num>
  <w:num w:numId="4" w16cid:durableId="1191527713">
    <w:abstractNumId w:val="4"/>
  </w:num>
  <w:num w:numId="5" w16cid:durableId="1254166077">
    <w:abstractNumId w:val="7"/>
  </w:num>
  <w:num w:numId="6" w16cid:durableId="1635258166">
    <w:abstractNumId w:val="3"/>
  </w:num>
  <w:num w:numId="7" w16cid:durableId="1905944688">
    <w:abstractNumId w:val="2"/>
  </w:num>
  <w:num w:numId="8" w16cid:durableId="1233471303">
    <w:abstractNumId w:val="1"/>
  </w:num>
  <w:num w:numId="9" w16cid:durableId="470362541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User">
    <w15:presenceInfo w15:providerId="None" w15:userId="User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defaultTabStop w:val="720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47730"/>
    <w:rsid w:val="00034616"/>
    <w:rsid w:val="0006063C"/>
    <w:rsid w:val="000B7A6A"/>
    <w:rsid w:val="0015074B"/>
    <w:rsid w:val="00195A97"/>
    <w:rsid w:val="001A0CEC"/>
    <w:rsid w:val="001F7599"/>
    <w:rsid w:val="00237D26"/>
    <w:rsid w:val="002605AD"/>
    <w:rsid w:val="0027100E"/>
    <w:rsid w:val="0029639D"/>
    <w:rsid w:val="00326F90"/>
    <w:rsid w:val="00366BCD"/>
    <w:rsid w:val="00422F39"/>
    <w:rsid w:val="00660A09"/>
    <w:rsid w:val="006F4427"/>
    <w:rsid w:val="007209A1"/>
    <w:rsid w:val="00722CCD"/>
    <w:rsid w:val="00735447"/>
    <w:rsid w:val="0077760A"/>
    <w:rsid w:val="007845CE"/>
    <w:rsid w:val="008405A9"/>
    <w:rsid w:val="008D06C1"/>
    <w:rsid w:val="009167CB"/>
    <w:rsid w:val="009E7D01"/>
    <w:rsid w:val="00A551AE"/>
    <w:rsid w:val="00AA1D8D"/>
    <w:rsid w:val="00AA502D"/>
    <w:rsid w:val="00AF654B"/>
    <w:rsid w:val="00B47730"/>
    <w:rsid w:val="00B96CAB"/>
    <w:rsid w:val="00BD34A3"/>
    <w:rsid w:val="00C15603"/>
    <w:rsid w:val="00CB0664"/>
    <w:rsid w:val="00CC2E6B"/>
    <w:rsid w:val="00D32DDB"/>
    <w:rsid w:val="00D60AFB"/>
    <w:rsid w:val="00D8101A"/>
    <w:rsid w:val="00FC693F"/>
    <w:rsid w:val="00FD6E9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453AC61"/>
  <w15:docId w15:val="{9DE9A29F-D149-4389-A26C-37929B9910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1">
    <w:name w:val="Normal"/>
    <w:qFormat/>
    <w:rsid w:val="007845CE"/>
  </w:style>
  <w:style w:type="paragraph" w:styleId="1">
    <w:name w:val="heading 1"/>
    <w:basedOn w:val="a1"/>
    <w:next w:val="a1"/>
    <w:link w:val="10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1">
    <w:name w:val="heading 2"/>
    <w:basedOn w:val="a1"/>
    <w:next w:val="a1"/>
    <w:link w:val="22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1">
    <w:name w:val="heading 3"/>
    <w:basedOn w:val="a1"/>
    <w:next w:val="a1"/>
    <w:link w:val="32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618BF"/>
  </w:style>
  <w:style w:type="paragraph" w:styleId="a7">
    <w:name w:val="footer"/>
    <w:basedOn w:val="a1"/>
    <w:link w:val="a8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618BF"/>
  </w:style>
  <w:style w:type="paragraph" w:styleId="a9">
    <w:name w:val="No Spacing"/>
    <w:uiPriority w:val="1"/>
    <w:qFormat/>
    <w:rsid w:val="00FC693F"/>
    <w:pPr>
      <w:spacing w:after="0" w:line="240" w:lineRule="auto"/>
    </w:pPr>
  </w:style>
  <w:style w:type="character" w:customStyle="1" w:styleId="10">
    <w:name w:val="Заголовок 1 Знак"/>
    <w:basedOn w:val="a2"/>
    <w:link w:val="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2">
    <w:name w:val="Заголовок 2 Знак"/>
    <w:basedOn w:val="a2"/>
    <w:link w:val="2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2">
    <w:name w:val="Заголовок 3 Знак"/>
    <w:basedOn w:val="a2"/>
    <w:link w:val="3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Title"/>
    <w:basedOn w:val="a1"/>
    <w:next w:val="a1"/>
    <w:link w:val="ab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Заголовок Знак"/>
    <w:basedOn w:val="a2"/>
    <w:link w:val="aa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c">
    <w:name w:val="Subtitle"/>
    <w:basedOn w:val="a1"/>
    <w:next w:val="a1"/>
    <w:link w:val="ad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d">
    <w:name w:val="Подзаголовок Знак"/>
    <w:basedOn w:val="a2"/>
    <w:link w:val="ac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List Paragraph"/>
    <w:basedOn w:val="a1"/>
    <w:uiPriority w:val="34"/>
    <w:qFormat/>
    <w:rsid w:val="00FC693F"/>
    <w:pPr>
      <w:ind w:left="720"/>
      <w:contextualSpacing/>
    </w:pPr>
  </w:style>
  <w:style w:type="paragraph" w:styleId="af">
    <w:name w:val="Body Text"/>
    <w:basedOn w:val="a1"/>
    <w:link w:val="af0"/>
    <w:uiPriority w:val="99"/>
    <w:unhideWhenUsed/>
    <w:rsid w:val="00AA1D8D"/>
    <w:pPr>
      <w:spacing w:after="120"/>
    </w:pPr>
  </w:style>
  <w:style w:type="character" w:customStyle="1" w:styleId="af0">
    <w:name w:val="Основной текст Знак"/>
    <w:basedOn w:val="a2"/>
    <w:link w:val="af"/>
    <w:uiPriority w:val="99"/>
    <w:rsid w:val="00AA1D8D"/>
  </w:style>
  <w:style w:type="paragraph" w:styleId="23">
    <w:name w:val="Body Text 2"/>
    <w:basedOn w:val="a1"/>
    <w:link w:val="24"/>
    <w:uiPriority w:val="99"/>
    <w:unhideWhenUsed/>
    <w:rsid w:val="00AA1D8D"/>
    <w:pPr>
      <w:spacing w:after="120" w:line="480" w:lineRule="auto"/>
    </w:pPr>
  </w:style>
  <w:style w:type="character" w:customStyle="1" w:styleId="24">
    <w:name w:val="Основной текст 2 Знак"/>
    <w:basedOn w:val="a2"/>
    <w:link w:val="23"/>
    <w:uiPriority w:val="99"/>
    <w:rsid w:val="00AA1D8D"/>
  </w:style>
  <w:style w:type="paragraph" w:styleId="33">
    <w:name w:val="Body Text 3"/>
    <w:basedOn w:val="a1"/>
    <w:link w:val="34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2"/>
    <w:link w:val="33"/>
    <w:uiPriority w:val="99"/>
    <w:rsid w:val="00AA1D8D"/>
    <w:rPr>
      <w:sz w:val="16"/>
      <w:szCs w:val="16"/>
    </w:rPr>
  </w:style>
  <w:style w:type="paragraph" w:styleId="af1">
    <w:name w:val="List"/>
    <w:basedOn w:val="a1"/>
    <w:uiPriority w:val="99"/>
    <w:unhideWhenUsed/>
    <w:rsid w:val="00AA1D8D"/>
    <w:pPr>
      <w:ind w:left="360" w:hanging="360"/>
      <w:contextualSpacing/>
    </w:pPr>
  </w:style>
  <w:style w:type="paragraph" w:styleId="25">
    <w:name w:val="List 2"/>
    <w:basedOn w:val="a1"/>
    <w:uiPriority w:val="99"/>
    <w:unhideWhenUsed/>
    <w:rsid w:val="00326F90"/>
    <w:pPr>
      <w:ind w:left="720" w:hanging="360"/>
      <w:contextualSpacing/>
    </w:pPr>
  </w:style>
  <w:style w:type="paragraph" w:styleId="35">
    <w:name w:val="List 3"/>
    <w:basedOn w:val="a1"/>
    <w:uiPriority w:val="99"/>
    <w:unhideWhenUsed/>
    <w:rsid w:val="00326F90"/>
    <w:pPr>
      <w:ind w:left="1080" w:hanging="360"/>
      <w:contextualSpacing/>
    </w:pPr>
  </w:style>
  <w:style w:type="paragraph" w:styleId="a0">
    <w:name w:val="List Bullet"/>
    <w:basedOn w:val="a1"/>
    <w:uiPriority w:val="99"/>
    <w:unhideWhenUsed/>
    <w:rsid w:val="00326F90"/>
    <w:pPr>
      <w:numPr>
        <w:numId w:val="1"/>
      </w:numPr>
      <w:contextualSpacing/>
    </w:pPr>
  </w:style>
  <w:style w:type="paragraph" w:styleId="20">
    <w:name w:val="List Bullet 2"/>
    <w:basedOn w:val="a1"/>
    <w:uiPriority w:val="99"/>
    <w:unhideWhenUsed/>
    <w:rsid w:val="00326F90"/>
    <w:pPr>
      <w:numPr>
        <w:numId w:val="2"/>
      </w:numPr>
      <w:contextualSpacing/>
    </w:pPr>
  </w:style>
  <w:style w:type="paragraph" w:styleId="30">
    <w:name w:val="List Bullet 3"/>
    <w:basedOn w:val="a1"/>
    <w:uiPriority w:val="99"/>
    <w:unhideWhenUsed/>
    <w:rsid w:val="00326F90"/>
    <w:pPr>
      <w:numPr>
        <w:numId w:val="3"/>
      </w:numPr>
      <w:contextualSpacing/>
    </w:pPr>
  </w:style>
  <w:style w:type="paragraph" w:styleId="a">
    <w:name w:val="List Number"/>
    <w:basedOn w:val="a1"/>
    <w:uiPriority w:val="99"/>
    <w:unhideWhenUsed/>
    <w:rsid w:val="00326F90"/>
    <w:pPr>
      <w:numPr>
        <w:numId w:val="5"/>
      </w:numPr>
      <w:contextualSpacing/>
    </w:pPr>
  </w:style>
  <w:style w:type="paragraph" w:styleId="2">
    <w:name w:val="List Number 2"/>
    <w:basedOn w:val="a1"/>
    <w:uiPriority w:val="99"/>
    <w:unhideWhenUsed/>
    <w:rsid w:val="0029639D"/>
    <w:pPr>
      <w:numPr>
        <w:numId w:val="6"/>
      </w:numPr>
      <w:contextualSpacing/>
    </w:pPr>
  </w:style>
  <w:style w:type="paragraph" w:styleId="3">
    <w:name w:val="List Number 3"/>
    <w:basedOn w:val="a1"/>
    <w:uiPriority w:val="99"/>
    <w:unhideWhenUsed/>
    <w:rsid w:val="0029639D"/>
    <w:pPr>
      <w:numPr>
        <w:numId w:val="7"/>
      </w:numPr>
      <w:contextualSpacing/>
    </w:pPr>
  </w:style>
  <w:style w:type="paragraph" w:styleId="af2">
    <w:name w:val="List Continue"/>
    <w:basedOn w:val="a1"/>
    <w:uiPriority w:val="99"/>
    <w:unhideWhenUsed/>
    <w:rsid w:val="0029639D"/>
    <w:pPr>
      <w:spacing w:after="120"/>
      <w:ind w:left="360"/>
      <w:contextualSpacing/>
    </w:pPr>
  </w:style>
  <w:style w:type="paragraph" w:styleId="26">
    <w:name w:val="List Continue 2"/>
    <w:basedOn w:val="a1"/>
    <w:uiPriority w:val="99"/>
    <w:unhideWhenUsed/>
    <w:rsid w:val="0029639D"/>
    <w:pPr>
      <w:spacing w:after="120"/>
      <w:ind w:left="720"/>
      <w:contextualSpacing/>
    </w:pPr>
  </w:style>
  <w:style w:type="paragraph" w:styleId="36">
    <w:name w:val="List Continue 3"/>
    <w:basedOn w:val="a1"/>
    <w:uiPriority w:val="99"/>
    <w:unhideWhenUsed/>
    <w:rsid w:val="0029639D"/>
    <w:pPr>
      <w:spacing w:after="120"/>
      <w:ind w:left="1080"/>
      <w:contextualSpacing/>
    </w:pPr>
  </w:style>
  <w:style w:type="paragraph" w:styleId="af3">
    <w:name w:val="macro"/>
    <w:link w:val="af4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af4">
    <w:name w:val="Текст макроса Знак"/>
    <w:basedOn w:val="a2"/>
    <w:link w:val="af3"/>
    <w:uiPriority w:val="99"/>
    <w:rsid w:val="0029639D"/>
    <w:rPr>
      <w:rFonts w:ascii="Courier" w:hAnsi="Courier"/>
      <w:sz w:val="20"/>
      <w:szCs w:val="20"/>
    </w:rPr>
  </w:style>
  <w:style w:type="paragraph" w:styleId="27">
    <w:name w:val="Quote"/>
    <w:basedOn w:val="a1"/>
    <w:next w:val="a1"/>
    <w:link w:val="28"/>
    <w:uiPriority w:val="29"/>
    <w:qFormat/>
    <w:rsid w:val="00FC693F"/>
    <w:rPr>
      <w:i/>
      <w:iCs/>
      <w:color w:val="000000" w:themeColor="text1"/>
    </w:rPr>
  </w:style>
  <w:style w:type="character" w:customStyle="1" w:styleId="28">
    <w:name w:val="Цитата 2 Знак"/>
    <w:basedOn w:val="a2"/>
    <w:link w:val="27"/>
    <w:uiPriority w:val="29"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2"/>
    <w:link w:val="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2"/>
    <w:link w:val="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2"/>
    <w:link w:val="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2"/>
    <w:link w:val="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2"/>
    <w:link w:val="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5">
    <w:name w:val="caption"/>
    <w:basedOn w:val="a1"/>
    <w:next w:val="a1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6">
    <w:name w:val="Strong"/>
    <w:basedOn w:val="a2"/>
    <w:uiPriority w:val="22"/>
    <w:qFormat/>
    <w:rsid w:val="00FC693F"/>
    <w:rPr>
      <w:b/>
      <w:bCs/>
    </w:rPr>
  </w:style>
  <w:style w:type="character" w:styleId="af7">
    <w:name w:val="Emphasis"/>
    <w:basedOn w:val="a2"/>
    <w:uiPriority w:val="20"/>
    <w:qFormat/>
    <w:rsid w:val="00FC693F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9">
    <w:name w:val="Выделенная цитата Знак"/>
    <w:basedOn w:val="a2"/>
    <w:link w:val="af8"/>
    <w:uiPriority w:val="30"/>
    <w:rsid w:val="00FC693F"/>
    <w:rPr>
      <w:b/>
      <w:bCs/>
      <w:i/>
      <w:iCs/>
      <w:color w:val="4F81BD" w:themeColor="accent1"/>
    </w:rPr>
  </w:style>
  <w:style w:type="character" w:styleId="afa">
    <w:name w:val="Subtle Emphasis"/>
    <w:basedOn w:val="a2"/>
    <w:uiPriority w:val="19"/>
    <w:qFormat/>
    <w:rsid w:val="00FC693F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FC693F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FC693F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FC693F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FC693F"/>
    <w:pPr>
      <w:outlineLvl w:val="9"/>
    </w:pPr>
  </w:style>
  <w:style w:type="table" w:styleId="aff0">
    <w:name w:val="Table Grid"/>
    <w:basedOn w:val="a3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f1">
    <w:name w:val="Light Shading"/>
    <w:basedOn w:val="a3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aff8">
    <w:name w:val="annotation reference"/>
    <w:basedOn w:val="a2"/>
    <w:uiPriority w:val="99"/>
    <w:semiHidden/>
    <w:unhideWhenUsed/>
    <w:rsid w:val="00195A97"/>
    <w:rPr>
      <w:sz w:val="16"/>
      <w:szCs w:val="16"/>
    </w:rPr>
  </w:style>
  <w:style w:type="paragraph" w:styleId="aff9">
    <w:name w:val="annotation text"/>
    <w:basedOn w:val="a1"/>
    <w:link w:val="affa"/>
    <w:uiPriority w:val="99"/>
    <w:semiHidden/>
    <w:unhideWhenUsed/>
    <w:rsid w:val="00195A97"/>
    <w:pPr>
      <w:spacing w:line="240" w:lineRule="auto"/>
    </w:pPr>
    <w:rPr>
      <w:sz w:val="20"/>
      <w:szCs w:val="20"/>
    </w:rPr>
  </w:style>
  <w:style w:type="character" w:customStyle="1" w:styleId="affa">
    <w:name w:val="Текст примечания Знак"/>
    <w:basedOn w:val="a2"/>
    <w:link w:val="aff9"/>
    <w:uiPriority w:val="99"/>
    <w:semiHidden/>
    <w:rsid w:val="00195A97"/>
    <w:rPr>
      <w:sz w:val="20"/>
      <w:szCs w:val="20"/>
    </w:rPr>
  </w:style>
  <w:style w:type="paragraph" w:styleId="affb">
    <w:name w:val="annotation subject"/>
    <w:basedOn w:val="aff9"/>
    <w:next w:val="aff9"/>
    <w:link w:val="affc"/>
    <w:uiPriority w:val="99"/>
    <w:semiHidden/>
    <w:unhideWhenUsed/>
    <w:rsid w:val="00195A97"/>
    <w:rPr>
      <w:b/>
      <w:bCs/>
    </w:rPr>
  </w:style>
  <w:style w:type="character" w:customStyle="1" w:styleId="affc">
    <w:name w:val="Тема примечания Знак"/>
    <w:basedOn w:val="affa"/>
    <w:link w:val="affb"/>
    <w:uiPriority w:val="99"/>
    <w:semiHidden/>
    <w:rsid w:val="00195A97"/>
    <w:rPr>
      <w:b/>
      <w:bCs/>
      <w:sz w:val="20"/>
      <w:szCs w:val="20"/>
    </w:rPr>
  </w:style>
  <w:style w:type="paragraph" w:styleId="affd">
    <w:name w:val="Balloon Text"/>
    <w:basedOn w:val="a1"/>
    <w:link w:val="affe"/>
    <w:uiPriority w:val="99"/>
    <w:semiHidden/>
    <w:unhideWhenUsed/>
    <w:rsid w:val="00195A9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fe">
    <w:name w:val="Текст выноски Знак"/>
    <w:basedOn w:val="a2"/>
    <w:link w:val="affd"/>
    <w:uiPriority w:val="99"/>
    <w:semiHidden/>
    <w:rsid w:val="00195A97"/>
    <w:rPr>
      <w:rFonts w:ascii="Segoe UI" w:hAnsi="Segoe UI" w:cs="Segoe UI"/>
      <w:sz w:val="18"/>
      <w:szCs w:val="18"/>
    </w:rPr>
  </w:style>
  <w:style w:type="character" w:styleId="afff">
    <w:name w:val="Hyperlink"/>
    <w:basedOn w:val="a2"/>
    <w:uiPriority w:val="99"/>
    <w:unhideWhenUsed/>
    <w:rsid w:val="009167CB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405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91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69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32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11/relationships/commentsExtended" Target="commentsExtended.xml"/><Relationship Id="rId3" Type="http://schemas.openxmlformats.org/officeDocument/2006/relationships/styles" Target="styles.xml"/><Relationship Id="rId7" Type="http://schemas.openxmlformats.org/officeDocument/2006/relationships/comments" Target="comment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microsoft.com/office/2011/relationships/people" Target="people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microsoft.com/office/2016/09/relationships/commentsIds" Target="commentsId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F8DA8209-45DF-4004-B78C-745368889F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24</Pages>
  <Words>7371</Words>
  <Characters>42019</Characters>
  <Application>Microsoft Office Word</Application>
  <DocSecurity>0</DocSecurity>
  <Lines>350</Lines>
  <Paragraphs>98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49292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dc:description>generated by python-docx</dc:description>
  <cp:lastModifiedBy>Wander</cp:lastModifiedBy>
  <cp:revision>4</cp:revision>
  <dcterms:created xsi:type="dcterms:W3CDTF">2022-11-15T07:29:00Z</dcterms:created>
  <dcterms:modified xsi:type="dcterms:W3CDTF">2024-09-05T14:19:00Z</dcterms:modified>
</cp:coreProperties>
</file>