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11D9" w:rsidRPr="008F11D9" w:rsidRDefault="00912FAE" w:rsidP="008F11D9">
      <w:pPr>
        <w:pStyle w:val="af"/>
        <w:spacing w:before="95" w:line="240" w:lineRule="auto"/>
        <w:ind w:left="567" w:right="701"/>
        <w:jc w:val="center"/>
        <w:rPr>
          <w:rFonts w:ascii="Times New Roman" w:hAnsi="Times New Roman" w:cs="Times New Roman"/>
          <w:sz w:val="28"/>
          <w:szCs w:val="28"/>
          <w:lang w:val="ru-RU"/>
        </w:rPr>
        <w:sectPr w:rsidR="008F11D9" w:rsidRPr="008F11D9">
          <w:type w:val="continuous"/>
          <w:pgSz w:w="11900" w:h="16840"/>
          <w:pgMar w:top="298" w:right="876" w:bottom="1338" w:left="738" w:header="720" w:footer="720" w:gutter="0"/>
          <w:cols w:space="720" w:equalWidth="0">
            <w:col w:w="10286" w:space="0"/>
          </w:cols>
          <w:docGrid w:linePitch="360"/>
        </w:sectPr>
      </w:pPr>
      <w:r>
        <w:rPr>
          <w:rFonts w:ascii="Times New Roman" w:eastAsiaTheme="majorEastAsia" w:hAnsi="Times New Roman" w:cs="Times New Roman"/>
          <w:b/>
          <w:bCs/>
          <w:noProof/>
          <w:sz w:val="28"/>
          <w:szCs w:val="28"/>
          <w:lang w:val="ru-RU" w:eastAsia="ru-RU"/>
        </w:rPr>
        <w:drawing>
          <wp:inline distT="0" distB="0" distL="0" distR="0">
            <wp:extent cx="6529443" cy="8915400"/>
            <wp:effectExtent l="19050" t="0" r="4707"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6531610" cy="8918360"/>
                    </a:xfrm>
                    <a:prstGeom prst="rect">
                      <a:avLst/>
                    </a:prstGeom>
                    <a:noFill/>
                    <a:ln w="9525">
                      <a:noFill/>
                      <a:miter lim="800000"/>
                      <a:headEnd/>
                      <a:tailEnd/>
                    </a:ln>
                  </pic:spPr>
                </pic:pic>
              </a:graphicData>
            </a:graphic>
          </wp:inline>
        </w:drawing>
      </w:r>
    </w:p>
    <w:p w:rsidR="008F11D9" w:rsidRPr="008665EE" w:rsidRDefault="008F11D9">
      <w:pPr>
        <w:rPr>
          <w:lang w:val="ru-RU"/>
        </w:rPr>
        <w:sectPr w:rsidR="008F11D9" w:rsidRPr="008665EE">
          <w:pgSz w:w="11900" w:h="16840"/>
          <w:pgMar w:top="646" w:right="1440" w:bottom="1440" w:left="1440" w:header="720" w:footer="720" w:gutter="0"/>
          <w:cols w:space="720" w:equalWidth="0">
            <w:col w:w="9020"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230" w:lineRule="auto"/>
        <w:rPr>
          <w:lang w:val="ru-RU"/>
        </w:rPr>
      </w:pPr>
      <w:r w:rsidRPr="008665EE">
        <w:rPr>
          <w:rFonts w:ascii="Times New Roman" w:eastAsia="Times New Roman" w:hAnsi="Times New Roman"/>
          <w:b/>
          <w:color w:val="000000"/>
          <w:sz w:val="24"/>
          <w:lang w:val="ru-RU"/>
        </w:rPr>
        <w:t>ПОЯСНИТЕЛЬНАЯ ЗАПИСКА</w:t>
      </w:r>
    </w:p>
    <w:p w:rsidR="00FC6EA8" w:rsidRPr="008665EE" w:rsidRDefault="003279CC">
      <w:pPr>
        <w:autoSpaceDE w:val="0"/>
        <w:autoSpaceDN w:val="0"/>
        <w:spacing w:before="346" w:after="0" w:line="286" w:lineRule="auto"/>
        <w:ind w:firstLine="180"/>
        <w:rPr>
          <w:lang w:val="ru-RU"/>
        </w:rPr>
      </w:pPr>
      <w:proofErr w:type="gramStart"/>
      <w:r w:rsidRPr="008665EE">
        <w:rPr>
          <w:rFonts w:ascii="Times New Roman" w:eastAsia="Times New Roman" w:hAnsi="Times New Roman"/>
          <w:color w:val="000000"/>
          <w:sz w:val="24"/>
          <w:lang w:val="ru-RU"/>
        </w:rPr>
        <w:t xml:space="preserve">Рабочая программа по литературе для обучающихся 5 классов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w:t>
      </w:r>
      <w:proofErr w:type="spellStart"/>
      <w:r w:rsidRPr="008665EE">
        <w:rPr>
          <w:rFonts w:ascii="Times New Roman" w:eastAsia="Times New Roman" w:hAnsi="Times New Roman"/>
          <w:color w:val="000000"/>
          <w:sz w:val="24"/>
          <w:lang w:val="ru-RU"/>
        </w:rPr>
        <w:t>Минпросвещения</w:t>
      </w:r>
      <w:proofErr w:type="spellEnd"/>
      <w:r w:rsidRPr="008665EE">
        <w:rPr>
          <w:rFonts w:ascii="Times New Roman" w:eastAsia="Times New Roman" w:hAnsi="Times New Roman"/>
          <w:color w:val="000000"/>
          <w:sz w:val="24"/>
          <w:lang w:val="ru-RU"/>
        </w:rPr>
        <w:t xml:space="preserve"> России от 31.05.2021 г.   № 287, зарегистрирован </w:t>
      </w:r>
      <w:r w:rsidRPr="008665EE">
        <w:rPr>
          <w:lang w:val="ru-RU"/>
        </w:rPr>
        <w:br/>
      </w:r>
      <w:r w:rsidRPr="008665EE">
        <w:rPr>
          <w:rFonts w:ascii="Times New Roman" w:eastAsia="Times New Roman" w:hAnsi="Times New Roman"/>
          <w:color w:val="000000"/>
          <w:sz w:val="24"/>
          <w:lang w:val="ru-RU"/>
        </w:rPr>
        <w:t xml:space="preserve">Министерством юстиции Российской Федерации 05.07.2021 г., </w:t>
      </w:r>
      <w:proofErr w:type="spellStart"/>
      <w:r w:rsidRPr="008665EE">
        <w:rPr>
          <w:rFonts w:ascii="Times New Roman" w:eastAsia="Times New Roman" w:hAnsi="Times New Roman"/>
          <w:color w:val="000000"/>
          <w:sz w:val="24"/>
          <w:lang w:val="ru-RU"/>
        </w:rPr>
        <w:t>рег</w:t>
      </w:r>
      <w:proofErr w:type="spellEnd"/>
      <w:r w:rsidRPr="008665EE">
        <w:rPr>
          <w:rFonts w:ascii="Times New Roman" w:eastAsia="Times New Roman" w:hAnsi="Times New Roman"/>
          <w:color w:val="000000"/>
          <w:sz w:val="24"/>
          <w:lang w:val="ru-RU"/>
        </w:rPr>
        <w:t>. номер — 64101) (далее — ФГОС ООО), а также Примерной программы воспитания, с учётом Концепции преподавания русского</w:t>
      </w:r>
      <w:proofErr w:type="gramEnd"/>
      <w:r w:rsidRPr="008665EE">
        <w:rPr>
          <w:rFonts w:ascii="Times New Roman" w:eastAsia="Times New Roman" w:hAnsi="Times New Roman"/>
          <w:color w:val="000000"/>
          <w:sz w:val="24"/>
          <w:lang w:val="ru-RU"/>
        </w:rPr>
        <w:t xml:space="preserve"> языка и литературы в Российской Федерации (утверждённой распоряжением Правительства Российской Федерации от 9 апреля 2016 г. № 637-р). </w:t>
      </w:r>
    </w:p>
    <w:p w:rsidR="00FC6EA8" w:rsidRPr="008665EE" w:rsidRDefault="003279CC">
      <w:pPr>
        <w:autoSpaceDE w:val="0"/>
        <w:autoSpaceDN w:val="0"/>
        <w:spacing w:before="264" w:after="0" w:line="230" w:lineRule="auto"/>
        <w:rPr>
          <w:lang w:val="ru-RU"/>
        </w:rPr>
      </w:pPr>
      <w:r w:rsidRPr="008665EE">
        <w:rPr>
          <w:rFonts w:ascii="Times New Roman" w:eastAsia="Times New Roman" w:hAnsi="Times New Roman"/>
          <w:b/>
          <w:color w:val="000000"/>
          <w:sz w:val="24"/>
          <w:lang w:val="ru-RU"/>
        </w:rPr>
        <w:t>ОБЩАЯ ХАРАКТЕРИСТИКА УЧЕБНОГО ПРЕДМЕТА «ЛИТЕРАТУРА»</w:t>
      </w:r>
    </w:p>
    <w:p w:rsidR="00FC6EA8" w:rsidRPr="008665EE" w:rsidRDefault="003279CC">
      <w:pPr>
        <w:autoSpaceDE w:val="0"/>
        <w:autoSpaceDN w:val="0"/>
        <w:spacing w:before="168" w:after="0"/>
        <w:ind w:right="288" w:firstLine="180"/>
        <w:rPr>
          <w:lang w:val="ru-RU"/>
        </w:rPr>
      </w:pPr>
      <w:r w:rsidRPr="008665EE">
        <w:rPr>
          <w:rFonts w:ascii="Times New Roman" w:eastAsia="Times New Roman" w:hAnsi="Times New Roman"/>
          <w:color w:val="000000"/>
          <w:sz w:val="24"/>
          <w:lang w:val="ru-RU"/>
        </w:rPr>
        <w:t>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w:t>
      </w:r>
    </w:p>
    <w:p w:rsidR="00FC6EA8" w:rsidRPr="008665EE" w:rsidRDefault="003279CC">
      <w:pPr>
        <w:autoSpaceDE w:val="0"/>
        <w:autoSpaceDN w:val="0"/>
        <w:spacing w:before="70" w:after="0" w:line="281" w:lineRule="auto"/>
        <w:ind w:right="288" w:firstLine="180"/>
        <w:rPr>
          <w:lang w:val="ru-RU"/>
        </w:rPr>
      </w:pPr>
      <w:r w:rsidRPr="008665EE">
        <w:rPr>
          <w:rFonts w:ascii="Times New Roman" w:eastAsia="Times New Roman" w:hAnsi="Times New Roman"/>
          <w:color w:val="000000"/>
          <w:sz w:val="24"/>
          <w:lang w:val="ru-RU"/>
        </w:rPr>
        <w:t>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FC6EA8" w:rsidRPr="008665EE" w:rsidRDefault="003279CC">
      <w:pPr>
        <w:autoSpaceDE w:val="0"/>
        <w:autoSpaceDN w:val="0"/>
        <w:spacing w:before="70" w:after="0" w:line="271" w:lineRule="auto"/>
        <w:ind w:right="144" w:firstLine="180"/>
        <w:rPr>
          <w:lang w:val="ru-RU"/>
        </w:rPr>
      </w:pPr>
      <w:r w:rsidRPr="008665EE">
        <w:rPr>
          <w:rFonts w:ascii="Times New Roman" w:eastAsia="Times New Roman" w:hAnsi="Times New Roman"/>
          <w:color w:val="000000"/>
          <w:sz w:val="24"/>
          <w:lang w:val="ru-RU"/>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w:t>
      </w:r>
    </w:p>
    <w:p w:rsidR="00FC6EA8" w:rsidRPr="008665EE" w:rsidRDefault="003279CC">
      <w:pPr>
        <w:autoSpaceDE w:val="0"/>
        <w:autoSpaceDN w:val="0"/>
        <w:spacing w:before="70" w:after="0"/>
        <w:rPr>
          <w:lang w:val="ru-RU"/>
        </w:rPr>
      </w:pPr>
      <w:r w:rsidRPr="008665EE">
        <w:rPr>
          <w:rFonts w:ascii="Times New Roman" w:eastAsia="Times New Roman" w:hAnsi="Times New Roman"/>
          <w:color w:val="000000"/>
          <w:sz w:val="24"/>
          <w:lang w:val="ru-RU"/>
        </w:rPr>
        <w:t>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FC6EA8" w:rsidRPr="008665EE" w:rsidRDefault="003279CC">
      <w:pPr>
        <w:autoSpaceDE w:val="0"/>
        <w:autoSpaceDN w:val="0"/>
        <w:spacing w:before="70" w:after="0" w:line="281" w:lineRule="auto"/>
        <w:ind w:firstLine="180"/>
        <w:rPr>
          <w:lang w:val="ru-RU"/>
        </w:rPr>
      </w:pPr>
      <w:r w:rsidRPr="008665EE">
        <w:rPr>
          <w:rFonts w:ascii="Times New Roman" w:eastAsia="Times New Roman" w:hAnsi="Times New Roman"/>
          <w:color w:val="000000"/>
          <w:sz w:val="24"/>
          <w:lang w:val="ru-RU"/>
        </w:rPr>
        <w:t xml:space="preserve">Полноценное литературное образование в основной школе невозможно без учёта преемственности с курсом литературного чтения в начальной школе, </w:t>
      </w:r>
      <w:proofErr w:type="spellStart"/>
      <w:r w:rsidRPr="008665EE">
        <w:rPr>
          <w:rFonts w:ascii="Times New Roman" w:eastAsia="Times New Roman" w:hAnsi="Times New Roman"/>
          <w:color w:val="000000"/>
          <w:sz w:val="24"/>
          <w:lang w:val="ru-RU"/>
        </w:rPr>
        <w:t>межпредметных</w:t>
      </w:r>
      <w:proofErr w:type="spellEnd"/>
      <w:r w:rsidRPr="008665EE">
        <w:rPr>
          <w:rFonts w:ascii="Times New Roman" w:eastAsia="Times New Roman" w:hAnsi="Times New Roman"/>
          <w:color w:val="000000"/>
          <w:sz w:val="24"/>
          <w:lang w:val="ru-RU"/>
        </w:rPr>
        <w:t xml:space="preserve"> связей с курсом русского языка, истории и предметов художественного цикла,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FC6EA8" w:rsidRPr="008665EE" w:rsidRDefault="003279CC">
      <w:pPr>
        <w:autoSpaceDE w:val="0"/>
        <w:autoSpaceDN w:val="0"/>
        <w:spacing w:before="72" w:after="0" w:line="281" w:lineRule="auto"/>
        <w:ind w:right="144" w:firstLine="180"/>
        <w:rPr>
          <w:lang w:val="ru-RU"/>
        </w:rPr>
      </w:pPr>
      <w:r w:rsidRPr="008665EE">
        <w:rPr>
          <w:rFonts w:ascii="Times New Roman" w:eastAsia="Times New Roman" w:hAnsi="Times New Roman"/>
          <w:color w:val="000000"/>
          <w:sz w:val="24"/>
          <w:lang w:val="ru-RU"/>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литератур народов России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w:t>
      </w:r>
      <w:r w:rsidRPr="008665EE">
        <w:rPr>
          <w:lang w:val="ru-RU"/>
        </w:rPr>
        <w:br/>
      </w:r>
      <w:r w:rsidRPr="008665EE">
        <w:rPr>
          <w:rFonts w:ascii="Times New Roman" w:eastAsia="Times New Roman" w:hAnsi="Times New Roman"/>
          <w:color w:val="000000"/>
          <w:sz w:val="24"/>
          <w:lang w:val="ru-RU"/>
        </w:rPr>
        <w:t xml:space="preserve">планируемых результатов обучения. </w:t>
      </w:r>
    </w:p>
    <w:p w:rsidR="00FC6EA8" w:rsidRPr="008665EE" w:rsidRDefault="003279CC">
      <w:pPr>
        <w:autoSpaceDE w:val="0"/>
        <w:autoSpaceDN w:val="0"/>
        <w:spacing w:before="262" w:after="0" w:line="230" w:lineRule="auto"/>
        <w:rPr>
          <w:lang w:val="ru-RU"/>
        </w:rPr>
      </w:pPr>
      <w:r w:rsidRPr="008665EE">
        <w:rPr>
          <w:rFonts w:ascii="Times New Roman" w:eastAsia="Times New Roman" w:hAnsi="Times New Roman"/>
          <w:b/>
          <w:color w:val="000000"/>
          <w:sz w:val="24"/>
          <w:lang w:val="ru-RU"/>
        </w:rPr>
        <w:t>ЦЕЛИ ИЗУЧЕНИЯ УЧЕБНОГО ПРЕДМЕТА «ЛИТЕРАТУРА»</w:t>
      </w:r>
    </w:p>
    <w:p w:rsidR="00FC6EA8" w:rsidRPr="008665EE" w:rsidRDefault="003279CC">
      <w:pPr>
        <w:autoSpaceDE w:val="0"/>
        <w:autoSpaceDN w:val="0"/>
        <w:spacing w:before="166" w:after="0" w:line="283" w:lineRule="auto"/>
        <w:ind w:right="144" w:firstLine="180"/>
        <w:rPr>
          <w:lang w:val="ru-RU"/>
        </w:rPr>
      </w:pPr>
      <w:proofErr w:type="gramStart"/>
      <w:r w:rsidRPr="008665EE">
        <w:rPr>
          <w:rFonts w:ascii="Times New Roman" w:eastAsia="Times New Roman" w:hAnsi="Times New Roman"/>
          <w:color w:val="000000"/>
          <w:sz w:val="24"/>
          <w:lang w:val="ru-RU"/>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w:t>
      </w:r>
      <w:r w:rsidRPr="008665EE">
        <w:rPr>
          <w:lang w:val="ru-RU"/>
        </w:rPr>
        <w:br/>
      </w:r>
      <w:r w:rsidRPr="008665EE">
        <w:rPr>
          <w:rFonts w:ascii="Times New Roman" w:eastAsia="Times New Roman" w:hAnsi="Times New Roman"/>
          <w:color w:val="000000"/>
          <w:sz w:val="24"/>
          <w:lang w:val="ru-RU"/>
        </w:rPr>
        <w:t xml:space="preserve">причастности к отечественной культуре и уважения к другим культурам, </w:t>
      </w:r>
      <w:proofErr w:type="spellStart"/>
      <w:r w:rsidRPr="008665EE">
        <w:rPr>
          <w:rFonts w:ascii="Times New Roman" w:eastAsia="Times New Roman" w:hAnsi="Times New Roman"/>
          <w:color w:val="000000"/>
          <w:sz w:val="24"/>
          <w:lang w:val="ru-RU"/>
        </w:rPr>
        <w:t>аксиологической</w:t>
      </w:r>
      <w:proofErr w:type="spellEnd"/>
      <w:r w:rsidRPr="008665EE">
        <w:rPr>
          <w:rFonts w:ascii="Times New Roman" w:eastAsia="Times New Roman" w:hAnsi="Times New Roman"/>
          <w:color w:val="000000"/>
          <w:sz w:val="24"/>
          <w:lang w:val="ru-RU"/>
        </w:rPr>
        <w:t xml:space="preserve"> сферы личности на основе высоких духовно-нравственных идеалов, воплощённых в отечественной и зарубежной литературе.</w:t>
      </w:r>
      <w:proofErr w:type="gramEnd"/>
      <w:r w:rsidRPr="008665EE">
        <w:rPr>
          <w:rFonts w:ascii="Times New Roman" w:eastAsia="Times New Roman" w:hAnsi="Times New Roman"/>
          <w:color w:val="000000"/>
          <w:sz w:val="24"/>
          <w:lang w:val="ru-RU"/>
        </w:rPr>
        <w:t xml:space="preserve"> Достижение указанных целей возможно при решении учебных задач, которые постепенно усложняются от 5 к 9 классу. </w:t>
      </w:r>
    </w:p>
    <w:p w:rsidR="00FC6EA8" w:rsidRPr="008665EE" w:rsidRDefault="00FC6EA8">
      <w:pPr>
        <w:rPr>
          <w:lang w:val="ru-RU"/>
        </w:rPr>
        <w:sectPr w:rsidR="00FC6EA8" w:rsidRPr="008665EE">
          <w:pgSz w:w="11900" w:h="16840"/>
          <w:pgMar w:top="298" w:right="650" w:bottom="338" w:left="666" w:header="720" w:footer="720" w:gutter="0"/>
          <w:cols w:space="720" w:equalWidth="0">
            <w:col w:w="10584"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286" w:lineRule="auto"/>
        <w:ind w:right="288" w:firstLine="180"/>
        <w:rPr>
          <w:lang w:val="ru-RU"/>
        </w:rPr>
      </w:pPr>
      <w:proofErr w:type="gramStart"/>
      <w:r w:rsidRPr="008665EE">
        <w:rPr>
          <w:rFonts w:ascii="Times New Roman" w:eastAsia="Times New Roman" w:hAnsi="Times New Roman"/>
          <w:color w:val="000000"/>
          <w:sz w:val="24"/>
          <w:lang w:val="ru-RU"/>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w:t>
      </w:r>
      <w:r w:rsidRPr="008665EE">
        <w:rPr>
          <w:lang w:val="ru-RU"/>
        </w:rPr>
        <w:br/>
      </w:r>
      <w:r w:rsidRPr="008665EE">
        <w:rPr>
          <w:rFonts w:ascii="Times New Roman" w:eastAsia="Times New Roman" w:hAnsi="Times New Roman"/>
          <w:color w:val="000000"/>
          <w:sz w:val="24"/>
          <w:lang w:val="ru-RU"/>
        </w:rPr>
        <w:t>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w:t>
      </w:r>
      <w:proofErr w:type="gramEnd"/>
      <w:r w:rsidRPr="008665EE">
        <w:rPr>
          <w:rFonts w:ascii="Times New Roman" w:eastAsia="Times New Roman" w:hAnsi="Times New Roman"/>
          <w:color w:val="000000"/>
          <w:sz w:val="24"/>
          <w:lang w:val="ru-RU"/>
        </w:rPr>
        <w:t xml:space="preserve"> </w:t>
      </w:r>
      <w:proofErr w:type="gramStart"/>
      <w:r w:rsidRPr="008665EE">
        <w:rPr>
          <w:rFonts w:ascii="Times New Roman" w:eastAsia="Times New Roman" w:hAnsi="Times New Roman"/>
          <w:color w:val="000000"/>
          <w:sz w:val="24"/>
          <w:lang w:val="ru-RU"/>
        </w:rPr>
        <w:t xml:space="preserve">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roofErr w:type="gramEnd"/>
    </w:p>
    <w:p w:rsidR="00FC6EA8" w:rsidRPr="008665EE" w:rsidRDefault="003279CC">
      <w:pPr>
        <w:autoSpaceDE w:val="0"/>
        <w:autoSpaceDN w:val="0"/>
        <w:spacing w:before="72" w:after="0" w:line="283" w:lineRule="auto"/>
        <w:ind w:firstLine="180"/>
        <w:rPr>
          <w:lang w:val="ru-RU"/>
        </w:rPr>
      </w:pPr>
      <w:proofErr w:type="gramStart"/>
      <w:r w:rsidRPr="008665EE">
        <w:rPr>
          <w:rFonts w:ascii="Times New Roman" w:eastAsia="Times New Roman" w:hAnsi="Times New Roman"/>
          <w:color w:val="000000"/>
          <w:sz w:val="24"/>
          <w:lang w:val="ru-RU"/>
        </w:rPr>
        <w:t>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w:t>
      </w:r>
      <w:proofErr w:type="gramEnd"/>
      <w:r w:rsidRPr="008665EE">
        <w:rPr>
          <w:rFonts w:ascii="Times New Roman" w:eastAsia="Times New Roman" w:hAnsi="Times New Roman"/>
          <w:color w:val="000000"/>
          <w:sz w:val="24"/>
          <w:lang w:val="ru-RU"/>
        </w:rPr>
        <w:t xml:space="preserve"> произведений, в том числе в процессе участия в различных мероприятиях, посвящённых литературе, чтению, книжной культуре. </w:t>
      </w:r>
    </w:p>
    <w:p w:rsidR="00FC6EA8" w:rsidRPr="008665EE" w:rsidRDefault="003279CC">
      <w:pPr>
        <w:autoSpaceDE w:val="0"/>
        <w:autoSpaceDN w:val="0"/>
        <w:spacing w:before="70" w:after="0" w:line="288" w:lineRule="auto"/>
        <w:ind w:firstLine="180"/>
        <w:rPr>
          <w:lang w:val="ru-RU"/>
        </w:rPr>
      </w:pPr>
      <w:proofErr w:type="gramStart"/>
      <w:r w:rsidRPr="008665EE">
        <w:rPr>
          <w:rFonts w:ascii="Times New Roman" w:eastAsia="Times New Roman" w:hAnsi="Times New Roman"/>
          <w:color w:val="000000"/>
          <w:sz w:val="24"/>
          <w:lang w:val="ru-RU"/>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w:t>
      </w:r>
      <w:r w:rsidRPr="008665EE">
        <w:rPr>
          <w:lang w:val="ru-RU"/>
        </w:rPr>
        <w:br/>
      </w:r>
      <w:r w:rsidRPr="008665EE">
        <w:rPr>
          <w:rFonts w:ascii="Times New Roman" w:eastAsia="Times New Roman" w:hAnsi="Times New Roman"/>
          <w:color w:val="000000"/>
          <w:sz w:val="24"/>
          <w:lang w:val="ru-RU"/>
        </w:rPr>
        <w:t xml:space="preserve">интерпретировать прочитанное, направлены на формирование у школьников системы знаний о литературе как искусстве слова, в том числе основных </w:t>
      </w:r>
      <w:proofErr w:type="spellStart"/>
      <w:r w:rsidRPr="008665EE">
        <w:rPr>
          <w:rFonts w:ascii="Times New Roman" w:eastAsia="Times New Roman" w:hAnsi="Times New Roman"/>
          <w:color w:val="000000"/>
          <w:sz w:val="24"/>
          <w:lang w:val="ru-RU"/>
        </w:rPr>
        <w:t>теоретико</w:t>
      </w:r>
      <w:proofErr w:type="spellEnd"/>
      <w:r w:rsidRPr="008665EE">
        <w:rPr>
          <w:rFonts w:ascii="Times New Roman" w:eastAsia="Times New Roman" w:hAnsi="Times New Roman"/>
          <w:color w:val="000000"/>
          <w:sz w:val="24"/>
          <w:lang w:val="ru-RU"/>
        </w:rPr>
        <w:t xml:space="preserve">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w:t>
      </w:r>
      <w:proofErr w:type="gramEnd"/>
      <w:r w:rsidRPr="008665EE">
        <w:rPr>
          <w:rFonts w:ascii="Times New Roman" w:eastAsia="Times New Roman" w:hAnsi="Times New Roman"/>
          <w:color w:val="000000"/>
          <w:sz w:val="24"/>
          <w:lang w:val="ru-RU"/>
        </w:rPr>
        <w:t xml:space="preserve">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w:t>
      </w:r>
      <w:r w:rsidRPr="008665EE">
        <w:rPr>
          <w:lang w:val="ru-RU"/>
        </w:rPr>
        <w:br/>
      </w:r>
      <w:r w:rsidRPr="008665EE">
        <w:rPr>
          <w:rFonts w:ascii="Times New Roman" w:eastAsia="Times New Roman" w:hAnsi="Times New Roman"/>
          <w:color w:val="000000"/>
          <w:sz w:val="24"/>
          <w:lang w:val="ru-RU"/>
        </w:rPr>
        <w:t xml:space="preserve">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w:t>
      </w:r>
      <w:proofErr w:type="gramStart"/>
      <w:r w:rsidRPr="008665EE">
        <w:rPr>
          <w:rFonts w:ascii="Times New Roman" w:eastAsia="Times New Roman" w:hAnsi="Times New Roman"/>
          <w:color w:val="000000"/>
          <w:sz w:val="24"/>
          <w:lang w:val="ru-RU"/>
        </w:rPr>
        <w:t>проблемы</w:t>
      </w:r>
      <w:proofErr w:type="gramEnd"/>
      <w:r w:rsidRPr="008665EE">
        <w:rPr>
          <w:rFonts w:ascii="Times New Roman" w:eastAsia="Times New Roman" w:hAnsi="Times New Roman"/>
          <w:color w:val="000000"/>
          <w:sz w:val="24"/>
          <w:lang w:val="ru-RU"/>
        </w:rPr>
        <w:t xml:space="preserve">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w:t>
      </w:r>
      <w:r w:rsidRPr="008665EE">
        <w:rPr>
          <w:lang w:val="ru-RU"/>
        </w:rPr>
        <w:br/>
      </w:r>
      <w:r w:rsidRPr="008665EE">
        <w:rPr>
          <w:rFonts w:ascii="Times New Roman" w:eastAsia="Times New Roman" w:hAnsi="Times New Roman"/>
          <w:color w:val="000000"/>
          <w:sz w:val="24"/>
          <w:lang w:val="ru-RU"/>
        </w:rPr>
        <w:t xml:space="preserve">критической оценки. </w:t>
      </w:r>
    </w:p>
    <w:p w:rsidR="00FC6EA8" w:rsidRPr="008665EE" w:rsidRDefault="003279CC">
      <w:pPr>
        <w:autoSpaceDE w:val="0"/>
        <w:autoSpaceDN w:val="0"/>
        <w:spacing w:before="72" w:after="0" w:line="283" w:lineRule="auto"/>
        <w:ind w:firstLine="180"/>
        <w:rPr>
          <w:lang w:val="ru-RU"/>
        </w:rPr>
      </w:pPr>
      <w:proofErr w:type="gramStart"/>
      <w:r w:rsidRPr="008665EE">
        <w:rPr>
          <w:rFonts w:ascii="Times New Roman" w:eastAsia="Times New Roman" w:hAnsi="Times New Roman"/>
          <w:color w:val="000000"/>
          <w:sz w:val="24"/>
          <w:lang w:val="ru-RU"/>
        </w:rPr>
        <w:t>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w:t>
      </w:r>
      <w:proofErr w:type="gramEnd"/>
      <w:r w:rsidRPr="008665EE">
        <w:rPr>
          <w:rFonts w:ascii="Times New Roman" w:eastAsia="Times New Roman" w:hAnsi="Times New Roman"/>
          <w:color w:val="000000"/>
          <w:sz w:val="24"/>
          <w:lang w:val="ru-RU"/>
        </w:rPr>
        <w:t xml:space="preserve"> воспринимая чужую точку зрения и </w:t>
      </w:r>
      <w:proofErr w:type="spellStart"/>
      <w:r w:rsidRPr="008665EE">
        <w:rPr>
          <w:rFonts w:ascii="Times New Roman" w:eastAsia="Times New Roman" w:hAnsi="Times New Roman"/>
          <w:color w:val="000000"/>
          <w:sz w:val="24"/>
          <w:lang w:val="ru-RU"/>
        </w:rPr>
        <w:t>аргументированно</w:t>
      </w:r>
      <w:proofErr w:type="spellEnd"/>
      <w:r w:rsidRPr="008665EE">
        <w:rPr>
          <w:rFonts w:ascii="Times New Roman" w:eastAsia="Times New Roman" w:hAnsi="Times New Roman"/>
          <w:color w:val="000000"/>
          <w:sz w:val="24"/>
          <w:lang w:val="ru-RU"/>
        </w:rPr>
        <w:t xml:space="preserve"> отстаивая свою. </w:t>
      </w:r>
    </w:p>
    <w:p w:rsidR="00FC6EA8" w:rsidRPr="008665EE" w:rsidRDefault="003279CC">
      <w:pPr>
        <w:autoSpaceDE w:val="0"/>
        <w:autoSpaceDN w:val="0"/>
        <w:spacing w:before="262" w:after="0" w:line="230" w:lineRule="auto"/>
        <w:rPr>
          <w:lang w:val="ru-RU"/>
        </w:rPr>
      </w:pPr>
      <w:r w:rsidRPr="008665EE">
        <w:rPr>
          <w:rFonts w:ascii="Times New Roman" w:eastAsia="Times New Roman" w:hAnsi="Times New Roman"/>
          <w:b/>
          <w:color w:val="000000"/>
          <w:sz w:val="24"/>
          <w:lang w:val="ru-RU"/>
        </w:rPr>
        <w:t>МЕСТО УЧЕБНОГО ПРЕДМЕТА «ЛИТЕРАТУРА» В УЧЕБНОМ ПЛАНЕ</w:t>
      </w:r>
    </w:p>
    <w:p w:rsidR="00FC6EA8" w:rsidRPr="008665EE" w:rsidRDefault="003279CC">
      <w:pPr>
        <w:autoSpaceDE w:val="0"/>
        <w:autoSpaceDN w:val="0"/>
        <w:spacing w:before="166" w:after="0" w:line="271" w:lineRule="auto"/>
        <w:ind w:right="576" w:firstLine="180"/>
        <w:rPr>
          <w:lang w:val="ru-RU"/>
        </w:rPr>
      </w:pPr>
      <w:r w:rsidRPr="008665EE">
        <w:rPr>
          <w:rFonts w:ascii="Times New Roman" w:eastAsia="Times New Roman" w:hAnsi="Times New Roman"/>
          <w:color w:val="000000"/>
          <w:sz w:val="24"/>
          <w:lang w:val="ru-RU"/>
        </w:rPr>
        <w:t>Предмет «Литература» входит в предметную область «Русский язык и литература» и является обязательным для изучения. Предмет «Литература» преемственен по отношению к предмету</w:t>
      </w:r>
      <w:proofErr w:type="gramStart"/>
      <w:r w:rsidRPr="008665EE">
        <w:rPr>
          <w:rFonts w:ascii="Times New Roman" w:eastAsia="Times New Roman" w:hAnsi="Times New Roman"/>
          <w:color w:val="000000"/>
          <w:sz w:val="24"/>
          <w:lang w:val="ru-RU"/>
        </w:rPr>
        <w:t>«Л</w:t>
      </w:r>
      <w:proofErr w:type="gramEnd"/>
      <w:r w:rsidRPr="008665EE">
        <w:rPr>
          <w:rFonts w:ascii="Times New Roman" w:eastAsia="Times New Roman" w:hAnsi="Times New Roman"/>
          <w:color w:val="000000"/>
          <w:sz w:val="24"/>
          <w:lang w:val="ru-RU"/>
        </w:rPr>
        <w:t xml:space="preserve">итературное чтение». </w:t>
      </w:r>
    </w:p>
    <w:p w:rsidR="00FC6EA8" w:rsidRPr="008665EE" w:rsidRDefault="003279CC">
      <w:pPr>
        <w:autoSpaceDE w:val="0"/>
        <w:autoSpaceDN w:val="0"/>
        <w:spacing w:before="70" w:after="0" w:line="230" w:lineRule="auto"/>
        <w:ind w:left="180"/>
        <w:rPr>
          <w:lang w:val="ru-RU"/>
        </w:rPr>
      </w:pPr>
      <w:r w:rsidRPr="008665EE">
        <w:rPr>
          <w:rFonts w:ascii="Times New Roman" w:eastAsia="Times New Roman" w:hAnsi="Times New Roman"/>
          <w:color w:val="000000"/>
          <w:sz w:val="24"/>
          <w:lang w:val="ru-RU"/>
        </w:rPr>
        <w:t>В 5 классе на изучение предмета отводится 3 часа в неделю, суммарно изучение литературы в 5</w:t>
      </w:r>
    </w:p>
    <w:p w:rsidR="00FC6EA8" w:rsidRPr="008665EE" w:rsidRDefault="00FC6EA8">
      <w:pPr>
        <w:rPr>
          <w:lang w:val="ru-RU"/>
        </w:rPr>
        <w:sectPr w:rsidR="00FC6EA8" w:rsidRPr="008665EE">
          <w:pgSz w:w="11900" w:h="16840"/>
          <w:pgMar w:top="298" w:right="690" w:bottom="452" w:left="666" w:header="720" w:footer="720" w:gutter="0"/>
          <w:cols w:space="720" w:equalWidth="0">
            <w:col w:w="10544" w:space="0"/>
          </w:cols>
          <w:docGrid w:linePitch="360"/>
        </w:sectPr>
      </w:pPr>
    </w:p>
    <w:p w:rsidR="00FC6EA8" w:rsidRPr="008665EE" w:rsidRDefault="00FC6EA8">
      <w:pPr>
        <w:autoSpaceDE w:val="0"/>
        <w:autoSpaceDN w:val="0"/>
        <w:spacing w:after="66" w:line="220" w:lineRule="exact"/>
        <w:rPr>
          <w:lang w:val="ru-RU"/>
        </w:rPr>
      </w:pPr>
    </w:p>
    <w:p w:rsidR="00FC6EA8" w:rsidRPr="008665EE" w:rsidRDefault="003279CC">
      <w:pPr>
        <w:autoSpaceDE w:val="0"/>
        <w:autoSpaceDN w:val="0"/>
        <w:spacing w:after="0" w:line="230" w:lineRule="auto"/>
        <w:rPr>
          <w:lang w:val="ru-RU"/>
        </w:rPr>
      </w:pPr>
      <w:proofErr w:type="gramStart"/>
      <w:r w:rsidRPr="008665EE">
        <w:rPr>
          <w:rFonts w:ascii="Times New Roman" w:eastAsia="Times New Roman" w:hAnsi="Times New Roman"/>
          <w:color w:val="000000"/>
          <w:sz w:val="24"/>
          <w:lang w:val="ru-RU"/>
        </w:rPr>
        <w:t>классе</w:t>
      </w:r>
      <w:proofErr w:type="gramEnd"/>
      <w:r w:rsidRPr="008665EE">
        <w:rPr>
          <w:rFonts w:ascii="Times New Roman" w:eastAsia="Times New Roman" w:hAnsi="Times New Roman"/>
          <w:color w:val="000000"/>
          <w:sz w:val="24"/>
          <w:lang w:val="ru-RU"/>
        </w:rPr>
        <w:t xml:space="preserve"> по программе основного общего образования рассчитано на 102 часа. </w:t>
      </w:r>
    </w:p>
    <w:p w:rsidR="00FC6EA8" w:rsidRPr="008665EE" w:rsidRDefault="00FC6EA8">
      <w:pPr>
        <w:rPr>
          <w:lang w:val="ru-RU"/>
        </w:rPr>
        <w:sectPr w:rsidR="00FC6EA8" w:rsidRPr="008665EE">
          <w:pgSz w:w="11900" w:h="16840"/>
          <w:pgMar w:top="286" w:right="1440" w:bottom="1440" w:left="666" w:header="720" w:footer="720" w:gutter="0"/>
          <w:cols w:space="720" w:equalWidth="0">
            <w:col w:w="9794"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230" w:lineRule="auto"/>
        <w:rPr>
          <w:lang w:val="ru-RU"/>
        </w:rPr>
      </w:pPr>
      <w:r w:rsidRPr="008665EE">
        <w:rPr>
          <w:rFonts w:ascii="Times New Roman" w:eastAsia="Times New Roman" w:hAnsi="Times New Roman"/>
          <w:b/>
          <w:color w:val="000000"/>
          <w:sz w:val="24"/>
          <w:lang w:val="ru-RU"/>
        </w:rPr>
        <w:t xml:space="preserve">СОДЕРЖАНИЕ УЧЕБНОГО ПРЕДМЕТА </w:t>
      </w:r>
    </w:p>
    <w:p w:rsidR="00FC6EA8" w:rsidRPr="008665EE" w:rsidRDefault="003279CC">
      <w:pPr>
        <w:autoSpaceDE w:val="0"/>
        <w:autoSpaceDN w:val="0"/>
        <w:spacing w:before="466" w:after="0" w:line="262" w:lineRule="auto"/>
        <w:ind w:right="7344"/>
        <w:rPr>
          <w:lang w:val="ru-RU"/>
        </w:rPr>
      </w:pPr>
      <w:r w:rsidRPr="008665EE">
        <w:rPr>
          <w:rFonts w:ascii="Times New Roman" w:eastAsia="Times New Roman" w:hAnsi="Times New Roman"/>
          <w:b/>
          <w:color w:val="000000"/>
          <w:sz w:val="24"/>
          <w:lang w:val="ru-RU"/>
        </w:rPr>
        <w:t xml:space="preserve">Мифология </w:t>
      </w:r>
      <w:r w:rsidRPr="008665EE">
        <w:rPr>
          <w:lang w:val="ru-RU"/>
        </w:rPr>
        <w:br/>
      </w:r>
      <w:r w:rsidRPr="008665EE">
        <w:rPr>
          <w:rFonts w:ascii="Times New Roman" w:eastAsia="Times New Roman" w:hAnsi="Times New Roman"/>
          <w:color w:val="000000"/>
          <w:sz w:val="24"/>
          <w:lang w:val="ru-RU"/>
        </w:rPr>
        <w:t>Мифы народов России и мира.</w:t>
      </w:r>
    </w:p>
    <w:p w:rsidR="00FC6EA8" w:rsidRPr="008665EE" w:rsidRDefault="003279CC">
      <w:pPr>
        <w:autoSpaceDE w:val="0"/>
        <w:autoSpaceDN w:val="0"/>
        <w:spacing w:before="406" w:after="0" w:line="271" w:lineRule="auto"/>
        <w:ind w:right="576"/>
        <w:rPr>
          <w:lang w:val="ru-RU"/>
        </w:rPr>
      </w:pPr>
      <w:r w:rsidRPr="008665EE">
        <w:rPr>
          <w:rFonts w:ascii="Times New Roman" w:eastAsia="Times New Roman" w:hAnsi="Times New Roman"/>
          <w:b/>
          <w:color w:val="000000"/>
          <w:sz w:val="24"/>
          <w:lang w:val="ru-RU"/>
        </w:rPr>
        <w:t xml:space="preserve">Фольклор </w:t>
      </w:r>
      <w:r w:rsidRPr="008665EE">
        <w:rPr>
          <w:lang w:val="ru-RU"/>
        </w:rPr>
        <w:br/>
      </w:r>
      <w:r w:rsidRPr="008665EE">
        <w:rPr>
          <w:rFonts w:ascii="Times New Roman" w:eastAsia="Times New Roman" w:hAnsi="Times New Roman"/>
          <w:color w:val="000000"/>
          <w:sz w:val="24"/>
          <w:lang w:val="ru-RU"/>
        </w:rPr>
        <w:t>Малые жанры: пословицы, поговорки, загадки. Сказки народов России и народов мира (не менее трёх).</w:t>
      </w:r>
    </w:p>
    <w:p w:rsidR="00FC6EA8" w:rsidRPr="008665EE" w:rsidRDefault="003279CC">
      <w:pPr>
        <w:autoSpaceDE w:val="0"/>
        <w:autoSpaceDN w:val="0"/>
        <w:spacing w:before="408" w:after="0"/>
        <w:ind w:right="144"/>
        <w:rPr>
          <w:lang w:val="ru-RU"/>
        </w:rPr>
      </w:pPr>
      <w:r w:rsidRPr="008665EE">
        <w:rPr>
          <w:rFonts w:ascii="Times New Roman" w:eastAsia="Times New Roman" w:hAnsi="Times New Roman"/>
          <w:b/>
          <w:color w:val="000000"/>
          <w:sz w:val="24"/>
          <w:lang w:val="ru-RU"/>
        </w:rPr>
        <w:t xml:space="preserve">Литература первой половины </w:t>
      </w:r>
      <w:r>
        <w:rPr>
          <w:rFonts w:ascii="Times New Roman" w:eastAsia="Times New Roman" w:hAnsi="Times New Roman"/>
          <w:b/>
          <w:color w:val="000000"/>
          <w:sz w:val="24"/>
        </w:rPr>
        <w:t>XIX</w:t>
      </w:r>
      <w:r w:rsidRPr="008665EE">
        <w:rPr>
          <w:rFonts w:ascii="Times New Roman" w:eastAsia="Times New Roman" w:hAnsi="Times New Roman"/>
          <w:b/>
          <w:color w:val="000000"/>
          <w:sz w:val="24"/>
          <w:lang w:val="ru-RU"/>
        </w:rPr>
        <w:t xml:space="preserve"> века </w:t>
      </w:r>
      <w:r w:rsidRPr="008665EE">
        <w:rPr>
          <w:lang w:val="ru-RU"/>
        </w:rPr>
        <w:br/>
      </w:r>
      <w:r w:rsidRPr="008665EE">
        <w:rPr>
          <w:rFonts w:ascii="Times New Roman" w:eastAsia="Times New Roman" w:hAnsi="Times New Roman"/>
          <w:b/>
          <w:color w:val="000000"/>
          <w:sz w:val="24"/>
          <w:lang w:val="ru-RU"/>
        </w:rPr>
        <w:t xml:space="preserve">И. А. Крылов. </w:t>
      </w:r>
      <w:r w:rsidRPr="008665EE">
        <w:rPr>
          <w:rFonts w:ascii="Times New Roman" w:eastAsia="Times New Roman" w:hAnsi="Times New Roman"/>
          <w:color w:val="000000"/>
          <w:sz w:val="24"/>
          <w:lang w:val="ru-RU"/>
        </w:rPr>
        <w:t>Басни (три по выбору). Например, «Волк на псарне», «Листы и Корни», «Свинья под Дубом», «Квартет»,</w:t>
      </w:r>
      <w:r w:rsidRPr="008665EE">
        <w:rPr>
          <w:lang w:val="ru-RU"/>
        </w:rPr>
        <w:br/>
      </w:r>
      <w:r w:rsidRPr="008665EE">
        <w:rPr>
          <w:rFonts w:ascii="Times New Roman" w:eastAsia="Times New Roman" w:hAnsi="Times New Roman"/>
          <w:color w:val="000000"/>
          <w:sz w:val="24"/>
          <w:lang w:val="ru-RU"/>
        </w:rPr>
        <w:t>«Осёл и Соловей», «Ворона и Лисица».</w:t>
      </w:r>
    </w:p>
    <w:p w:rsidR="00FC6EA8" w:rsidRPr="008665EE" w:rsidRDefault="003279CC">
      <w:pPr>
        <w:autoSpaceDE w:val="0"/>
        <w:autoSpaceDN w:val="0"/>
        <w:spacing w:before="70" w:after="0" w:line="262" w:lineRule="auto"/>
        <w:ind w:right="2304"/>
        <w:rPr>
          <w:lang w:val="ru-RU"/>
        </w:rPr>
      </w:pPr>
      <w:r w:rsidRPr="008665EE">
        <w:rPr>
          <w:rFonts w:ascii="Times New Roman" w:eastAsia="Times New Roman" w:hAnsi="Times New Roman"/>
          <w:b/>
          <w:color w:val="000000"/>
          <w:sz w:val="24"/>
          <w:lang w:val="ru-RU"/>
        </w:rPr>
        <w:t xml:space="preserve">А. С. Пушкин. </w:t>
      </w:r>
      <w:r w:rsidRPr="008665EE">
        <w:rPr>
          <w:rFonts w:ascii="Times New Roman" w:eastAsia="Times New Roman" w:hAnsi="Times New Roman"/>
          <w:color w:val="000000"/>
          <w:sz w:val="24"/>
          <w:lang w:val="ru-RU"/>
        </w:rPr>
        <w:t>Стихотворения (не менее трёх). «Зимнее утро»,</w:t>
      </w:r>
      <w:r w:rsidRPr="008665EE">
        <w:rPr>
          <w:lang w:val="ru-RU"/>
        </w:rPr>
        <w:br/>
      </w:r>
      <w:r w:rsidRPr="008665EE">
        <w:rPr>
          <w:rFonts w:ascii="Times New Roman" w:eastAsia="Times New Roman" w:hAnsi="Times New Roman"/>
          <w:color w:val="000000"/>
          <w:sz w:val="24"/>
          <w:lang w:val="ru-RU"/>
        </w:rPr>
        <w:t>«Зимний вечер», «Няне» и др. «Сказка о мёртвой царевне и о семи богатырях».</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М. Ю. Лермонтов.</w:t>
      </w:r>
      <w:r w:rsidRPr="008665EE">
        <w:rPr>
          <w:rFonts w:ascii="Times New Roman" w:eastAsia="Times New Roman" w:hAnsi="Times New Roman"/>
          <w:color w:val="000000"/>
          <w:sz w:val="24"/>
          <w:lang w:val="ru-RU"/>
        </w:rPr>
        <w:t xml:space="preserve"> Стихотворение «Бородино».</w:t>
      </w:r>
    </w:p>
    <w:p w:rsidR="00FC6EA8" w:rsidRPr="008665EE" w:rsidRDefault="003279CC">
      <w:pPr>
        <w:autoSpaceDE w:val="0"/>
        <w:autoSpaceDN w:val="0"/>
        <w:spacing w:before="70" w:after="0" w:line="262" w:lineRule="auto"/>
        <w:ind w:right="4176"/>
        <w:rPr>
          <w:lang w:val="ru-RU"/>
        </w:rPr>
      </w:pPr>
      <w:r w:rsidRPr="008665EE">
        <w:rPr>
          <w:rFonts w:ascii="Times New Roman" w:eastAsia="Times New Roman" w:hAnsi="Times New Roman"/>
          <w:b/>
          <w:color w:val="000000"/>
          <w:sz w:val="24"/>
          <w:lang w:val="ru-RU"/>
        </w:rPr>
        <w:t>Н. В. Гоголь.</w:t>
      </w:r>
      <w:r w:rsidRPr="008665EE">
        <w:rPr>
          <w:rFonts w:ascii="Times New Roman" w:eastAsia="Times New Roman" w:hAnsi="Times New Roman"/>
          <w:color w:val="000000"/>
          <w:sz w:val="24"/>
          <w:lang w:val="ru-RU"/>
        </w:rPr>
        <w:t xml:space="preserve"> Повесть «Ночь перед Рождеством» из сборника</w:t>
      </w:r>
      <w:proofErr w:type="gramStart"/>
      <w:r w:rsidRPr="008665EE">
        <w:rPr>
          <w:rFonts w:ascii="Times New Roman" w:eastAsia="Times New Roman" w:hAnsi="Times New Roman"/>
          <w:color w:val="000000"/>
          <w:sz w:val="24"/>
          <w:lang w:val="ru-RU"/>
        </w:rPr>
        <w:t>«В</w:t>
      </w:r>
      <w:proofErr w:type="gramEnd"/>
      <w:r w:rsidRPr="008665EE">
        <w:rPr>
          <w:rFonts w:ascii="Times New Roman" w:eastAsia="Times New Roman" w:hAnsi="Times New Roman"/>
          <w:color w:val="000000"/>
          <w:sz w:val="24"/>
          <w:lang w:val="ru-RU"/>
        </w:rPr>
        <w:t>ечера на хуторе близ Диканьки».</w:t>
      </w:r>
    </w:p>
    <w:p w:rsidR="00FC6EA8" w:rsidRPr="008665EE" w:rsidRDefault="003279CC">
      <w:pPr>
        <w:autoSpaceDE w:val="0"/>
        <w:autoSpaceDN w:val="0"/>
        <w:spacing w:before="406" w:after="0" w:line="262" w:lineRule="auto"/>
        <w:ind w:right="6192"/>
        <w:rPr>
          <w:lang w:val="ru-RU"/>
        </w:rPr>
      </w:pPr>
      <w:r w:rsidRPr="008665EE">
        <w:rPr>
          <w:rFonts w:ascii="Times New Roman" w:eastAsia="Times New Roman" w:hAnsi="Times New Roman"/>
          <w:b/>
          <w:color w:val="000000"/>
          <w:sz w:val="24"/>
          <w:lang w:val="ru-RU"/>
        </w:rPr>
        <w:t xml:space="preserve">Литература второй половины </w:t>
      </w:r>
      <w:r>
        <w:rPr>
          <w:rFonts w:ascii="Times New Roman" w:eastAsia="Times New Roman" w:hAnsi="Times New Roman"/>
          <w:b/>
          <w:color w:val="000000"/>
          <w:sz w:val="24"/>
        </w:rPr>
        <w:t>XIX</w:t>
      </w:r>
      <w:r w:rsidRPr="008665EE">
        <w:rPr>
          <w:rFonts w:ascii="Times New Roman" w:eastAsia="Times New Roman" w:hAnsi="Times New Roman"/>
          <w:b/>
          <w:color w:val="000000"/>
          <w:sz w:val="24"/>
          <w:lang w:val="ru-RU"/>
        </w:rPr>
        <w:t xml:space="preserve"> века </w:t>
      </w:r>
      <w:r w:rsidRPr="008665EE">
        <w:rPr>
          <w:lang w:val="ru-RU"/>
        </w:rPr>
        <w:br/>
      </w:r>
      <w:r w:rsidRPr="008665EE">
        <w:rPr>
          <w:rFonts w:ascii="Times New Roman" w:eastAsia="Times New Roman" w:hAnsi="Times New Roman"/>
          <w:b/>
          <w:color w:val="000000"/>
          <w:sz w:val="24"/>
          <w:lang w:val="ru-RU"/>
        </w:rPr>
        <w:t>И. С. Тургенев.</w:t>
      </w:r>
      <w:r w:rsidRPr="008665EE">
        <w:rPr>
          <w:rFonts w:ascii="Times New Roman" w:eastAsia="Times New Roman" w:hAnsi="Times New Roman"/>
          <w:color w:val="000000"/>
          <w:sz w:val="24"/>
          <w:lang w:val="ru-RU"/>
        </w:rPr>
        <w:t xml:space="preserve"> Рассказ «</w:t>
      </w:r>
      <w:proofErr w:type="spellStart"/>
      <w:r w:rsidRPr="008665EE">
        <w:rPr>
          <w:rFonts w:ascii="Times New Roman" w:eastAsia="Times New Roman" w:hAnsi="Times New Roman"/>
          <w:color w:val="000000"/>
          <w:sz w:val="24"/>
          <w:lang w:val="ru-RU"/>
        </w:rPr>
        <w:t>Муму</w:t>
      </w:r>
      <w:proofErr w:type="spellEnd"/>
      <w:r w:rsidRPr="008665EE">
        <w:rPr>
          <w:rFonts w:ascii="Times New Roman" w:eastAsia="Times New Roman" w:hAnsi="Times New Roman"/>
          <w:color w:val="000000"/>
          <w:sz w:val="24"/>
          <w:lang w:val="ru-RU"/>
        </w:rPr>
        <w:t>».</w:t>
      </w:r>
    </w:p>
    <w:p w:rsidR="00FC6EA8" w:rsidRPr="008665EE" w:rsidRDefault="003279CC">
      <w:pPr>
        <w:autoSpaceDE w:val="0"/>
        <w:autoSpaceDN w:val="0"/>
        <w:spacing w:before="70" w:after="0" w:line="262" w:lineRule="auto"/>
        <w:ind w:right="144"/>
        <w:rPr>
          <w:lang w:val="ru-RU"/>
        </w:rPr>
      </w:pPr>
      <w:r w:rsidRPr="008665EE">
        <w:rPr>
          <w:rFonts w:ascii="Times New Roman" w:eastAsia="Times New Roman" w:hAnsi="Times New Roman"/>
          <w:b/>
          <w:color w:val="000000"/>
          <w:sz w:val="24"/>
          <w:lang w:val="ru-RU"/>
        </w:rPr>
        <w:t>Н. А. Некрасов.</w:t>
      </w:r>
      <w:r w:rsidRPr="008665EE">
        <w:rPr>
          <w:rFonts w:ascii="Times New Roman" w:eastAsia="Times New Roman" w:hAnsi="Times New Roman"/>
          <w:color w:val="000000"/>
          <w:sz w:val="24"/>
          <w:lang w:val="ru-RU"/>
        </w:rPr>
        <w:t xml:space="preserve"> Стихотворения (не менее двух). «Крестьянские дети». «Школьник». Поэма «Мороз, Красный нос» (фрагмент).</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Л. Н. Толстой.</w:t>
      </w:r>
      <w:r w:rsidRPr="008665EE">
        <w:rPr>
          <w:rFonts w:ascii="Times New Roman" w:eastAsia="Times New Roman" w:hAnsi="Times New Roman"/>
          <w:color w:val="000000"/>
          <w:sz w:val="24"/>
          <w:lang w:val="ru-RU"/>
        </w:rPr>
        <w:t xml:space="preserve"> Рассказ «Кавказский пленник».</w:t>
      </w:r>
    </w:p>
    <w:p w:rsidR="00FC6EA8" w:rsidRPr="008665EE" w:rsidRDefault="003279CC">
      <w:pPr>
        <w:autoSpaceDE w:val="0"/>
        <w:autoSpaceDN w:val="0"/>
        <w:spacing w:before="406" w:after="0"/>
        <w:rPr>
          <w:lang w:val="ru-RU"/>
        </w:rPr>
      </w:pPr>
      <w:r w:rsidRPr="008665EE">
        <w:rPr>
          <w:rFonts w:ascii="Times New Roman" w:eastAsia="Times New Roman" w:hAnsi="Times New Roman"/>
          <w:b/>
          <w:color w:val="000000"/>
          <w:sz w:val="24"/>
          <w:lang w:val="ru-RU"/>
        </w:rPr>
        <w:t xml:space="preserve">Литература </w:t>
      </w:r>
      <w:r>
        <w:rPr>
          <w:rFonts w:ascii="Times New Roman" w:eastAsia="Times New Roman" w:hAnsi="Times New Roman"/>
          <w:b/>
          <w:color w:val="000000"/>
          <w:sz w:val="24"/>
        </w:rPr>
        <w:t>XIX</w:t>
      </w:r>
      <w:r w:rsidRPr="008665EE">
        <w:rPr>
          <w:rFonts w:ascii="Times New Roman" w:eastAsia="Times New Roman" w:hAnsi="Times New Roman"/>
          <w:b/>
          <w:color w:val="000000"/>
          <w:sz w:val="24"/>
          <w:lang w:val="ru-RU"/>
        </w:rPr>
        <w:t xml:space="preserve">—ХХ веков </w:t>
      </w:r>
      <w:r w:rsidRPr="008665EE">
        <w:rPr>
          <w:lang w:val="ru-RU"/>
        </w:rPr>
        <w:br/>
      </w:r>
      <w:r w:rsidRPr="008665EE">
        <w:rPr>
          <w:rFonts w:ascii="Times New Roman" w:eastAsia="Times New Roman" w:hAnsi="Times New Roman"/>
          <w:b/>
          <w:color w:val="000000"/>
          <w:sz w:val="24"/>
          <w:lang w:val="ru-RU"/>
        </w:rPr>
        <w:t xml:space="preserve">Стихотворения отечественных поэтов </w:t>
      </w:r>
      <w:r>
        <w:rPr>
          <w:rFonts w:ascii="Times New Roman" w:eastAsia="Times New Roman" w:hAnsi="Times New Roman"/>
          <w:b/>
          <w:color w:val="000000"/>
          <w:sz w:val="24"/>
        </w:rPr>
        <w:t>XIX</w:t>
      </w:r>
      <w:r w:rsidRPr="008665EE">
        <w:rPr>
          <w:rFonts w:ascii="Times New Roman" w:eastAsia="Times New Roman" w:hAnsi="Times New Roman"/>
          <w:b/>
          <w:color w:val="000000"/>
          <w:sz w:val="24"/>
          <w:lang w:val="ru-RU"/>
        </w:rPr>
        <w:t xml:space="preserve">—ХХ веков о родной природе и о связи человека с Родиной </w:t>
      </w:r>
      <w:r w:rsidRPr="008665EE">
        <w:rPr>
          <w:rFonts w:ascii="Times New Roman" w:eastAsia="Times New Roman" w:hAnsi="Times New Roman"/>
          <w:color w:val="000000"/>
          <w:sz w:val="24"/>
          <w:lang w:val="ru-RU"/>
        </w:rPr>
        <w:t>(не менее пяти стихотворений трёх поэтов). Например, стихотворения А. К. Толстого, Ф. И. Тютчева,  А.  А.  Фета,  И.  А.  Бунина,  А.  А.  Блока, С. А. Есенина, Н. М. Рубцова, Ю. П. Кузнецова.</w:t>
      </w:r>
    </w:p>
    <w:p w:rsidR="00FC6EA8" w:rsidRPr="008665EE" w:rsidRDefault="003279CC">
      <w:pPr>
        <w:autoSpaceDE w:val="0"/>
        <w:autoSpaceDN w:val="0"/>
        <w:spacing w:before="70" w:after="0" w:line="271" w:lineRule="auto"/>
        <w:rPr>
          <w:lang w:val="ru-RU"/>
        </w:rPr>
      </w:pPr>
      <w:r w:rsidRPr="008665EE">
        <w:rPr>
          <w:rFonts w:ascii="Times New Roman" w:eastAsia="Times New Roman" w:hAnsi="Times New Roman"/>
          <w:b/>
          <w:color w:val="000000"/>
          <w:sz w:val="24"/>
          <w:lang w:val="ru-RU"/>
        </w:rPr>
        <w:t xml:space="preserve">Юмористические рассказы отечественных писателей </w:t>
      </w:r>
      <w:r>
        <w:rPr>
          <w:rFonts w:ascii="Times New Roman" w:eastAsia="Times New Roman" w:hAnsi="Times New Roman"/>
          <w:b/>
          <w:color w:val="000000"/>
          <w:sz w:val="24"/>
        </w:rPr>
        <w:t>XIX</w:t>
      </w:r>
      <w:r w:rsidRPr="008665EE">
        <w:rPr>
          <w:rFonts w:ascii="Times New Roman" w:eastAsia="Times New Roman" w:hAnsi="Times New Roman"/>
          <w:b/>
          <w:color w:val="000000"/>
          <w:sz w:val="24"/>
          <w:lang w:val="ru-RU"/>
        </w:rPr>
        <w:t xml:space="preserve">— </w:t>
      </w:r>
      <w:r>
        <w:rPr>
          <w:rFonts w:ascii="Times New Roman" w:eastAsia="Times New Roman" w:hAnsi="Times New Roman"/>
          <w:b/>
          <w:color w:val="000000"/>
          <w:sz w:val="24"/>
        </w:rPr>
        <w:t>XX</w:t>
      </w:r>
      <w:r w:rsidRPr="008665EE">
        <w:rPr>
          <w:rFonts w:ascii="Times New Roman" w:eastAsia="Times New Roman" w:hAnsi="Times New Roman"/>
          <w:b/>
          <w:color w:val="000000"/>
          <w:sz w:val="24"/>
          <w:lang w:val="ru-RU"/>
        </w:rPr>
        <w:t xml:space="preserve"> веков </w:t>
      </w:r>
      <w:r w:rsidRPr="008665EE">
        <w:rPr>
          <w:lang w:val="ru-RU"/>
        </w:rPr>
        <w:br/>
      </w:r>
      <w:r w:rsidRPr="008665EE">
        <w:rPr>
          <w:rFonts w:ascii="Times New Roman" w:eastAsia="Times New Roman" w:hAnsi="Times New Roman"/>
          <w:b/>
          <w:color w:val="000000"/>
          <w:sz w:val="24"/>
          <w:lang w:val="ru-RU"/>
        </w:rPr>
        <w:t xml:space="preserve">А. П. Чехов </w:t>
      </w:r>
      <w:r w:rsidRPr="008665EE">
        <w:rPr>
          <w:rFonts w:ascii="Times New Roman" w:eastAsia="Times New Roman" w:hAnsi="Times New Roman"/>
          <w:color w:val="000000"/>
          <w:sz w:val="24"/>
          <w:lang w:val="ru-RU"/>
        </w:rPr>
        <w:t xml:space="preserve">(два рассказа по выбору). Например, «Лошадиная фамилия», «Мальчики», «Хирургия» и др. </w:t>
      </w:r>
    </w:p>
    <w:p w:rsidR="00FC6EA8" w:rsidRPr="008665EE" w:rsidRDefault="003279CC">
      <w:pPr>
        <w:autoSpaceDE w:val="0"/>
        <w:autoSpaceDN w:val="0"/>
        <w:spacing w:before="72" w:after="0" w:line="262" w:lineRule="auto"/>
        <w:ind w:right="1008"/>
        <w:rPr>
          <w:lang w:val="ru-RU"/>
        </w:rPr>
      </w:pPr>
      <w:r w:rsidRPr="008665EE">
        <w:rPr>
          <w:rFonts w:ascii="Times New Roman" w:eastAsia="Times New Roman" w:hAnsi="Times New Roman"/>
          <w:b/>
          <w:color w:val="000000"/>
          <w:sz w:val="24"/>
          <w:lang w:val="ru-RU"/>
        </w:rPr>
        <w:t xml:space="preserve">М. М. Зощенко </w:t>
      </w:r>
      <w:r w:rsidRPr="008665EE">
        <w:rPr>
          <w:rFonts w:ascii="Times New Roman" w:eastAsia="Times New Roman" w:hAnsi="Times New Roman"/>
          <w:color w:val="000000"/>
          <w:sz w:val="24"/>
          <w:lang w:val="ru-RU"/>
        </w:rPr>
        <w:t xml:space="preserve">(два рассказа по выбору). Например, «Галоша», «Лёля  и  </w:t>
      </w:r>
      <w:proofErr w:type="spellStart"/>
      <w:r w:rsidRPr="008665EE">
        <w:rPr>
          <w:rFonts w:ascii="Times New Roman" w:eastAsia="Times New Roman" w:hAnsi="Times New Roman"/>
          <w:color w:val="000000"/>
          <w:sz w:val="24"/>
          <w:lang w:val="ru-RU"/>
        </w:rPr>
        <w:t>Минька</w:t>
      </w:r>
      <w:proofErr w:type="spellEnd"/>
      <w:r w:rsidRPr="008665EE">
        <w:rPr>
          <w:rFonts w:ascii="Times New Roman" w:eastAsia="Times New Roman" w:hAnsi="Times New Roman"/>
          <w:color w:val="000000"/>
          <w:sz w:val="24"/>
          <w:lang w:val="ru-RU"/>
        </w:rPr>
        <w:t>»,  «Ёлка», «Золотые  слова»,  «Встреча» и др.</w:t>
      </w:r>
    </w:p>
    <w:p w:rsidR="00FC6EA8" w:rsidRPr="008665EE" w:rsidRDefault="003279CC">
      <w:pPr>
        <w:autoSpaceDE w:val="0"/>
        <w:autoSpaceDN w:val="0"/>
        <w:spacing w:before="70" w:after="0" w:line="262" w:lineRule="auto"/>
        <w:rPr>
          <w:lang w:val="ru-RU"/>
        </w:rPr>
      </w:pPr>
      <w:r w:rsidRPr="008665EE">
        <w:rPr>
          <w:rFonts w:ascii="Times New Roman" w:eastAsia="Times New Roman" w:hAnsi="Times New Roman"/>
          <w:b/>
          <w:color w:val="000000"/>
          <w:sz w:val="24"/>
          <w:lang w:val="ru-RU"/>
        </w:rPr>
        <w:t>Произведения отечественной литературы о природе и животных</w:t>
      </w:r>
      <w:r w:rsidRPr="008665EE">
        <w:rPr>
          <w:rFonts w:ascii="Times New Roman" w:eastAsia="Times New Roman" w:hAnsi="Times New Roman"/>
          <w:color w:val="000000"/>
          <w:sz w:val="24"/>
          <w:lang w:val="ru-RU"/>
        </w:rPr>
        <w:t xml:space="preserve"> (не менее двух). Например, А. И. Куприна, М. М. Пришвина, К. Г. Паустовского.</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А. П. Платонов.</w:t>
      </w:r>
      <w:r w:rsidRPr="008665EE">
        <w:rPr>
          <w:rFonts w:ascii="Times New Roman" w:eastAsia="Times New Roman" w:hAnsi="Times New Roman"/>
          <w:color w:val="000000"/>
          <w:sz w:val="24"/>
          <w:lang w:val="ru-RU"/>
        </w:rPr>
        <w:t xml:space="preserve"> Рассказы (один по выбору). Например, «Корова», «Никита» и др.</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В. П. Астафьев.</w:t>
      </w:r>
      <w:r w:rsidRPr="008665EE">
        <w:rPr>
          <w:rFonts w:ascii="Times New Roman" w:eastAsia="Times New Roman" w:hAnsi="Times New Roman"/>
          <w:color w:val="000000"/>
          <w:sz w:val="24"/>
          <w:lang w:val="ru-RU"/>
        </w:rPr>
        <w:t xml:space="preserve"> Рассказ «</w:t>
      </w:r>
      <w:proofErr w:type="spellStart"/>
      <w:r w:rsidRPr="008665EE">
        <w:rPr>
          <w:rFonts w:ascii="Times New Roman" w:eastAsia="Times New Roman" w:hAnsi="Times New Roman"/>
          <w:color w:val="000000"/>
          <w:sz w:val="24"/>
          <w:lang w:val="ru-RU"/>
        </w:rPr>
        <w:t>Васюткино</w:t>
      </w:r>
      <w:proofErr w:type="spellEnd"/>
      <w:r w:rsidRPr="008665EE">
        <w:rPr>
          <w:rFonts w:ascii="Times New Roman" w:eastAsia="Times New Roman" w:hAnsi="Times New Roman"/>
          <w:color w:val="000000"/>
          <w:sz w:val="24"/>
          <w:lang w:val="ru-RU"/>
        </w:rPr>
        <w:t xml:space="preserve"> озеро».</w:t>
      </w:r>
    </w:p>
    <w:p w:rsidR="00FC6EA8" w:rsidRPr="008665EE" w:rsidRDefault="003279CC">
      <w:pPr>
        <w:autoSpaceDE w:val="0"/>
        <w:autoSpaceDN w:val="0"/>
        <w:spacing w:before="406" w:after="0" w:line="262" w:lineRule="auto"/>
        <w:rPr>
          <w:lang w:val="ru-RU"/>
        </w:rPr>
      </w:pPr>
      <w:r w:rsidRPr="008665EE">
        <w:rPr>
          <w:rFonts w:ascii="Times New Roman" w:eastAsia="Times New Roman" w:hAnsi="Times New Roman"/>
          <w:b/>
          <w:color w:val="000000"/>
          <w:sz w:val="24"/>
          <w:lang w:val="ru-RU"/>
        </w:rPr>
        <w:t xml:space="preserve">Литература </w:t>
      </w:r>
      <w:r>
        <w:rPr>
          <w:rFonts w:ascii="Times New Roman" w:eastAsia="Times New Roman" w:hAnsi="Times New Roman"/>
          <w:b/>
          <w:color w:val="000000"/>
          <w:sz w:val="24"/>
        </w:rPr>
        <w:t>XX</w:t>
      </w:r>
      <w:r w:rsidRPr="008665EE">
        <w:rPr>
          <w:rFonts w:ascii="Times New Roman" w:eastAsia="Times New Roman" w:hAnsi="Times New Roman"/>
          <w:b/>
          <w:color w:val="000000"/>
          <w:sz w:val="24"/>
          <w:lang w:val="ru-RU"/>
        </w:rPr>
        <w:t>—</w:t>
      </w:r>
      <w:r>
        <w:rPr>
          <w:rFonts w:ascii="Times New Roman" w:eastAsia="Times New Roman" w:hAnsi="Times New Roman"/>
          <w:b/>
          <w:color w:val="000000"/>
          <w:sz w:val="24"/>
        </w:rPr>
        <w:t>XXI</w:t>
      </w:r>
      <w:r w:rsidRPr="008665EE">
        <w:rPr>
          <w:rFonts w:ascii="Times New Roman" w:eastAsia="Times New Roman" w:hAnsi="Times New Roman"/>
          <w:b/>
          <w:color w:val="000000"/>
          <w:sz w:val="24"/>
          <w:lang w:val="ru-RU"/>
        </w:rPr>
        <w:t xml:space="preserve"> веков </w:t>
      </w:r>
      <w:r w:rsidRPr="008665EE">
        <w:rPr>
          <w:lang w:val="ru-RU"/>
        </w:rPr>
        <w:br/>
      </w:r>
      <w:r w:rsidRPr="008665EE">
        <w:rPr>
          <w:rFonts w:ascii="Times New Roman" w:eastAsia="Times New Roman" w:hAnsi="Times New Roman"/>
          <w:b/>
          <w:color w:val="000000"/>
          <w:sz w:val="24"/>
          <w:lang w:val="ru-RU"/>
        </w:rPr>
        <w:t>Произведения отечественной прозы на тему «Человек на войне»</w:t>
      </w:r>
      <w:r w:rsidRPr="008665EE">
        <w:rPr>
          <w:rFonts w:ascii="Times New Roman" w:eastAsia="Times New Roman" w:hAnsi="Times New Roman"/>
          <w:color w:val="000000"/>
          <w:sz w:val="24"/>
          <w:lang w:val="ru-RU"/>
        </w:rPr>
        <w:t xml:space="preserve"> (не менее двух). Например, Л. А.</w:t>
      </w:r>
    </w:p>
    <w:p w:rsidR="00FC6EA8" w:rsidRPr="008665EE" w:rsidRDefault="003279CC">
      <w:pPr>
        <w:autoSpaceDE w:val="0"/>
        <w:autoSpaceDN w:val="0"/>
        <w:spacing w:before="70" w:after="0" w:line="262" w:lineRule="auto"/>
        <w:ind w:right="576"/>
        <w:rPr>
          <w:lang w:val="ru-RU"/>
        </w:rPr>
      </w:pPr>
      <w:r w:rsidRPr="008665EE">
        <w:rPr>
          <w:rFonts w:ascii="Times New Roman" w:eastAsia="Times New Roman" w:hAnsi="Times New Roman"/>
          <w:color w:val="000000"/>
          <w:sz w:val="24"/>
          <w:lang w:val="ru-RU"/>
        </w:rPr>
        <w:t>Кассиль. «Дорогие мои мальчишки»; Ю. Я. Яковлев. «Девочки с  Васильевского  острова»; В. П. Катаев. «Сын полка» и др.</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 xml:space="preserve">Произведения отечественных писателей </w:t>
      </w:r>
      <w:r>
        <w:rPr>
          <w:rFonts w:ascii="Times New Roman" w:eastAsia="Times New Roman" w:hAnsi="Times New Roman"/>
          <w:b/>
          <w:color w:val="000000"/>
          <w:sz w:val="24"/>
        </w:rPr>
        <w:t>XIX</w:t>
      </w:r>
      <w:r w:rsidRPr="008665EE">
        <w:rPr>
          <w:rFonts w:ascii="Times New Roman" w:eastAsia="Times New Roman" w:hAnsi="Times New Roman"/>
          <w:b/>
          <w:color w:val="000000"/>
          <w:sz w:val="24"/>
          <w:lang w:val="ru-RU"/>
        </w:rPr>
        <w:t>—</w:t>
      </w:r>
      <w:r>
        <w:rPr>
          <w:rFonts w:ascii="Times New Roman" w:eastAsia="Times New Roman" w:hAnsi="Times New Roman"/>
          <w:b/>
          <w:color w:val="000000"/>
          <w:sz w:val="24"/>
        </w:rPr>
        <w:t>XXI</w:t>
      </w:r>
      <w:r w:rsidRPr="008665EE">
        <w:rPr>
          <w:rFonts w:ascii="Times New Roman" w:eastAsia="Times New Roman" w:hAnsi="Times New Roman"/>
          <w:b/>
          <w:color w:val="000000"/>
          <w:sz w:val="24"/>
          <w:lang w:val="ru-RU"/>
        </w:rPr>
        <w:t xml:space="preserve"> веков на тему детства</w:t>
      </w:r>
      <w:r w:rsidRPr="008665EE">
        <w:rPr>
          <w:rFonts w:ascii="Times New Roman" w:eastAsia="Times New Roman" w:hAnsi="Times New Roman"/>
          <w:color w:val="000000"/>
          <w:sz w:val="24"/>
          <w:lang w:val="ru-RU"/>
        </w:rPr>
        <w:t xml:space="preserve"> (не менее двух).</w:t>
      </w:r>
    </w:p>
    <w:p w:rsidR="00FC6EA8" w:rsidRPr="008665EE" w:rsidRDefault="003279CC">
      <w:pPr>
        <w:autoSpaceDE w:val="0"/>
        <w:autoSpaceDN w:val="0"/>
        <w:spacing w:before="70" w:after="0" w:line="262" w:lineRule="auto"/>
        <w:ind w:right="144"/>
        <w:rPr>
          <w:lang w:val="ru-RU"/>
        </w:rPr>
      </w:pPr>
      <w:r w:rsidRPr="008665EE">
        <w:rPr>
          <w:rFonts w:ascii="Times New Roman" w:eastAsia="Times New Roman" w:hAnsi="Times New Roman"/>
          <w:color w:val="000000"/>
          <w:sz w:val="24"/>
          <w:lang w:val="ru-RU"/>
        </w:rPr>
        <w:t xml:space="preserve">Например, произведения В. Г. Короленко, В. П. Катаева, В. П. Крапивина, Ю. П. Казакова, А. Г. Алексина, В. П. Астафьева, В. К. </w:t>
      </w:r>
      <w:proofErr w:type="spellStart"/>
      <w:r w:rsidRPr="008665EE">
        <w:rPr>
          <w:rFonts w:ascii="Times New Roman" w:eastAsia="Times New Roman" w:hAnsi="Times New Roman"/>
          <w:color w:val="000000"/>
          <w:sz w:val="24"/>
          <w:lang w:val="ru-RU"/>
        </w:rPr>
        <w:t>Железникова</w:t>
      </w:r>
      <w:proofErr w:type="spellEnd"/>
      <w:r w:rsidRPr="008665EE">
        <w:rPr>
          <w:rFonts w:ascii="Times New Roman" w:eastAsia="Times New Roman" w:hAnsi="Times New Roman"/>
          <w:color w:val="000000"/>
          <w:sz w:val="24"/>
          <w:lang w:val="ru-RU"/>
        </w:rPr>
        <w:t xml:space="preserve">, Ю. Я. Яковлева, Ю. И. Коваля, А. А. </w:t>
      </w:r>
      <w:proofErr w:type="spellStart"/>
      <w:r w:rsidRPr="008665EE">
        <w:rPr>
          <w:rFonts w:ascii="Times New Roman" w:eastAsia="Times New Roman" w:hAnsi="Times New Roman"/>
          <w:color w:val="000000"/>
          <w:sz w:val="24"/>
          <w:lang w:val="ru-RU"/>
        </w:rPr>
        <w:t>Гиваргизова</w:t>
      </w:r>
      <w:proofErr w:type="spellEnd"/>
      <w:r w:rsidRPr="008665EE">
        <w:rPr>
          <w:rFonts w:ascii="Times New Roman" w:eastAsia="Times New Roman" w:hAnsi="Times New Roman"/>
          <w:color w:val="000000"/>
          <w:sz w:val="24"/>
          <w:lang w:val="ru-RU"/>
        </w:rPr>
        <w:t>, М.</w:t>
      </w:r>
    </w:p>
    <w:p w:rsidR="00FC6EA8" w:rsidRPr="008665EE" w:rsidRDefault="00FC6EA8">
      <w:pPr>
        <w:rPr>
          <w:lang w:val="ru-RU"/>
        </w:rPr>
        <w:sectPr w:rsidR="00FC6EA8" w:rsidRPr="008665EE">
          <w:pgSz w:w="11900" w:h="16840"/>
          <w:pgMar w:top="298" w:right="650" w:bottom="398" w:left="666" w:header="720" w:footer="720" w:gutter="0"/>
          <w:cols w:space="720" w:equalWidth="0">
            <w:col w:w="10584" w:space="0"/>
          </w:cols>
          <w:docGrid w:linePitch="360"/>
        </w:sectPr>
      </w:pPr>
    </w:p>
    <w:p w:rsidR="00FC6EA8" w:rsidRPr="008665EE" w:rsidRDefault="00FC6EA8">
      <w:pPr>
        <w:autoSpaceDE w:val="0"/>
        <w:autoSpaceDN w:val="0"/>
        <w:spacing w:after="66" w:line="220" w:lineRule="exact"/>
        <w:rPr>
          <w:lang w:val="ru-RU"/>
        </w:rPr>
      </w:pPr>
    </w:p>
    <w:p w:rsidR="00FC6EA8" w:rsidRPr="008665EE" w:rsidRDefault="003279CC">
      <w:pPr>
        <w:autoSpaceDE w:val="0"/>
        <w:autoSpaceDN w:val="0"/>
        <w:spacing w:after="0" w:line="230" w:lineRule="auto"/>
        <w:rPr>
          <w:lang w:val="ru-RU"/>
        </w:rPr>
      </w:pPr>
      <w:r w:rsidRPr="008665EE">
        <w:rPr>
          <w:rFonts w:ascii="Times New Roman" w:eastAsia="Times New Roman" w:hAnsi="Times New Roman"/>
          <w:color w:val="000000"/>
          <w:sz w:val="24"/>
          <w:lang w:val="ru-RU"/>
        </w:rPr>
        <w:t xml:space="preserve">С. </w:t>
      </w:r>
      <w:proofErr w:type="spellStart"/>
      <w:r w:rsidRPr="008665EE">
        <w:rPr>
          <w:rFonts w:ascii="Times New Roman" w:eastAsia="Times New Roman" w:hAnsi="Times New Roman"/>
          <w:color w:val="000000"/>
          <w:sz w:val="24"/>
          <w:lang w:val="ru-RU"/>
        </w:rPr>
        <w:t>Аромштам</w:t>
      </w:r>
      <w:proofErr w:type="spellEnd"/>
      <w:r w:rsidRPr="008665EE">
        <w:rPr>
          <w:rFonts w:ascii="Times New Roman" w:eastAsia="Times New Roman" w:hAnsi="Times New Roman"/>
          <w:color w:val="000000"/>
          <w:sz w:val="24"/>
          <w:lang w:val="ru-RU"/>
        </w:rPr>
        <w:t xml:space="preserve">, Н. Ю. </w:t>
      </w:r>
      <w:proofErr w:type="spellStart"/>
      <w:r w:rsidRPr="008665EE">
        <w:rPr>
          <w:rFonts w:ascii="Times New Roman" w:eastAsia="Times New Roman" w:hAnsi="Times New Roman"/>
          <w:color w:val="000000"/>
          <w:sz w:val="24"/>
          <w:lang w:val="ru-RU"/>
        </w:rPr>
        <w:t>Абгарян</w:t>
      </w:r>
      <w:proofErr w:type="spellEnd"/>
      <w:r w:rsidRPr="008665EE">
        <w:rPr>
          <w:rFonts w:ascii="Times New Roman" w:eastAsia="Times New Roman" w:hAnsi="Times New Roman"/>
          <w:color w:val="000000"/>
          <w:sz w:val="24"/>
          <w:lang w:val="ru-RU"/>
        </w:rPr>
        <w:t>.</w:t>
      </w:r>
    </w:p>
    <w:p w:rsidR="00FC6EA8" w:rsidRPr="008665EE" w:rsidRDefault="003279CC">
      <w:pPr>
        <w:autoSpaceDE w:val="0"/>
        <w:autoSpaceDN w:val="0"/>
        <w:spacing w:before="70" w:after="0" w:line="271" w:lineRule="auto"/>
        <w:ind w:right="288"/>
        <w:rPr>
          <w:lang w:val="ru-RU"/>
        </w:rPr>
      </w:pPr>
      <w:r w:rsidRPr="008665EE">
        <w:rPr>
          <w:rFonts w:ascii="Times New Roman" w:eastAsia="Times New Roman" w:hAnsi="Times New Roman"/>
          <w:b/>
          <w:color w:val="000000"/>
          <w:sz w:val="24"/>
          <w:lang w:val="ru-RU"/>
        </w:rPr>
        <w:t>Произведения приключенческого жанра отечественных писателей</w:t>
      </w:r>
      <w:r w:rsidRPr="008665EE">
        <w:rPr>
          <w:rFonts w:ascii="Times New Roman" w:eastAsia="Times New Roman" w:hAnsi="Times New Roman"/>
          <w:color w:val="000000"/>
          <w:sz w:val="24"/>
          <w:lang w:val="ru-RU"/>
        </w:rPr>
        <w:t xml:space="preserve">  (одно  по  выбору). Например,  К.  </w:t>
      </w:r>
      <w:proofErr w:type="spellStart"/>
      <w:r w:rsidRPr="008665EE">
        <w:rPr>
          <w:rFonts w:ascii="Times New Roman" w:eastAsia="Times New Roman" w:hAnsi="Times New Roman"/>
          <w:color w:val="000000"/>
          <w:sz w:val="24"/>
          <w:lang w:val="ru-RU"/>
        </w:rPr>
        <w:t>Булычёв</w:t>
      </w:r>
      <w:proofErr w:type="spellEnd"/>
      <w:r w:rsidRPr="008665EE">
        <w:rPr>
          <w:rFonts w:ascii="Times New Roman" w:eastAsia="Times New Roman" w:hAnsi="Times New Roman"/>
          <w:color w:val="000000"/>
          <w:sz w:val="24"/>
          <w:lang w:val="ru-RU"/>
        </w:rPr>
        <w:t>.  «Девочка, с которой ничего не случится», «Миллион приключений» и др. (главы по выбору).</w:t>
      </w:r>
    </w:p>
    <w:p w:rsidR="00FC6EA8" w:rsidRPr="008665EE" w:rsidRDefault="003279CC">
      <w:pPr>
        <w:autoSpaceDE w:val="0"/>
        <w:autoSpaceDN w:val="0"/>
        <w:spacing w:before="406" w:after="0" w:line="262" w:lineRule="auto"/>
        <w:ind w:right="4176"/>
        <w:rPr>
          <w:lang w:val="ru-RU"/>
        </w:rPr>
      </w:pPr>
      <w:r w:rsidRPr="008665EE">
        <w:rPr>
          <w:rFonts w:ascii="Times New Roman" w:eastAsia="Times New Roman" w:hAnsi="Times New Roman"/>
          <w:b/>
          <w:color w:val="000000"/>
          <w:sz w:val="24"/>
          <w:lang w:val="ru-RU"/>
        </w:rPr>
        <w:t xml:space="preserve">Литература народов Российской Федерации </w:t>
      </w:r>
      <w:r w:rsidRPr="008665EE">
        <w:rPr>
          <w:lang w:val="ru-RU"/>
        </w:rPr>
        <w:br/>
      </w:r>
      <w:r w:rsidRPr="008665EE">
        <w:rPr>
          <w:rFonts w:ascii="Times New Roman" w:eastAsia="Times New Roman" w:hAnsi="Times New Roman"/>
          <w:b/>
          <w:color w:val="000000"/>
          <w:sz w:val="24"/>
          <w:lang w:val="ru-RU"/>
        </w:rPr>
        <w:t xml:space="preserve">Стихотворения </w:t>
      </w:r>
      <w:r w:rsidRPr="008665EE">
        <w:rPr>
          <w:rFonts w:ascii="Times New Roman" w:eastAsia="Times New Roman" w:hAnsi="Times New Roman"/>
          <w:color w:val="000000"/>
          <w:sz w:val="24"/>
          <w:lang w:val="ru-RU"/>
        </w:rPr>
        <w:t>(одно по выбору). Например, Р. Г. Гамзатов.</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color w:val="000000"/>
          <w:sz w:val="24"/>
          <w:lang w:val="ru-RU"/>
        </w:rPr>
        <w:t xml:space="preserve">«Песня соловья»; М. </w:t>
      </w:r>
      <w:proofErr w:type="gramStart"/>
      <w:r w:rsidRPr="008665EE">
        <w:rPr>
          <w:rFonts w:ascii="Times New Roman" w:eastAsia="Times New Roman" w:hAnsi="Times New Roman"/>
          <w:color w:val="000000"/>
          <w:sz w:val="24"/>
          <w:lang w:val="ru-RU"/>
        </w:rPr>
        <w:t>Карим</w:t>
      </w:r>
      <w:proofErr w:type="gramEnd"/>
      <w:r w:rsidRPr="008665EE">
        <w:rPr>
          <w:rFonts w:ascii="Times New Roman" w:eastAsia="Times New Roman" w:hAnsi="Times New Roman"/>
          <w:color w:val="000000"/>
          <w:sz w:val="24"/>
          <w:lang w:val="ru-RU"/>
        </w:rPr>
        <w:t>. «Эту песню мать мне пела».</w:t>
      </w:r>
    </w:p>
    <w:p w:rsidR="00FC6EA8" w:rsidRPr="008665EE" w:rsidRDefault="003279CC">
      <w:pPr>
        <w:autoSpaceDE w:val="0"/>
        <w:autoSpaceDN w:val="0"/>
        <w:spacing w:before="406" w:after="0" w:line="262" w:lineRule="auto"/>
        <w:ind w:right="1008"/>
        <w:rPr>
          <w:lang w:val="ru-RU"/>
        </w:rPr>
      </w:pPr>
      <w:r w:rsidRPr="008665EE">
        <w:rPr>
          <w:rFonts w:ascii="Times New Roman" w:eastAsia="Times New Roman" w:hAnsi="Times New Roman"/>
          <w:b/>
          <w:color w:val="000000"/>
          <w:sz w:val="24"/>
          <w:lang w:val="ru-RU"/>
        </w:rPr>
        <w:t xml:space="preserve">Зарубежная литература </w:t>
      </w:r>
      <w:r w:rsidRPr="008665EE">
        <w:rPr>
          <w:lang w:val="ru-RU"/>
        </w:rPr>
        <w:br/>
      </w:r>
      <w:r w:rsidRPr="008665EE">
        <w:rPr>
          <w:rFonts w:ascii="Times New Roman" w:eastAsia="Times New Roman" w:hAnsi="Times New Roman"/>
          <w:b/>
          <w:color w:val="000000"/>
          <w:sz w:val="24"/>
          <w:lang w:val="ru-RU"/>
        </w:rPr>
        <w:t xml:space="preserve">Х. К. Андерсен. </w:t>
      </w:r>
      <w:r w:rsidRPr="008665EE">
        <w:rPr>
          <w:rFonts w:ascii="Times New Roman" w:eastAsia="Times New Roman" w:hAnsi="Times New Roman"/>
          <w:color w:val="000000"/>
          <w:sz w:val="24"/>
          <w:lang w:val="ru-RU"/>
        </w:rPr>
        <w:t>Сказки (одна по выбору). Например, «Снежная королева», «Соловей» и др.</w:t>
      </w:r>
    </w:p>
    <w:p w:rsidR="00FC6EA8" w:rsidRPr="008665EE" w:rsidRDefault="003279CC">
      <w:pPr>
        <w:autoSpaceDE w:val="0"/>
        <w:autoSpaceDN w:val="0"/>
        <w:spacing w:before="72" w:after="0" w:line="262" w:lineRule="auto"/>
        <w:rPr>
          <w:lang w:val="ru-RU"/>
        </w:rPr>
      </w:pPr>
      <w:r w:rsidRPr="008665EE">
        <w:rPr>
          <w:rFonts w:ascii="Times New Roman" w:eastAsia="Times New Roman" w:hAnsi="Times New Roman"/>
          <w:b/>
          <w:color w:val="000000"/>
          <w:sz w:val="24"/>
          <w:lang w:val="ru-RU"/>
        </w:rPr>
        <w:t>Зарубежная сказочная проза</w:t>
      </w:r>
      <w:r w:rsidRPr="008665EE">
        <w:rPr>
          <w:rFonts w:ascii="Times New Roman" w:eastAsia="Times New Roman" w:hAnsi="Times New Roman"/>
          <w:color w:val="000000"/>
          <w:sz w:val="24"/>
          <w:lang w:val="ru-RU"/>
        </w:rPr>
        <w:t xml:space="preserve"> (одно произведение по выбору). Например, Л. Кэрролл. «Алиса в Стране Чудес» (главы по выбору), </w:t>
      </w:r>
      <w:proofErr w:type="gramStart"/>
      <w:r w:rsidRPr="008665EE">
        <w:rPr>
          <w:rFonts w:ascii="Times New Roman" w:eastAsia="Times New Roman" w:hAnsi="Times New Roman"/>
          <w:color w:val="000000"/>
          <w:sz w:val="24"/>
          <w:lang w:val="ru-RU"/>
        </w:rPr>
        <w:t>Дж</w:t>
      </w:r>
      <w:proofErr w:type="gramEnd"/>
      <w:r w:rsidRPr="008665EE">
        <w:rPr>
          <w:rFonts w:ascii="Times New Roman" w:eastAsia="Times New Roman" w:hAnsi="Times New Roman"/>
          <w:color w:val="000000"/>
          <w:sz w:val="24"/>
          <w:lang w:val="ru-RU"/>
        </w:rPr>
        <w:t xml:space="preserve">. Р. Р. </w:t>
      </w:r>
      <w:proofErr w:type="spellStart"/>
      <w:r w:rsidRPr="008665EE">
        <w:rPr>
          <w:rFonts w:ascii="Times New Roman" w:eastAsia="Times New Roman" w:hAnsi="Times New Roman"/>
          <w:color w:val="000000"/>
          <w:sz w:val="24"/>
          <w:lang w:val="ru-RU"/>
        </w:rPr>
        <w:t>Толкин</w:t>
      </w:r>
      <w:proofErr w:type="spellEnd"/>
      <w:r w:rsidRPr="008665EE">
        <w:rPr>
          <w:rFonts w:ascii="Times New Roman" w:eastAsia="Times New Roman" w:hAnsi="Times New Roman"/>
          <w:color w:val="000000"/>
          <w:sz w:val="24"/>
          <w:lang w:val="ru-RU"/>
        </w:rPr>
        <w:t>. «</w:t>
      </w:r>
      <w:proofErr w:type="spellStart"/>
      <w:r w:rsidRPr="008665EE">
        <w:rPr>
          <w:rFonts w:ascii="Times New Roman" w:eastAsia="Times New Roman" w:hAnsi="Times New Roman"/>
          <w:color w:val="000000"/>
          <w:sz w:val="24"/>
          <w:lang w:val="ru-RU"/>
        </w:rPr>
        <w:t>Хоббит</w:t>
      </w:r>
      <w:proofErr w:type="spellEnd"/>
      <w:r w:rsidRPr="008665EE">
        <w:rPr>
          <w:rFonts w:ascii="Times New Roman" w:eastAsia="Times New Roman" w:hAnsi="Times New Roman"/>
          <w:color w:val="000000"/>
          <w:sz w:val="24"/>
          <w:lang w:val="ru-RU"/>
        </w:rPr>
        <w:t>, или</w:t>
      </w:r>
      <w:proofErr w:type="gramStart"/>
      <w:r w:rsidRPr="008665EE">
        <w:rPr>
          <w:rFonts w:ascii="Times New Roman" w:eastAsia="Times New Roman" w:hAnsi="Times New Roman"/>
          <w:color w:val="000000"/>
          <w:sz w:val="24"/>
          <w:lang w:val="ru-RU"/>
        </w:rPr>
        <w:t xml:space="preserve"> Т</w:t>
      </w:r>
      <w:proofErr w:type="gramEnd"/>
      <w:r w:rsidRPr="008665EE">
        <w:rPr>
          <w:rFonts w:ascii="Times New Roman" w:eastAsia="Times New Roman" w:hAnsi="Times New Roman"/>
          <w:color w:val="000000"/>
          <w:sz w:val="24"/>
          <w:lang w:val="ru-RU"/>
        </w:rPr>
        <w:t>уда и обратно» (главы по выбору).</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 xml:space="preserve">Зарубежная проза о детях и подростках </w:t>
      </w:r>
      <w:r w:rsidRPr="008665EE">
        <w:rPr>
          <w:rFonts w:ascii="Times New Roman" w:eastAsia="Times New Roman" w:hAnsi="Times New Roman"/>
          <w:color w:val="000000"/>
          <w:sz w:val="24"/>
          <w:lang w:val="ru-RU"/>
        </w:rPr>
        <w:t xml:space="preserve">(два произведения по выбору).   Например,   М.   Твен. </w:t>
      </w:r>
    </w:p>
    <w:p w:rsidR="00FC6EA8" w:rsidRPr="008665EE" w:rsidRDefault="003279CC">
      <w:pPr>
        <w:autoSpaceDE w:val="0"/>
        <w:autoSpaceDN w:val="0"/>
        <w:spacing w:before="70" w:after="0"/>
        <w:ind w:right="144"/>
        <w:rPr>
          <w:lang w:val="ru-RU"/>
        </w:rPr>
      </w:pPr>
      <w:r w:rsidRPr="008665EE">
        <w:rPr>
          <w:rFonts w:ascii="Times New Roman" w:eastAsia="Times New Roman" w:hAnsi="Times New Roman"/>
          <w:color w:val="000000"/>
          <w:sz w:val="24"/>
          <w:lang w:val="ru-RU"/>
        </w:rPr>
        <w:t xml:space="preserve">«Приключения   Тома   </w:t>
      </w:r>
      <w:proofErr w:type="spellStart"/>
      <w:r w:rsidRPr="008665EE">
        <w:rPr>
          <w:rFonts w:ascii="Times New Roman" w:eastAsia="Times New Roman" w:hAnsi="Times New Roman"/>
          <w:color w:val="000000"/>
          <w:sz w:val="24"/>
          <w:lang w:val="ru-RU"/>
        </w:rPr>
        <w:t>Сойера</w:t>
      </w:r>
      <w:proofErr w:type="spellEnd"/>
      <w:r w:rsidRPr="008665EE">
        <w:rPr>
          <w:rFonts w:ascii="Times New Roman" w:eastAsia="Times New Roman" w:hAnsi="Times New Roman"/>
          <w:color w:val="000000"/>
          <w:sz w:val="24"/>
          <w:lang w:val="ru-RU"/>
        </w:rPr>
        <w:t>»</w:t>
      </w:r>
      <w:r w:rsidRPr="008665EE">
        <w:rPr>
          <w:lang w:val="ru-RU"/>
        </w:rPr>
        <w:br/>
      </w:r>
      <w:r w:rsidRPr="008665EE">
        <w:rPr>
          <w:rFonts w:ascii="Times New Roman" w:eastAsia="Times New Roman" w:hAnsi="Times New Roman"/>
          <w:color w:val="000000"/>
          <w:sz w:val="24"/>
          <w:lang w:val="ru-RU"/>
        </w:rPr>
        <w:t xml:space="preserve">(главы по выбору); </w:t>
      </w:r>
      <w:proofErr w:type="gramStart"/>
      <w:r w:rsidRPr="008665EE">
        <w:rPr>
          <w:rFonts w:ascii="Times New Roman" w:eastAsia="Times New Roman" w:hAnsi="Times New Roman"/>
          <w:color w:val="000000"/>
          <w:sz w:val="24"/>
          <w:lang w:val="ru-RU"/>
        </w:rPr>
        <w:t>Дж</w:t>
      </w:r>
      <w:proofErr w:type="gramEnd"/>
      <w:r w:rsidRPr="008665EE">
        <w:rPr>
          <w:rFonts w:ascii="Times New Roman" w:eastAsia="Times New Roman" w:hAnsi="Times New Roman"/>
          <w:color w:val="000000"/>
          <w:sz w:val="24"/>
          <w:lang w:val="ru-RU"/>
        </w:rPr>
        <w:t xml:space="preserve">. Лондон. «Сказание о </w:t>
      </w:r>
      <w:proofErr w:type="spellStart"/>
      <w:r w:rsidRPr="008665EE">
        <w:rPr>
          <w:rFonts w:ascii="Times New Roman" w:eastAsia="Times New Roman" w:hAnsi="Times New Roman"/>
          <w:color w:val="000000"/>
          <w:sz w:val="24"/>
          <w:lang w:val="ru-RU"/>
        </w:rPr>
        <w:t>Кише</w:t>
      </w:r>
      <w:proofErr w:type="spellEnd"/>
      <w:r w:rsidRPr="008665EE">
        <w:rPr>
          <w:rFonts w:ascii="Times New Roman" w:eastAsia="Times New Roman" w:hAnsi="Times New Roman"/>
          <w:color w:val="000000"/>
          <w:sz w:val="24"/>
          <w:lang w:val="ru-RU"/>
        </w:rPr>
        <w:t xml:space="preserve">»; Р. </w:t>
      </w:r>
      <w:proofErr w:type="spellStart"/>
      <w:r w:rsidRPr="008665EE">
        <w:rPr>
          <w:rFonts w:ascii="Times New Roman" w:eastAsia="Times New Roman" w:hAnsi="Times New Roman"/>
          <w:color w:val="000000"/>
          <w:sz w:val="24"/>
          <w:lang w:val="ru-RU"/>
        </w:rPr>
        <w:t>Брэдбери</w:t>
      </w:r>
      <w:proofErr w:type="spellEnd"/>
      <w:r w:rsidRPr="008665EE">
        <w:rPr>
          <w:rFonts w:ascii="Times New Roman" w:eastAsia="Times New Roman" w:hAnsi="Times New Roman"/>
          <w:color w:val="000000"/>
          <w:sz w:val="24"/>
          <w:lang w:val="ru-RU"/>
        </w:rPr>
        <w:t>. Рассказы. Например, «Каникулы»</w:t>
      </w:r>
      <w:proofErr w:type="gramStart"/>
      <w:r w:rsidRPr="008665EE">
        <w:rPr>
          <w:rFonts w:ascii="Times New Roman" w:eastAsia="Times New Roman" w:hAnsi="Times New Roman"/>
          <w:color w:val="000000"/>
          <w:sz w:val="24"/>
          <w:lang w:val="ru-RU"/>
        </w:rPr>
        <w:t>,«</w:t>
      </w:r>
      <w:proofErr w:type="gramEnd"/>
      <w:r w:rsidRPr="008665EE">
        <w:rPr>
          <w:rFonts w:ascii="Times New Roman" w:eastAsia="Times New Roman" w:hAnsi="Times New Roman"/>
          <w:color w:val="000000"/>
          <w:sz w:val="24"/>
          <w:lang w:val="ru-RU"/>
        </w:rPr>
        <w:t>Звук бегущих ног»,</w:t>
      </w:r>
      <w:r w:rsidRPr="008665EE">
        <w:rPr>
          <w:lang w:val="ru-RU"/>
        </w:rPr>
        <w:br/>
      </w:r>
      <w:r w:rsidRPr="008665EE">
        <w:rPr>
          <w:rFonts w:ascii="Times New Roman" w:eastAsia="Times New Roman" w:hAnsi="Times New Roman"/>
          <w:color w:val="000000"/>
          <w:sz w:val="24"/>
          <w:lang w:val="ru-RU"/>
        </w:rPr>
        <w:t>«Зелёное утро» и др.</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 xml:space="preserve">Зарубежная приключенческая проза </w:t>
      </w:r>
      <w:r w:rsidRPr="008665EE">
        <w:rPr>
          <w:rFonts w:ascii="Times New Roman" w:eastAsia="Times New Roman" w:hAnsi="Times New Roman"/>
          <w:color w:val="000000"/>
          <w:sz w:val="24"/>
          <w:lang w:val="ru-RU"/>
        </w:rPr>
        <w:t>(два произведения по выбору).</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color w:val="000000"/>
          <w:sz w:val="24"/>
          <w:lang w:val="ru-RU"/>
        </w:rPr>
        <w:t>Например, Р. Л. Стивенсон. «Остров сокровищ», «Чёрная стрела» и др.</w:t>
      </w:r>
    </w:p>
    <w:p w:rsidR="00FC6EA8" w:rsidRPr="008665EE" w:rsidRDefault="003279CC">
      <w:pPr>
        <w:autoSpaceDE w:val="0"/>
        <w:autoSpaceDN w:val="0"/>
        <w:spacing w:before="70" w:after="0" w:line="230" w:lineRule="auto"/>
        <w:rPr>
          <w:lang w:val="ru-RU"/>
        </w:rPr>
      </w:pPr>
      <w:r w:rsidRPr="008665EE">
        <w:rPr>
          <w:rFonts w:ascii="Times New Roman" w:eastAsia="Times New Roman" w:hAnsi="Times New Roman"/>
          <w:b/>
          <w:color w:val="000000"/>
          <w:sz w:val="24"/>
          <w:lang w:val="ru-RU"/>
        </w:rPr>
        <w:t xml:space="preserve">Зарубежная проза о животных </w:t>
      </w:r>
      <w:r w:rsidRPr="008665EE">
        <w:rPr>
          <w:rFonts w:ascii="Times New Roman" w:eastAsia="Times New Roman" w:hAnsi="Times New Roman"/>
          <w:color w:val="000000"/>
          <w:sz w:val="24"/>
          <w:lang w:val="ru-RU"/>
        </w:rPr>
        <w:t>(одно-два произведения по выбору).</w:t>
      </w:r>
    </w:p>
    <w:p w:rsidR="00FC6EA8" w:rsidRPr="008665EE" w:rsidRDefault="003279CC">
      <w:pPr>
        <w:autoSpaceDE w:val="0"/>
        <w:autoSpaceDN w:val="0"/>
        <w:spacing w:before="70" w:after="0" w:line="262" w:lineRule="auto"/>
        <w:ind w:right="432"/>
        <w:rPr>
          <w:lang w:val="ru-RU"/>
        </w:rPr>
      </w:pPr>
      <w:r w:rsidRPr="008665EE">
        <w:rPr>
          <w:rFonts w:ascii="Times New Roman" w:eastAsia="Times New Roman" w:hAnsi="Times New Roman"/>
          <w:color w:val="000000"/>
          <w:sz w:val="24"/>
          <w:lang w:val="ru-RU"/>
        </w:rPr>
        <w:t>Э. Сетон-Томпсон. «</w:t>
      </w:r>
      <w:proofErr w:type="gramStart"/>
      <w:r w:rsidRPr="008665EE">
        <w:rPr>
          <w:rFonts w:ascii="Times New Roman" w:eastAsia="Times New Roman" w:hAnsi="Times New Roman"/>
          <w:color w:val="000000"/>
          <w:sz w:val="24"/>
          <w:lang w:val="ru-RU"/>
        </w:rPr>
        <w:t>Королевская</w:t>
      </w:r>
      <w:proofErr w:type="gramEnd"/>
      <w:r w:rsidRPr="008665EE">
        <w:rPr>
          <w:rFonts w:ascii="Times New Roman" w:eastAsia="Times New Roman" w:hAnsi="Times New Roman"/>
          <w:color w:val="000000"/>
          <w:sz w:val="24"/>
          <w:lang w:val="ru-RU"/>
        </w:rPr>
        <w:t xml:space="preserve"> </w:t>
      </w:r>
      <w:proofErr w:type="spellStart"/>
      <w:r w:rsidRPr="008665EE">
        <w:rPr>
          <w:rFonts w:ascii="Times New Roman" w:eastAsia="Times New Roman" w:hAnsi="Times New Roman"/>
          <w:color w:val="000000"/>
          <w:sz w:val="24"/>
          <w:lang w:val="ru-RU"/>
        </w:rPr>
        <w:t>аналостанка</w:t>
      </w:r>
      <w:proofErr w:type="spellEnd"/>
      <w:r w:rsidRPr="008665EE">
        <w:rPr>
          <w:rFonts w:ascii="Times New Roman" w:eastAsia="Times New Roman" w:hAnsi="Times New Roman"/>
          <w:color w:val="000000"/>
          <w:sz w:val="24"/>
          <w:lang w:val="ru-RU"/>
        </w:rPr>
        <w:t xml:space="preserve">»; Дж. Даррелл. «Говорящий свёрток»; </w:t>
      </w:r>
      <w:proofErr w:type="gramStart"/>
      <w:r w:rsidRPr="008665EE">
        <w:rPr>
          <w:rFonts w:ascii="Times New Roman" w:eastAsia="Times New Roman" w:hAnsi="Times New Roman"/>
          <w:color w:val="000000"/>
          <w:sz w:val="24"/>
          <w:lang w:val="ru-RU"/>
        </w:rPr>
        <w:t>Дж</w:t>
      </w:r>
      <w:proofErr w:type="gramEnd"/>
      <w:r w:rsidRPr="008665EE">
        <w:rPr>
          <w:rFonts w:ascii="Times New Roman" w:eastAsia="Times New Roman" w:hAnsi="Times New Roman"/>
          <w:color w:val="000000"/>
          <w:sz w:val="24"/>
          <w:lang w:val="ru-RU"/>
        </w:rPr>
        <w:t xml:space="preserve">. Лондон. «Белый  клык»; </w:t>
      </w:r>
      <w:proofErr w:type="gramStart"/>
      <w:r w:rsidRPr="008665EE">
        <w:rPr>
          <w:rFonts w:ascii="Times New Roman" w:eastAsia="Times New Roman" w:hAnsi="Times New Roman"/>
          <w:color w:val="000000"/>
          <w:sz w:val="24"/>
          <w:lang w:val="ru-RU"/>
        </w:rPr>
        <w:t>Дж</w:t>
      </w:r>
      <w:proofErr w:type="gramEnd"/>
      <w:r w:rsidRPr="008665EE">
        <w:rPr>
          <w:rFonts w:ascii="Times New Roman" w:eastAsia="Times New Roman" w:hAnsi="Times New Roman"/>
          <w:color w:val="000000"/>
          <w:sz w:val="24"/>
          <w:lang w:val="ru-RU"/>
        </w:rPr>
        <w:t>. Р. Киплинг. «</w:t>
      </w:r>
      <w:proofErr w:type="spellStart"/>
      <w:r w:rsidRPr="008665EE">
        <w:rPr>
          <w:rFonts w:ascii="Times New Roman" w:eastAsia="Times New Roman" w:hAnsi="Times New Roman"/>
          <w:color w:val="000000"/>
          <w:sz w:val="24"/>
          <w:lang w:val="ru-RU"/>
        </w:rPr>
        <w:t>Маугли</w:t>
      </w:r>
      <w:proofErr w:type="spellEnd"/>
      <w:r w:rsidRPr="008665EE">
        <w:rPr>
          <w:rFonts w:ascii="Times New Roman" w:eastAsia="Times New Roman" w:hAnsi="Times New Roman"/>
          <w:color w:val="000000"/>
          <w:sz w:val="24"/>
          <w:lang w:val="ru-RU"/>
        </w:rPr>
        <w:t>», «</w:t>
      </w:r>
      <w:proofErr w:type="spellStart"/>
      <w:r w:rsidRPr="008665EE">
        <w:rPr>
          <w:rFonts w:ascii="Times New Roman" w:eastAsia="Times New Roman" w:hAnsi="Times New Roman"/>
          <w:color w:val="000000"/>
          <w:sz w:val="24"/>
          <w:lang w:val="ru-RU"/>
        </w:rPr>
        <w:t>Рикки-Тикки-Тави</w:t>
      </w:r>
      <w:proofErr w:type="spellEnd"/>
      <w:r w:rsidRPr="008665EE">
        <w:rPr>
          <w:rFonts w:ascii="Times New Roman" w:eastAsia="Times New Roman" w:hAnsi="Times New Roman"/>
          <w:color w:val="000000"/>
          <w:sz w:val="24"/>
          <w:lang w:val="ru-RU"/>
        </w:rPr>
        <w:t>» и др.</w:t>
      </w:r>
    </w:p>
    <w:p w:rsidR="00FC6EA8" w:rsidRPr="008665EE" w:rsidRDefault="00FC6EA8">
      <w:pPr>
        <w:rPr>
          <w:lang w:val="ru-RU"/>
        </w:rPr>
        <w:sectPr w:rsidR="00FC6EA8" w:rsidRPr="008665EE">
          <w:pgSz w:w="11900" w:h="16840"/>
          <w:pgMar w:top="286" w:right="658" w:bottom="1440" w:left="666" w:header="720" w:footer="720" w:gutter="0"/>
          <w:cols w:space="720" w:equalWidth="0">
            <w:col w:w="10576"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230" w:lineRule="auto"/>
        <w:rPr>
          <w:lang w:val="ru-RU"/>
        </w:rPr>
      </w:pPr>
      <w:r w:rsidRPr="008665EE">
        <w:rPr>
          <w:rFonts w:ascii="Times New Roman" w:eastAsia="Times New Roman" w:hAnsi="Times New Roman"/>
          <w:b/>
          <w:color w:val="000000"/>
          <w:sz w:val="24"/>
          <w:lang w:val="ru-RU"/>
        </w:rPr>
        <w:t>ПЛАНИРУЕМЫЕ ОБРАЗОВАТЕЛЬНЫЕ РЕЗУЛЬТАТЫ</w:t>
      </w:r>
    </w:p>
    <w:p w:rsidR="00FC6EA8" w:rsidRPr="008665EE" w:rsidRDefault="003279CC">
      <w:pPr>
        <w:tabs>
          <w:tab w:val="left" w:pos="360"/>
        </w:tabs>
        <w:autoSpaceDE w:val="0"/>
        <w:autoSpaceDN w:val="0"/>
        <w:spacing w:before="346" w:after="0" w:line="262" w:lineRule="auto"/>
        <w:ind w:right="1152"/>
        <w:rPr>
          <w:lang w:val="ru-RU"/>
        </w:rPr>
      </w:pPr>
      <w:r w:rsidRPr="008665EE">
        <w:rPr>
          <w:lang w:val="ru-RU"/>
        </w:rPr>
        <w:tab/>
      </w:r>
      <w:r w:rsidRPr="008665EE">
        <w:rPr>
          <w:rFonts w:ascii="Times New Roman" w:eastAsia="Times New Roman" w:hAnsi="Times New Roman"/>
          <w:color w:val="000000"/>
          <w:sz w:val="24"/>
          <w:lang w:val="ru-RU"/>
        </w:rPr>
        <w:t xml:space="preserve"> Изучение литературы в 5 классе направлено на достижение </w:t>
      </w:r>
      <w:proofErr w:type="gramStart"/>
      <w:r w:rsidRPr="008665EE">
        <w:rPr>
          <w:rFonts w:ascii="Times New Roman" w:eastAsia="Times New Roman" w:hAnsi="Times New Roman"/>
          <w:color w:val="000000"/>
          <w:sz w:val="24"/>
          <w:lang w:val="ru-RU"/>
        </w:rPr>
        <w:t>обучающимися</w:t>
      </w:r>
      <w:proofErr w:type="gramEnd"/>
      <w:r w:rsidRPr="008665EE">
        <w:rPr>
          <w:rFonts w:ascii="Times New Roman" w:eastAsia="Times New Roman" w:hAnsi="Times New Roman"/>
          <w:color w:val="000000"/>
          <w:sz w:val="24"/>
          <w:lang w:val="ru-RU"/>
        </w:rPr>
        <w:t xml:space="preserve"> следующих личностных, </w:t>
      </w:r>
      <w:proofErr w:type="spellStart"/>
      <w:r w:rsidRPr="008665EE">
        <w:rPr>
          <w:rFonts w:ascii="Times New Roman" w:eastAsia="Times New Roman" w:hAnsi="Times New Roman"/>
          <w:color w:val="000000"/>
          <w:sz w:val="24"/>
          <w:lang w:val="ru-RU"/>
        </w:rPr>
        <w:t>метапредметных</w:t>
      </w:r>
      <w:proofErr w:type="spellEnd"/>
      <w:r w:rsidRPr="008665EE">
        <w:rPr>
          <w:rFonts w:ascii="Times New Roman" w:eastAsia="Times New Roman" w:hAnsi="Times New Roman"/>
          <w:color w:val="000000"/>
          <w:sz w:val="24"/>
          <w:lang w:val="ru-RU"/>
        </w:rPr>
        <w:t xml:space="preserve"> и предметных результатов освоения учебного предмета.</w:t>
      </w:r>
    </w:p>
    <w:p w:rsidR="00FC6EA8" w:rsidRPr="008665EE" w:rsidRDefault="003279CC">
      <w:pPr>
        <w:autoSpaceDE w:val="0"/>
        <w:autoSpaceDN w:val="0"/>
        <w:spacing w:before="262" w:after="0" w:line="230" w:lineRule="auto"/>
        <w:rPr>
          <w:lang w:val="ru-RU"/>
        </w:rPr>
      </w:pPr>
      <w:r w:rsidRPr="008665EE">
        <w:rPr>
          <w:rFonts w:ascii="Times New Roman" w:eastAsia="Times New Roman" w:hAnsi="Times New Roman"/>
          <w:b/>
          <w:color w:val="000000"/>
          <w:sz w:val="24"/>
          <w:lang w:val="ru-RU"/>
        </w:rPr>
        <w:t>ЛИЧНОСТНЫЕ РЕЗУЛЬТАТЫ</w:t>
      </w:r>
    </w:p>
    <w:p w:rsidR="00FC6EA8" w:rsidRPr="008665EE" w:rsidRDefault="003279CC">
      <w:pPr>
        <w:autoSpaceDE w:val="0"/>
        <w:autoSpaceDN w:val="0"/>
        <w:spacing w:before="166" w:after="0" w:line="281" w:lineRule="auto"/>
        <w:ind w:right="144" w:firstLine="300"/>
        <w:rPr>
          <w:lang w:val="ru-RU"/>
        </w:rPr>
      </w:pPr>
      <w:r w:rsidRPr="008665EE">
        <w:rPr>
          <w:rFonts w:ascii="Times New Roman" w:eastAsia="Times New Roman" w:hAnsi="Times New Roman"/>
          <w:color w:val="000000"/>
          <w:sz w:val="24"/>
          <w:lang w:val="ru-RU"/>
        </w:rPr>
        <w:t xml:space="preserve"> 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w:t>
      </w:r>
      <w:proofErr w:type="spellStart"/>
      <w:r w:rsidRPr="008665EE">
        <w:rPr>
          <w:rFonts w:ascii="Times New Roman" w:eastAsia="Times New Roman" w:hAnsi="Times New Roman"/>
          <w:color w:val="000000"/>
          <w:sz w:val="24"/>
          <w:lang w:val="ru-RU"/>
        </w:rPr>
        <w:t>социокультурными</w:t>
      </w:r>
      <w:proofErr w:type="spellEnd"/>
      <w:r w:rsidRPr="008665EE">
        <w:rPr>
          <w:rFonts w:ascii="Times New Roman" w:eastAsia="Times New Roman" w:hAnsi="Times New Roman"/>
          <w:color w:val="000000"/>
          <w:sz w:val="24"/>
          <w:lang w:val="ru-RU"/>
        </w:rPr>
        <w:t xml:space="preserve"> и духовно-нравственными ценностями, </w:t>
      </w:r>
      <w:r w:rsidRPr="008665EE">
        <w:rPr>
          <w:lang w:val="ru-RU"/>
        </w:rPr>
        <w:br/>
      </w:r>
      <w:r w:rsidRPr="008665EE">
        <w:rPr>
          <w:rFonts w:ascii="Times New Roman" w:eastAsia="Times New Roman" w:hAnsi="Times New Roman"/>
          <w:color w:val="000000"/>
          <w:sz w:val="24"/>
          <w:lang w:val="ru-RU"/>
        </w:rPr>
        <w:t>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FC6EA8" w:rsidRPr="008665EE" w:rsidRDefault="003279CC">
      <w:pPr>
        <w:autoSpaceDE w:val="0"/>
        <w:autoSpaceDN w:val="0"/>
        <w:spacing w:before="72" w:after="0"/>
        <w:ind w:right="432" w:firstLine="360"/>
        <w:rPr>
          <w:lang w:val="ru-RU"/>
        </w:rPr>
      </w:pPr>
      <w:r w:rsidRPr="008665EE">
        <w:rPr>
          <w:rFonts w:ascii="Times New Roman" w:eastAsia="Times New Roman" w:hAnsi="Times New Roman"/>
          <w:color w:val="000000"/>
          <w:sz w:val="24"/>
          <w:lang w:val="ru-RU"/>
        </w:rPr>
        <w:t xml:space="preserve"> 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FC6EA8" w:rsidRPr="008665EE" w:rsidRDefault="003279CC">
      <w:pPr>
        <w:autoSpaceDE w:val="0"/>
        <w:autoSpaceDN w:val="0"/>
        <w:spacing w:before="190" w:after="0" w:line="230" w:lineRule="auto"/>
        <w:ind w:left="180"/>
        <w:rPr>
          <w:lang w:val="ru-RU"/>
        </w:rPr>
      </w:pPr>
      <w:r w:rsidRPr="008665EE">
        <w:rPr>
          <w:rFonts w:ascii="Times New Roman" w:eastAsia="Times New Roman" w:hAnsi="Times New Roman"/>
          <w:b/>
          <w:color w:val="000000"/>
          <w:sz w:val="24"/>
          <w:lang w:val="ru-RU"/>
        </w:rPr>
        <w:t>Гражданского воспитания:</w:t>
      </w:r>
    </w:p>
    <w:p w:rsidR="00FC6EA8" w:rsidRPr="008665EE" w:rsidRDefault="003279CC">
      <w:pPr>
        <w:autoSpaceDE w:val="0"/>
        <w:autoSpaceDN w:val="0"/>
        <w:spacing w:before="178" w:after="0" w:line="262" w:lineRule="auto"/>
        <w:ind w:left="420" w:right="288"/>
        <w:rPr>
          <w:lang w:val="ru-RU"/>
        </w:rPr>
      </w:pPr>
      <w:r w:rsidRPr="008665EE">
        <w:rPr>
          <w:rFonts w:ascii="Times New Roman" w:eastAsia="Times New Roman" w:hAnsi="Times New Roman"/>
          <w:color w:val="000000"/>
          <w:sz w:val="24"/>
          <w:lang w:val="ru-RU"/>
        </w:rPr>
        <w:t xml:space="preserve">—  готовность к выполнению обязанностей гражданина и реализации его прав, уважение прав, свобод и законных интересов других людей; </w:t>
      </w:r>
    </w:p>
    <w:p w:rsidR="00FC6EA8" w:rsidRPr="008665EE" w:rsidRDefault="003279CC">
      <w:pPr>
        <w:autoSpaceDE w:val="0"/>
        <w:autoSpaceDN w:val="0"/>
        <w:spacing w:before="190" w:after="0" w:line="271" w:lineRule="auto"/>
        <w:ind w:left="420" w:right="144"/>
        <w:rPr>
          <w:lang w:val="ru-RU"/>
        </w:rPr>
      </w:pPr>
      <w:r w:rsidRPr="008665EE">
        <w:rPr>
          <w:rFonts w:ascii="Times New Roman" w:eastAsia="Times New Roman" w:hAnsi="Times New Roman"/>
          <w:color w:val="000000"/>
          <w:sz w:val="24"/>
          <w:lang w:val="ru-RU"/>
        </w:rPr>
        <w:t>—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неприятие любых форм экстремизма, дискриминации;</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понимание роли различных социальных институтов в жизни человека;</w:t>
      </w:r>
    </w:p>
    <w:p w:rsidR="00FC6EA8" w:rsidRPr="008665EE" w:rsidRDefault="003279CC">
      <w:pPr>
        <w:autoSpaceDE w:val="0"/>
        <w:autoSpaceDN w:val="0"/>
        <w:spacing w:before="190" w:after="0" w:line="271" w:lineRule="auto"/>
        <w:ind w:left="420" w:right="432"/>
        <w:rPr>
          <w:lang w:val="ru-RU"/>
        </w:rPr>
      </w:pPr>
      <w:r w:rsidRPr="008665EE">
        <w:rPr>
          <w:rFonts w:ascii="Times New Roman" w:eastAsia="Times New Roman" w:hAnsi="Times New Roman"/>
          <w:color w:val="000000"/>
          <w:sz w:val="24"/>
          <w:lang w:val="ru-RU"/>
        </w:rPr>
        <w:t xml:space="preserve">—   представление об основных правах, свободах и обязанностях гражданина, социальных нормах и правилах межличностных отношений в поликультурном и </w:t>
      </w:r>
      <w:proofErr w:type="spellStart"/>
      <w:r w:rsidRPr="008665EE">
        <w:rPr>
          <w:rFonts w:ascii="Times New Roman" w:eastAsia="Times New Roman" w:hAnsi="Times New Roman"/>
          <w:color w:val="000000"/>
          <w:sz w:val="24"/>
          <w:lang w:val="ru-RU"/>
        </w:rPr>
        <w:t>многоконфессиональном</w:t>
      </w:r>
      <w:proofErr w:type="spellEnd"/>
      <w:r w:rsidRPr="008665EE">
        <w:rPr>
          <w:rFonts w:ascii="Times New Roman" w:eastAsia="Times New Roman" w:hAnsi="Times New Roman"/>
          <w:color w:val="000000"/>
          <w:sz w:val="24"/>
          <w:lang w:val="ru-RU"/>
        </w:rPr>
        <w:t xml:space="preserve"> обществе, в том числе с опорой на примеры из литературы;</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представление о способах противодействия коррупции;</w:t>
      </w:r>
    </w:p>
    <w:p w:rsidR="00FC6EA8" w:rsidRPr="008665EE" w:rsidRDefault="003279CC">
      <w:pPr>
        <w:autoSpaceDE w:val="0"/>
        <w:autoSpaceDN w:val="0"/>
        <w:spacing w:before="190" w:after="0" w:line="262" w:lineRule="auto"/>
        <w:ind w:left="420" w:right="432"/>
        <w:rPr>
          <w:lang w:val="ru-RU"/>
        </w:rPr>
      </w:pPr>
      <w:r w:rsidRPr="008665EE">
        <w:rPr>
          <w:rFonts w:ascii="Times New Roman" w:eastAsia="Times New Roman" w:hAnsi="Times New Roman"/>
          <w:color w:val="000000"/>
          <w:sz w:val="24"/>
          <w:lang w:val="ru-RU"/>
        </w:rPr>
        <w:t>—   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FC6EA8" w:rsidRPr="008665EE" w:rsidRDefault="003279CC">
      <w:pPr>
        <w:autoSpaceDE w:val="0"/>
        <w:autoSpaceDN w:val="0"/>
        <w:spacing w:before="192" w:after="0" w:line="230" w:lineRule="auto"/>
        <w:ind w:left="420"/>
        <w:rPr>
          <w:lang w:val="ru-RU"/>
        </w:rPr>
      </w:pPr>
      <w:r w:rsidRPr="008665EE">
        <w:rPr>
          <w:rFonts w:ascii="Times New Roman" w:eastAsia="Times New Roman" w:hAnsi="Times New Roman"/>
          <w:color w:val="000000"/>
          <w:sz w:val="24"/>
          <w:lang w:val="ru-RU"/>
        </w:rPr>
        <w:t>—   активное участие в школьном самоуправлении;</w:t>
      </w:r>
    </w:p>
    <w:p w:rsidR="00FC6EA8" w:rsidRPr="008665EE" w:rsidRDefault="003279CC">
      <w:pPr>
        <w:autoSpaceDE w:val="0"/>
        <w:autoSpaceDN w:val="0"/>
        <w:spacing w:before="190" w:after="0" w:line="262" w:lineRule="auto"/>
        <w:ind w:left="420" w:right="1008"/>
        <w:rPr>
          <w:lang w:val="ru-RU"/>
        </w:rPr>
      </w:pPr>
      <w:r w:rsidRPr="008665EE">
        <w:rPr>
          <w:rFonts w:ascii="Times New Roman" w:eastAsia="Times New Roman" w:hAnsi="Times New Roman"/>
          <w:color w:val="000000"/>
          <w:sz w:val="24"/>
          <w:lang w:val="ru-RU"/>
        </w:rPr>
        <w:t>—   готовность к участию в гуманитарной деятельности (</w:t>
      </w:r>
      <w:proofErr w:type="spellStart"/>
      <w:r w:rsidRPr="008665EE">
        <w:rPr>
          <w:rFonts w:ascii="Times New Roman" w:eastAsia="Times New Roman" w:hAnsi="Times New Roman"/>
          <w:color w:val="000000"/>
          <w:sz w:val="24"/>
          <w:lang w:val="ru-RU"/>
        </w:rPr>
        <w:t>волонтерство</w:t>
      </w:r>
      <w:proofErr w:type="spellEnd"/>
      <w:r w:rsidRPr="008665EE">
        <w:rPr>
          <w:rFonts w:ascii="Times New Roman" w:eastAsia="Times New Roman" w:hAnsi="Times New Roman"/>
          <w:color w:val="000000"/>
          <w:sz w:val="24"/>
          <w:lang w:val="ru-RU"/>
        </w:rPr>
        <w:t>; помощь людям, нуждающимся в ней).</w:t>
      </w:r>
    </w:p>
    <w:p w:rsidR="00FC6EA8" w:rsidRPr="008665EE" w:rsidRDefault="003279CC">
      <w:pPr>
        <w:autoSpaceDE w:val="0"/>
        <w:autoSpaceDN w:val="0"/>
        <w:spacing w:before="298" w:after="0" w:line="230" w:lineRule="auto"/>
        <w:ind w:left="180"/>
        <w:rPr>
          <w:lang w:val="ru-RU"/>
        </w:rPr>
      </w:pPr>
      <w:r w:rsidRPr="008665EE">
        <w:rPr>
          <w:rFonts w:ascii="Times New Roman" w:eastAsia="Times New Roman" w:hAnsi="Times New Roman"/>
          <w:b/>
          <w:color w:val="000000"/>
          <w:sz w:val="24"/>
          <w:lang w:val="ru-RU"/>
        </w:rPr>
        <w:t>Патриотического воспитания:</w:t>
      </w:r>
    </w:p>
    <w:p w:rsidR="00FC6EA8" w:rsidRPr="008665EE" w:rsidRDefault="003279CC">
      <w:pPr>
        <w:autoSpaceDE w:val="0"/>
        <w:autoSpaceDN w:val="0"/>
        <w:spacing w:before="178" w:after="0"/>
        <w:ind w:left="420" w:right="432"/>
        <w:rPr>
          <w:lang w:val="ru-RU"/>
        </w:rPr>
      </w:pPr>
      <w:r w:rsidRPr="008665EE">
        <w:rPr>
          <w:rFonts w:ascii="Times New Roman" w:eastAsia="Times New Roman" w:hAnsi="Times New Roman"/>
          <w:color w:val="000000"/>
          <w:sz w:val="24"/>
          <w:lang w:val="ru-RU"/>
        </w:rPr>
        <w:t xml:space="preserve">—  осознание российской гражданской идентичности в поликультурном и </w:t>
      </w:r>
      <w:r w:rsidRPr="008665EE">
        <w:rPr>
          <w:lang w:val="ru-RU"/>
        </w:rPr>
        <w:br/>
      </w:r>
      <w:proofErr w:type="spellStart"/>
      <w:r w:rsidRPr="008665EE">
        <w:rPr>
          <w:rFonts w:ascii="Times New Roman" w:eastAsia="Times New Roman" w:hAnsi="Times New Roman"/>
          <w:color w:val="000000"/>
          <w:sz w:val="24"/>
          <w:lang w:val="ru-RU"/>
        </w:rPr>
        <w:t>многоконфессиональном</w:t>
      </w:r>
      <w:proofErr w:type="spellEnd"/>
      <w:r w:rsidRPr="008665EE">
        <w:rPr>
          <w:rFonts w:ascii="Times New Roman" w:eastAsia="Times New Roman" w:hAnsi="Times New Roman"/>
          <w:color w:val="000000"/>
          <w:sz w:val="24"/>
          <w:lang w:val="ru-RU"/>
        </w:rPr>
        <w:t xml:space="preserve"> обществе, проявление интереса к познанию родного языка, истории, культуры Российской Федерации, своего края, народов России в контексте изучения </w:t>
      </w:r>
      <w:r w:rsidRPr="008665EE">
        <w:rPr>
          <w:lang w:val="ru-RU"/>
        </w:rPr>
        <w:br/>
      </w:r>
      <w:r w:rsidRPr="008665EE">
        <w:rPr>
          <w:rFonts w:ascii="Times New Roman" w:eastAsia="Times New Roman" w:hAnsi="Times New Roman"/>
          <w:color w:val="000000"/>
          <w:sz w:val="24"/>
          <w:lang w:val="ru-RU"/>
        </w:rPr>
        <w:t>произведений русской и зарубежной литературы, а также литератур народов РФ;</w:t>
      </w:r>
    </w:p>
    <w:p w:rsidR="00FC6EA8" w:rsidRPr="008665EE" w:rsidRDefault="003279CC">
      <w:pPr>
        <w:autoSpaceDE w:val="0"/>
        <w:autoSpaceDN w:val="0"/>
        <w:spacing w:before="190" w:after="0" w:line="271" w:lineRule="auto"/>
        <w:ind w:left="420" w:right="288"/>
        <w:rPr>
          <w:lang w:val="ru-RU"/>
        </w:rPr>
      </w:pPr>
      <w:r w:rsidRPr="008665EE">
        <w:rPr>
          <w:rFonts w:ascii="Times New Roman" w:eastAsia="Times New Roman" w:hAnsi="Times New Roman"/>
          <w:color w:val="000000"/>
          <w:sz w:val="24"/>
          <w:lang w:val="ru-RU"/>
        </w:rPr>
        <w:t>—  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FC6EA8" w:rsidRPr="008665EE" w:rsidRDefault="00FC6EA8">
      <w:pPr>
        <w:rPr>
          <w:lang w:val="ru-RU"/>
        </w:rPr>
        <w:sectPr w:rsidR="00FC6EA8" w:rsidRPr="008665EE">
          <w:pgSz w:w="11900" w:h="16840"/>
          <w:pgMar w:top="298" w:right="650" w:bottom="500" w:left="666" w:header="720" w:footer="720" w:gutter="0"/>
          <w:cols w:space="720" w:equalWidth="0">
            <w:col w:w="10584" w:space="0"/>
          </w:cols>
          <w:docGrid w:linePitch="360"/>
        </w:sectPr>
      </w:pPr>
    </w:p>
    <w:p w:rsidR="00FC6EA8" w:rsidRPr="008665EE" w:rsidRDefault="00FC6EA8">
      <w:pPr>
        <w:autoSpaceDE w:val="0"/>
        <w:autoSpaceDN w:val="0"/>
        <w:spacing w:after="108" w:line="220" w:lineRule="exact"/>
        <w:rPr>
          <w:lang w:val="ru-RU"/>
        </w:rPr>
      </w:pPr>
    </w:p>
    <w:p w:rsidR="00FC6EA8" w:rsidRPr="008665EE" w:rsidRDefault="003279CC">
      <w:pPr>
        <w:autoSpaceDE w:val="0"/>
        <w:autoSpaceDN w:val="0"/>
        <w:spacing w:after="0" w:line="271" w:lineRule="auto"/>
        <w:ind w:left="240" w:right="454"/>
        <w:jc w:val="both"/>
        <w:rPr>
          <w:lang w:val="ru-RU"/>
        </w:rPr>
      </w:pPr>
      <w:r w:rsidRPr="008665EE">
        <w:rPr>
          <w:rFonts w:ascii="Times New Roman" w:eastAsia="Times New Roman" w:hAnsi="Times New Roman"/>
          <w:color w:val="000000"/>
          <w:sz w:val="24"/>
          <w:lang w:val="ru-RU"/>
        </w:rPr>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FC6EA8" w:rsidRPr="008665EE" w:rsidRDefault="003279CC">
      <w:pPr>
        <w:autoSpaceDE w:val="0"/>
        <w:autoSpaceDN w:val="0"/>
        <w:spacing w:before="298" w:after="0" w:line="230" w:lineRule="auto"/>
        <w:rPr>
          <w:lang w:val="ru-RU"/>
        </w:rPr>
      </w:pPr>
      <w:r w:rsidRPr="008665EE">
        <w:rPr>
          <w:rFonts w:ascii="Times New Roman" w:eastAsia="Times New Roman" w:hAnsi="Times New Roman"/>
          <w:b/>
          <w:color w:val="000000"/>
          <w:sz w:val="24"/>
          <w:lang w:val="ru-RU"/>
        </w:rPr>
        <w:t>Духовно-нравственного воспитания:</w:t>
      </w:r>
    </w:p>
    <w:p w:rsidR="00FC6EA8" w:rsidRPr="008665EE" w:rsidRDefault="003279CC">
      <w:pPr>
        <w:autoSpaceDE w:val="0"/>
        <w:autoSpaceDN w:val="0"/>
        <w:spacing w:before="178" w:after="0" w:line="262" w:lineRule="auto"/>
        <w:ind w:left="240" w:right="432"/>
        <w:rPr>
          <w:lang w:val="ru-RU"/>
        </w:rPr>
      </w:pPr>
      <w:r w:rsidRPr="008665EE">
        <w:rPr>
          <w:rFonts w:ascii="Times New Roman" w:eastAsia="Times New Roman" w:hAnsi="Times New Roman"/>
          <w:color w:val="000000"/>
          <w:sz w:val="24"/>
          <w:lang w:val="ru-RU"/>
        </w:rPr>
        <w:t>—  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FC6EA8" w:rsidRPr="008665EE" w:rsidRDefault="003279CC">
      <w:pPr>
        <w:autoSpaceDE w:val="0"/>
        <w:autoSpaceDN w:val="0"/>
        <w:spacing w:before="190" w:after="0" w:line="262" w:lineRule="auto"/>
        <w:ind w:left="240" w:right="432"/>
        <w:rPr>
          <w:lang w:val="ru-RU"/>
        </w:rPr>
      </w:pPr>
      <w:r w:rsidRPr="008665EE">
        <w:rPr>
          <w:rFonts w:ascii="Times New Roman" w:eastAsia="Times New Roman" w:hAnsi="Times New Roman"/>
          <w:color w:val="000000"/>
          <w:sz w:val="24"/>
          <w:lang w:val="ru-RU"/>
        </w:rPr>
        <w:t>—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FC6EA8" w:rsidRPr="008665EE" w:rsidRDefault="003279CC">
      <w:pPr>
        <w:autoSpaceDE w:val="0"/>
        <w:autoSpaceDN w:val="0"/>
        <w:spacing w:before="192" w:after="0" w:line="262" w:lineRule="auto"/>
        <w:ind w:left="240" w:right="144"/>
        <w:rPr>
          <w:lang w:val="ru-RU"/>
        </w:rPr>
      </w:pPr>
      <w:r w:rsidRPr="008665EE">
        <w:rPr>
          <w:rFonts w:ascii="Times New Roman" w:eastAsia="Times New Roman" w:hAnsi="Times New Roman"/>
          <w:color w:val="000000"/>
          <w:sz w:val="24"/>
          <w:lang w:val="ru-RU"/>
        </w:rPr>
        <w:t>—  активное неприятие асоциальных поступков, свобода и ответственность личности в условиях индивидуального и общественного пространства.</w:t>
      </w:r>
    </w:p>
    <w:p w:rsidR="00FC6EA8" w:rsidRPr="008665EE" w:rsidRDefault="003279CC">
      <w:pPr>
        <w:autoSpaceDE w:val="0"/>
        <w:autoSpaceDN w:val="0"/>
        <w:spacing w:before="298" w:after="0" w:line="230" w:lineRule="auto"/>
        <w:rPr>
          <w:lang w:val="ru-RU"/>
        </w:rPr>
      </w:pPr>
      <w:r w:rsidRPr="008665EE">
        <w:rPr>
          <w:rFonts w:ascii="Times New Roman" w:eastAsia="Times New Roman" w:hAnsi="Times New Roman"/>
          <w:b/>
          <w:color w:val="000000"/>
          <w:sz w:val="24"/>
          <w:lang w:val="ru-RU"/>
        </w:rPr>
        <w:t>Эстетического воспитания:</w:t>
      </w:r>
    </w:p>
    <w:p w:rsidR="00FC6EA8" w:rsidRPr="008665EE" w:rsidRDefault="003279CC">
      <w:pPr>
        <w:autoSpaceDE w:val="0"/>
        <w:autoSpaceDN w:val="0"/>
        <w:spacing w:before="178" w:after="0" w:line="271" w:lineRule="auto"/>
        <w:ind w:left="240" w:right="864"/>
        <w:rPr>
          <w:lang w:val="ru-RU"/>
        </w:rPr>
      </w:pPr>
      <w:r w:rsidRPr="008665EE">
        <w:rPr>
          <w:rFonts w:ascii="Times New Roman" w:eastAsia="Times New Roman" w:hAnsi="Times New Roman"/>
          <w:color w:val="000000"/>
          <w:sz w:val="24"/>
          <w:lang w:val="ru-RU"/>
        </w:rPr>
        <w:t>—  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FC6EA8" w:rsidRPr="008665EE" w:rsidRDefault="003279CC">
      <w:pPr>
        <w:autoSpaceDE w:val="0"/>
        <w:autoSpaceDN w:val="0"/>
        <w:spacing w:before="190" w:after="0" w:line="262" w:lineRule="auto"/>
        <w:ind w:left="240" w:right="288"/>
        <w:rPr>
          <w:lang w:val="ru-RU"/>
        </w:rPr>
      </w:pPr>
      <w:r w:rsidRPr="008665EE">
        <w:rPr>
          <w:rFonts w:ascii="Times New Roman" w:eastAsia="Times New Roman" w:hAnsi="Times New Roman"/>
          <w:color w:val="000000"/>
          <w:sz w:val="24"/>
          <w:lang w:val="ru-RU"/>
        </w:rPr>
        <w:t>—  осознание важности художественной литературы и культуры как средства коммуникации и самовыражения;</w:t>
      </w:r>
    </w:p>
    <w:p w:rsidR="00FC6EA8" w:rsidRPr="008665EE" w:rsidRDefault="003279CC">
      <w:pPr>
        <w:autoSpaceDE w:val="0"/>
        <w:autoSpaceDN w:val="0"/>
        <w:spacing w:before="190" w:after="0" w:line="262" w:lineRule="auto"/>
        <w:ind w:left="240" w:right="576"/>
        <w:rPr>
          <w:lang w:val="ru-RU"/>
        </w:rPr>
      </w:pPr>
      <w:r w:rsidRPr="008665EE">
        <w:rPr>
          <w:rFonts w:ascii="Times New Roman" w:eastAsia="Times New Roman" w:hAnsi="Times New Roman"/>
          <w:color w:val="000000"/>
          <w:sz w:val="24"/>
          <w:lang w:val="ru-RU"/>
        </w:rPr>
        <w:t xml:space="preserve">—  понимание ценности отечественного и мирового искусства, роли этнических культурных традиций и народного творчества; </w:t>
      </w:r>
    </w:p>
    <w:p w:rsidR="00FC6EA8" w:rsidRPr="008665EE" w:rsidRDefault="003279CC">
      <w:pPr>
        <w:autoSpaceDE w:val="0"/>
        <w:autoSpaceDN w:val="0"/>
        <w:spacing w:before="190" w:after="0" w:line="230" w:lineRule="auto"/>
        <w:ind w:left="240"/>
        <w:rPr>
          <w:lang w:val="ru-RU"/>
        </w:rPr>
      </w:pPr>
      <w:r w:rsidRPr="008665EE">
        <w:rPr>
          <w:rFonts w:ascii="Times New Roman" w:eastAsia="Times New Roman" w:hAnsi="Times New Roman"/>
          <w:color w:val="000000"/>
          <w:sz w:val="24"/>
          <w:lang w:val="ru-RU"/>
        </w:rPr>
        <w:t>—  стремление к самовыражению в разных видах искусства.</w:t>
      </w:r>
    </w:p>
    <w:p w:rsidR="00FC6EA8" w:rsidRPr="008665EE" w:rsidRDefault="003279CC">
      <w:pPr>
        <w:autoSpaceDE w:val="0"/>
        <w:autoSpaceDN w:val="0"/>
        <w:spacing w:before="298" w:after="0" w:line="230" w:lineRule="auto"/>
        <w:jc w:val="center"/>
        <w:rPr>
          <w:lang w:val="ru-RU"/>
        </w:rPr>
      </w:pPr>
      <w:r w:rsidRPr="008665EE">
        <w:rPr>
          <w:rFonts w:ascii="Times New Roman" w:eastAsia="Times New Roman" w:hAnsi="Times New Roman"/>
          <w:b/>
          <w:color w:val="000000"/>
          <w:sz w:val="24"/>
          <w:lang w:val="ru-RU"/>
        </w:rPr>
        <w:t>Физического воспитания, формирования культуры здоровья и эмоционального благополучия:</w:t>
      </w:r>
    </w:p>
    <w:p w:rsidR="00FC6EA8" w:rsidRPr="008665EE" w:rsidRDefault="003279CC">
      <w:pPr>
        <w:autoSpaceDE w:val="0"/>
        <w:autoSpaceDN w:val="0"/>
        <w:spacing w:before="178" w:after="0" w:line="230" w:lineRule="auto"/>
        <w:ind w:left="240"/>
        <w:rPr>
          <w:lang w:val="ru-RU"/>
        </w:rPr>
      </w:pPr>
      <w:r w:rsidRPr="008665EE">
        <w:rPr>
          <w:rFonts w:ascii="Times New Roman" w:eastAsia="Times New Roman" w:hAnsi="Times New Roman"/>
          <w:color w:val="000000"/>
          <w:sz w:val="24"/>
          <w:lang w:val="ru-RU"/>
        </w:rPr>
        <w:t xml:space="preserve">—  осознание ценности жизни с опорой на собственный жизненный и читательский опыт; </w:t>
      </w:r>
    </w:p>
    <w:p w:rsidR="00FC6EA8" w:rsidRPr="008665EE" w:rsidRDefault="003279CC">
      <w:pPr>
        <w:autoSpaceDE w:val="0"/>
        <w:autoSpaceDN w:val="0"/>
        <w:spacing w:before="190" w:after="0" w:line="271" w:lineRule="auto"/>
        <w:ind w:left="240" w:right="144"/>
        <w:rPr>
          <w:lang w:val="ru-RU"/>
        </w:rPr>
      </w:pPr>
      <w:r w:rsidRPr="008665EE">
        <w:rPr>
          <w:rFonts w:ascii="Times New Roman" w:eastAsia="Times New Roman" w:hAnsi="Times New Roman"/>
          <w:color w:val="000000"/>
          <w:sz w:val="24"/>
          <w:lang w:val="ru-RU"/>
        </w:rPr>
        <w:t xml:space="preserve">—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FC6EA8" w:rsidRPr="008665EE" w:rsidRDefault="003279CC">
      <w:pPr>
        <w:autoSpaceDE w:val="0"/>
        <w:autoSpaceDN w:val="0"/>
        <w:spacing w:before="190" w:after="0" w:line="278" w:lineRule="auto"/>
        <w:ind w:left="240"/>
        <w:rPr>
          <w:lang w:val="ru-RU"/>
        </w:rPr>
      </w:pPr>
      <w:r w:rsidRPr="008665EE">
        <w:rPr>
          <w:rFonts w:ascii="Times New Roman" w:eastAsia="Times New Roman" w:hAnsi="Times New Roman"/>
          <w:color w:val="000000"/>
          <w:sz w:val="24"/>
          <w:lang w:val="ru-RU"/>
        </w:rPr>
        <w:t xml:space="preserve">—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w:t>
      </w:r>
      <w:proofErr w:type="spellStart"/>
      <w:proofErr w:type="gramStart"/>
      <w:r w:rsidRPr="008665EE">
        <w:rPr>
          <w:rFonts w:ascii="Times New Roman" w:eastAsia="Times New Roman" w:hAnsi="Times New Roman"/>
          <w:color w:val="000000"/>
          <w:sz w:val="24"/>
          <w:lang w:val="ru-RU"/>
        </w:rPr>
        <w:t>интернет-среде</w:t>
      </w:r>
      <w:proofErr w:type="spellEnd"/>
      <w:proofErr w:type="gramEnd"/>
      <w:r w:rsidRPr="008665EE">
        <w:rPr>
          <w:rFonts w:ascii="Times New Roman" w:eastAsia="Times New Roman" w:hAnsi="Times New Roman"/>
          <w:color w:val="000000"/>
          <w:sz w:val="24"/>
          <w:lang w:val="ru-RU"/>
        </w:rPr>
        <w:t xml:space="preserve"> в процессе школьного литературного образования; </w:t>
      </w:r>
    </w:p>
    <w:p w:rsidR="00FC6EA8" w:rsidRPr="008665EE" w:rsidRDefault="003279CC">
      <w:pPr>
        <w:autoSpaceDE w:val="0"/>
        <w:autoSpaceDN w:val="0"/>
        <w:spacing w:before="190" w:after="0" w:line="271" w:lineRule="auto"/>
        <w:ind w:left="240"/>
        <w:rPr>
          <w:lang w:val="ru-RU"/>
        </w:rPr>
      </w:pPr>
      <w:r w:rsidRPr="008665EE">
        <w:rPr>
          <w:rFonts w:ascii="Times New Roman" w:eastAsia="Times New Roman" w:hAnsi="Times New Roman"/>
          <w:color w:val="000000"/>
          <w:sz w:val="24"/>
          <w:lang w:val="ru-RU"/>
        </w:rPr>
        <w:t xml:space="preserve">—  способность адаптироваться к стрессовым ситуациям и меняющимся социальным, </w:t>
      </w:r>
      <w:r w:rsidRPr="008665EE">
        <w:rPr>
          <w:lang w:val="ru-RU"/>
        </w:rPr>
        <w:br/>
      </w:r>
      <w:r w:rsidRPr="008665EE">
        <w:rPr>
          <w:rFonts w:ascii="Times New Roman" w:eastAsia="Times New Roman" w:hAnsi="Times New Roman"/>
          <w:color w:val="000000"/>
          <w:sz w:val="24"/>
          <w:lang w:val="ru-RU"/>
        </w:rPr>
        <w:t>информационным и природным условиям, в том числе осмысляя собственный опыт и выстраивая дальнейшие цели;</w:t>
      </w:r>
    </w:p>
    <w:p w:rsidR="00FC6EA8" w:rsidRPr="008665EE" w:rsidRDefault="003279CC">
      <w:pPr>
        <w:autoSpaceDE w:val="0"/>
        <w:autoSpaceDN w:val="0"/>
        <w:spacing w:before="190" w:after="0" w:line="230" w:lineRule="auto"/>
        <w:ind w:left="240"/>
        <w:rPr>
          <w:lang w:val="ru-RU"/>
        </w:rPr>
      </w:pPr>
      <w:r w:rsidRPr="008665EE">
        <w:rPr>
          <w:rFonts w:ascii="Times New Roman" w:eastAsia="Times New Roman" w:hAnsi="Times New Roman"/>
          <w:color w:val="000000"/>
          <w:sz w:val="24"/>
          <w:lang w:val="ru-RU"/>
        </w:rPr>
        <w:t xml:space="preserve">—  умение </w:t>
      </w:r>
      <w:proofErr w:type="gramStart"/>
      <w:r w:rsidRPr="008665EE">
        <w:rPr>
          <w:rFonts w:ascii="Times New Roman" w:eastAsia="Times New Roman" w:hAnsi="Times New Roman"/>
          <w:color w:val="000000"/>
          <w:sz w:val="24"/>
          <w:lang w:val="ru-RU"/>
        </w:rPr>
        <w:t>принимать себя и других, не осуждая</w:t>
      </w:r>
      <w:proofErr w:type="gramEnd"/>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90" w:after="0" w:line="262" w:lineRule="auto"/>
        <w:ind w:left="240" w:right="1008"/>
        <w:rPr>
          <w:lang w:val="ru-RU"/>
        </w:rPr>
      </w:pPr>
      <w:r w:rsidRPr="008665EE">
        <w:rPr>
          <w:rFonts w:ascii="Times New Roman" w:eastAsia="Times New Roman" w:hAnsi="Times New Roman"/>
          <w:color w:val="000000"/>
          <w:sz w:val="24"/>
          <w:lang w:val="ru-RU"/>
        </w:rPr>
        <w:t>—  умение осознавать эмоциональное состояние себя и других, опираясь на примеры из литературных произведений;</w:t>
      </w:r>
    </w:p>
    <w:p w:rsidR="00FC6EA8" w:rsidRPr="008665EE" w:rsidRDefault="003279CC">
      <w:pPr>
        <w:autoSpaceDE w:val="0"/>
        <w:autoSpaceDN w:val="0"/>
        <w:spacing w:before="190" w:after="0" w:line="230" w:lineRule="auto"/>
        <w:ind w:left="240"/>
        <w:rPr>
          <w:lang w:val="ru-RU"/>
        </w:rPr>
      </w:pPr>
      <w:r w:rsidRPr="008665EE">
        <w:rPr>
          <w:rFonts w:ascii="Times New Roman" w:eastAsia="Times New Roman" w:hAnsi="Times New Roman"/>
          <w:color w:val="000000"/>
          <w:sz w:val="24"/>
          <w:lang w:val="ru-RU"/>
        </w:rPr>
        <w:t>—  уметь управлять собственным эмоциональным состоянием;</w:t>
      </w:r>
    </w:p>
    <w:p w:rsidR="00FC6EA8" w:rsidRPr="008665EE" w:rsidRDefault="003279CC">
      <w:pPr>
        <w:autoSpaceDE w:val="0"/>
        <w:autoSpaceDN w:val="0"/>
        <w:spacing w:before="190" w:after="0" w:line="262" w:lineRule="auto"/>
        <w:ind w:left="240" w:right="288"/>
        <w:rPr>
          <w:lang w:val="ru-RU"/>
        </w:rPr>
      </w:pPr>
      <w:r w:rsidRPr="008665EE">
        <w:rPr>
          <w:rFonts w:ascii="Times New Roman" w:eastAsia="Times New Roman" w:hAnsi="Times New Roman"/>
          <w:color w:val="000000"/>
          <w:sz w:val="24"/>
          <w:lang w:val="ru-RU"/>
        </w:rPr>
        <w:t xml:space="preserve">—  </w:t>
      </w:r>
      <w:proofErr w:type="spellStart"/>
      <w:r w:rsidRPr="008665EE">
        <w:rPr>
          <w:rFonts w:ascii="Times New Roman" w:eastAsia="Times New Roman" w:hAnsi="Times New Roman"/>
          <w:color w:val="000000"/>
          <w:sz w:val="24"/>
          <w:lang w:val="ru-RU"/>
        </w:rPr>
        <w:t>сформированность</w:t>
      </w:r>
      <w:proofErr w:type="spellEnd"/>
      <w:r w:rsidRPr="008665EE">
        <w:rPr>
          <w:rFonts w:ascii="Times New Roman" w:eastAsia="Times New Roman" w:hAnsi="Times New Roman"/>
          <w:color w:val="000000"/>
          <w:sz w:val="24"/>
          <w:lang w:val="ru-RU"/>
        </w:rPr>
        <w:t xml:space="preserve"> навыка рефлексии, признание своего права на ошибку и такого же права другого человека с оценкой поступков литературных героев.</w:t>
      </w:r>
    </w:p>
    <w:p w:rsidR="00FC6EA8" w:rsidRPr="008665EE" w:rsidRDefault="003279CC">
      <w:pPr>
        <w:autoSpaceDE w:val="0"/>
        <w:autoSpaceDN w:val="0"/>
        <w:spacing w:before="298" w:after="0" w:line="230" w:lineRule="auto"/>
        <w:rPr>
          <w:lang w:val="ru-RU"/>
        </w:rPr>
      </w:pPr>
      <w:r w:rsidRPr="008665EE">
        <w:rPr>
          <w:rFonts w:ascii="Times New Roman" w:eastAsia="Times New Roman" w:hAnsi="Times New Roman"/>
          <w:b/>
          <w:color w:val="000000"/>
          <w:sz w:val="24"/>
          <w:lang w:val="ru-RU"/>
        </w:rPr>
        <w:t>Трудового воспитания:</w:t>
      </w:r>
    </w:p>
    <w:p w:rsidR="00FC6EA8" w:rsidRPr="008665EE" w:rsidRDefault="00FC6EA8">
      <w:pPr>
        <w:rPr>
          <w:lang w:val="ru-RU"/>
        </w:rPr>
        <w:sectPr w:rsidR="00FC6EA8" w:rsidRPr="008665EE">
          <w:pgSz w:w="11900" w:h="16840"/>
          <w:pgMar w:top="328" w:right="648" w:bottom="402" w:left="846" w:header="720" w:footer="720" w:gutter="0"/>
          <w:cols w:space="720" w:equalWidth="0">
            <w:col w:w="10406" w:space="0"/>
          </w:cols>
          <w:docGrid w:linePitch="360"/>
        </w:sectPr>
      </w:pPr>
    </w:p>
    <w:p w:rsidR="00FC6EA8" w:rsidRPr="008665EE" w:rsidRDefault="00FC6EA8">
      <w:pPr>
        <w:autoSpaceDE w:val="0"/>
        <w:autoSpaceDN w:val="0"/>
        <w:spacing w:after="132" w:line="220" w:lineRule="exact"/>
        <w:rPr>
          <w:lang w:val="ru-RU"/>
        </w:rPr>
      </w:pPr>
    </w:p>
    <w:p w:rsidR="00FC6EA8" w:rsidRPr="008665EE" w:rsidRDefault="003279CC">
      <w:pPr>
        <w:autoSpaceDE w:val="0"/>
        <w:autoSpaceDN w:val="0"/>
        <w:spacing w:after="0" w:line="271" w:lineRule="auto"/>
        <w:ind w:left="420" w:right="720"/>
        <w:rPr>
          <w:lang w:val="ru-RU"/>
        </w:rPr>
      </w:pPr>
      <w:r w:rsidRPr="008665EE">
        <w:rPr>
          <w:rFonts w:ascii="Times New Roman" w:eastAsia="Times New Roman" w:hAnsi="Times New Roman"/>
          <w:color w:val="000000"/>
          <w:sz w:val="24"/>
          <w:lang w:val="ru-RU"/>
        </w:rPr>
        <w:t xml:space="preserve">—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FC6EA8" w:rsidRPr="008665EE" w:rsidRDefault="003279CC">
      <w:pPr>
        <w:autoSpaceDE w:val="0"/>
        <w:autoSpaceDN w:val="0"/>
        <w:spacing w:before="190" w:after="0" w:line="271" w:lineRule="auto"/>
        <w:ind w:left="420" w:right="432"/>
        <w:rPr>
          <w:lang w:val="ru-RU"/>
        </w:rPr>
      </w:pPr>
      <w:r w:rsidRPr="008665EE">
        <w:rPr>
          <w:rFonts w:ascii="Times New Roman" w:eastAsia="Times New Roman" w:hAnsi="Times New Roman"/>
          <w:color w:val="000000"/>
          <w:sz w:val="24"/>
          <w:lang w:val="ru-RU"/>
        </w:rPr>
        <w:t xml:space="preserve">—  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FC6EA8" w:rsidRPr="008665EE" w:rsidRDefault="003279CC">
      <w:pPr>
        <w:autoSpaceDE w:val="0"/>
        <w:autoSpaceDN w:val="0"/>
        <w:spacing w:before="190" w:after="0" w:line="262" w:lineRule="auto"/>
        <w:ind w:left="420" w:right="144"/>
        <w:rPr>
          <w:lang w:val="ru-RU"/>
        </w:rPr>
      </w:pPr>
      <w:r w:rsidRPr="008665EE">
        <w:rPr>
          <w:rFonts w:ascii="Times New Roman" w:eastAsia="Times New Roman" w:hAnsi="Times New Roman"/>
          <w:color w:val="000000"/>
          <w:sz w:val="24"/>
          <w:lang w:val="ru-RU"/>
        </w:rPr>
        <w:t xml:space="preserve">—  осознание важности обучения на протяжении всей жизни для успешной профессиональной деятельности и развитие необходимых умений для этого; </w:t>
      </w:r>
    </w:p>
    <w:p w:rsidR="00FC6EA8" w:rsidRPr="008665EE" w:rsidRDefault="003279CC">
      <w:pPr>
        <w:autoSpaceDE w:val="0"/>
        <w:autoSpaceDN w:val="0"/>
        <w:spacing w:before="192" w:after="0" w:line="230" w:lineRule="auto"/>
        <w:ind w:left="420"/>
        <w:rPr>
          <w:lang w:val="ru-RU"/>
        </w:rPr>
      </w:pPr>
      <w:r w:rsidRPr="008665EE">
        <w:rPr>
          <w:rFonts w:ascii="Times New Roman" w:eastAsia="Times New Roman" w:hAnsi="Times New Roman"/>
          <w:color w:val="000000"/>
          <w:sz w:val="24"/>
          <w:lang w:val="ru-RU"/>
        </w:rPr>
        <w:t xml:space="preserve">—  готовность адаптироваться в профессиональной среде; </w:t>
      </w:r>
    </w:p>
    <w:p w:rsidR="00FC6EA8" w:rsidRPr="008665EE" w:rsidRDefault="003279CC">
      <w:pPr>
        <w:autoSpaceDE w:val="0"/>
        <w:autoSpaceDN w:val="0"/>
        <w:spacing w:before="192" w:after="0" w:line="262" w:lineRule="auto"/>
        <w:ind w:left="420" w:right="1152"/>
        <w:rPr>
          <w:lang w:val="ru-RU"/>
        </w:rPr>
      </w:pPr>
      <w:r w:rsidRPr="008665EE">
        <w:rPr>
          <w:rFonts w:ascii="Times New Roman" w:eastAsia="Times New Roman" w:hAnsi="Times New Roman"/>
          <w:color w:val="000000"/>
          <w:sz w:val="24"/>
          <w:lang w:val="ru-RU"/>
        </w:rPr>
        <w:t xml:space="preserve">—  уважение к труду и результатам трудовой деятельности, в том числе при изучении произведений русского фольклора и литературы; </w:t>
      </w:r>
    </w:p>
    <w:p w:rsidR="00FC6EA8" w:rsidRPr="008665EE" w:rsidRDefault="003279CC">
      <w:pPr>
        <w:autoSpaceDE w:val="0"/>
        <w:autoSpaceDN w:val="0"/>
        <w:spacing w:before="190" w:after="0" w:line="262" w:lineRule="auto"/>
        <w:ind w:left="420" w:right="576"/>
        <w:rPr>
          <w:lang w:val="ru-RU"/>
        </w:rPr>
      </w:pPr>
      <w:r w:rsidRPr="008665EE">
        <w:rPr>
          <w:rFonts w:ascii="Times New Roman" w:eastAsia="Times New Roman" w:hAnsi="Times New Roman"/>
          <w:color w:val="000000"/>
          <w:sz w:val="24"/>
          <w:lang w:val="ru-RU"/>
        </w:rPr>
        <w:t>—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FC6EA8" w:rsidRPr="008665EE" w:rsidRDefault="003279CC">
      <w:pPr>
        <w:autoSpaceDE w:val="0"/>
        <w:autoSpaceDN w:val="0"/>
        <w:spacing w:before="298" w:after="0" w:line="230" w:lineRule="auto"/>
        <w:ind w:left="180"/>
        <w:rPr>
          <w:lang w:val="ru-RU"/>
        </w:rPr>
      </w:pPr>
      <w:r w:rsidRPr="008665EE">
        <w:rPr>
          <w:rFonts w:ascii="Times New Roman" w:eastAsia="Times New Roman" w:hAnsi="Times New Roman"/>
          <w:b/>
          <w:color w:val="000000"/>
          <w:sz w:val="24"/>
          <w:lang w:val="ru-RU"/>
        </w:rPr>
        <w:t>Экологического воспитания:</w:t>
      </w:r>
    </w:p>
    <w:p w:rsidR="00FC6EA8" w:rsidRPr="008665EE" w:rsidRDefault="003279CC">
      <w:pPr>
        <w:autoSpaceDE w:val="0"/>
        <w:autoSpaceDN w:val="0"/>
        <w:spacing w:before="178" w:after="0" w:line="271" w:lineRule="auto"/>
        <w:ind w:left="420" w:right="144"/>
        <w:rPr>
          <w:lang w:val="ru-RU"/>
        </w:rPr>
      </w:pPr>
      <w:r w:rsidRPr="008665EE">
        <w:rPr>
          <w:rFonts w:ascii="Times New Roman" w:eastAsia="Times New Roman" w:hAnsi="Times New Roman"/>
          <w:color w:val="000000"/>
          <w:sz w:val="24"/>
          <w:lang w:val="ru-RU"/>
        </w:rPr>
        <w:t xml:space="preserve">—  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FC6EA8" w:rsidRPr="008665EE" w:rsidRDefault="003279CC">
      <w:pPr>
        <w:autoSpaceDE w:val="0"/>
        <w:autoSpaceDN w:val="0"/>
        <w:spacing w:before="190" w:after="0" w:line="262" w:lineRule="auto"/>
        <w:ind w:left="420"/>
        <w:rPr>
          <w:lang w:val="ru-RU"/>
        </w:rPr>
      </w:pPr>
      <w:r w:rsidRPr="008665EE">
        <w:rPr>
          <w:rFonts w:ascii="Times New Roman" w:eastAsia="Times New Roman" w:hAnsi="Times New Roman"/>
          <w:color w:val="000000"/>
          <w:sz w:val="24"/>
          <w:lang w:val="ru-RU"/>
        </w:rPr>
        <w:t xml:space="preserve">—  повышение уровня экологической культуры, осознание глобального характера экологических проблем и путей их решения; </w:t>
      </w:r>
    </w:p>
    <w:p w:rsidR="00FC6EA8" w:rsidRPr="008665EE" w:rsidRDefault="003279CC">
      <w:pPr>
        <w:autoSpaceDE w:val="0"/>
        <w:autoSpaceDN w:val="0"/>
        <w:spacing w:before="190" w:after="0" w:line="271" w:lineRule="auto"/>
        <w:ind w:left="420" w:right="1296"/>
        <w:rPr>
          <w:lang w:val="ru-RU"/>
        </w:rPr>
      </w:pPr>
      <w:r w:rsidRPr="008665EE">
        <w:rPr>
          <w:rFonts w:ascii="Times New Roman" w:eastAsia="Times New Roman" w:hAnsi="Times New Roman"/>
          <w:color w:val="000000"/>
          <w:sz w:val="24"/>
          <w:lang w:val="ru-RU"/>
        </w:rPr>
        <w:t xml:space="preserve">—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FC6EA8" w:rsidRPr="008665EE" w:rsidRDefault="003279CC">
      <w:pPr>
        <w:autoSpaceDE w:val="0"/>
        <w:autoSpaceDN w:val="0"/>
        <w:spacing w:before="190" w:after="0" w:line="262" w:lineRule="auto"/>
        <w:ind w:left="420" w:right="432"/>
        <w:rPr>
          <w:lang w:val="ru-RU"/>
        </w:rPr>
      </w:pPr>
      <w:r w:rsidRPr="008665EE">
        <w:rPr>
          <w:rFonts w:ascii="Times New Roman" w:eastAsia="Times New Roman" w:hAnsi="Times New Roman"/>
          <w:color w:val="000000"/>
          <w:sz w:val="24"/>
          <w:lang w:val="ru-RU"/>
        </w:rPr>
        <w:t xml:space="preserve">—  осознание своей роли как гражданина и потребителя в условиях взаимосвязи природной, технологической и социальной сред; </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готовность к участию в практической деятельности экологической направленности.</w:t>
      </w:r>
    </w:p>
    <w:p w:rsidR="00FC6EA8" w:rsidRPr="008665EE" w:rsidRDefault="003279CC">
      <w:pPr>
        <w:autoSpaceDE w:val="0"/>
        <w:autoSpaceDN w:val="0"/>
        <w:spacing w:before="298" w:after="0" w:line="230" w:lineRule="auto"/>
        <w:ind w:left="180"/>
        <w:rPr>
          <w:lang w:val="ru-RU"/>
        </w:rPr>
      </w:pPr>
      <w:r w:rsidRPr="008665EE">
        <w:rPr>
          <w:rFonts w:ascii="Times New Roman" w:eastAsia="Times New Roman" w:hAnsi="Times New Roman"/>
          <w:b/>
          <w:color w:val="000000"/>
          <w:sz w:val="24"/>
          <w:lang w:val="ru-RU"/>
        </w:rPr>
        <w:t>Ценности научного познания:</w:t>
      </w:r>
    </w:p>
    <w:p w:rsidR="00FC6EA8" w:rsidRPr="008665EE" w:rsidRDefault="003279CC">
      <w:pPr>
        <w:autoSpaceDE w:val="0"/>
        <w:autoSpaceDN w:val="0"/>
        <w:spacing w:before="180" w:after="0"/>
        <w:ind w:left="420"/>
        <w:rPr>
          <w:lang w:val="ru-RU"/>
        </w:rPr>
      </w:pPr>
      <w:r w:rsidRPr="008665EE">
        <w:rPr>
          <w:rFonts w:ascii="Times New Roman" w:eastAsia="Times New Roman" w:hAnsi="Times New Roman"/>
          <w:color w:val="000000"/>
          <w:sz w:val="24"/>
          <w:lang w:val="ru-RU"/>
        </w:rPr>
        <w:t xml:space="preserve">—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xml:space="preserve">—  овладение языковой и читательской культурой как средством познания мира; </w:t>
      </w:r>
    </w:p>
    <w:p w:rsidR="00FC6EA8" w:rsidRPr="008665EE" w:rsidRDefault="003279CC">
      <w:pPr>
        <w:autoSpaceDE w:val="0"/>
        <w:autoSpaceDN w:val="0"/>
        <w:spacing w:before="190" w:after="0" w:line="262" w:lineRule="auto"/>
        <w:ind w:left="420" w:right="720"/>
        <w:rPr>
          <w:lang w:val="ru-RU"/>
        </w:rPr>
      </w:pPr>
      <w:r w:rsidRPr="008665EE">
        <w:rPr>
          <w:rFonts w:ascii="Times New Roman" w:eastAsia="Times New Roman" w:hAnsi="Times New Roman"/>
          <w:color w:val="000000"/>
          <w:sz w:val="24"/>
          <w:lang w:val="ru-RU"/>
        </w:rPr>
        <w:t xml:space="preserve">—  овладение основными навыками исследовательской деятельности с учётом специфики школьного литературного образования; </w:t>
      </w:r>
    </w:p>
    <w:p w:rsidR="00FC6EA8" w:rsidRPr="008665EE" w:rsidRDefault="003279CC">
      <w:pPr>
        <w:autoSpaceDE w:val="0"/>
        <w:autoSpaceDN w:val="0"/>
        <w:spacing w:before="190" w:after="0" w:line="262" w:lineRule="auto"/>
        <w:ind w:left="420" w:right="432"/>
        <w:rPr>
          <w:lang w:val="ru-RU"/>
        </w:rPr>
      </w:pPr>
      <w:r w:rsidRPr="008665EE">
        <w:rPr>
          <w:rFonts w:ascii="Times New Roman" w:eastAsia="Times New Roman" w:hAnsi="Times New Roman"/>
          <w:color w:val="000000"/>
          <w:sz w:val="24"/>
          <w:lang w:val="ru-RU"/>
        </w:rPr>
        <w:t>—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FC6EA8" w:rsidRPr="008665EE" w:rsidRDefault="003279CC">
      <w:pPr>
        <w:tabs>
          <w:tab w:val="left" w:pos="180"/>
        </w:tabs>
        <w:autoSpaceDE w:val="0"/>
        <w:autoSpaceDN w:val="0"/>
        <w:spacing w:before="178" w:after="0" w:line="262" w:lineRule="auto"/>
        <w:ind w:right="288"/>
        <w:rPr>
          <w:lang w:val="ru-RU"/>
        </w:rPr>
      </w:pPr>
      <w:r w:rsidRPr="008665EE">
        <w:rPr>
          <w:lang w:val="ru-RU"/>
        </w:rPr>
        <w:tab/>
      </w:r>
      <w:r w:rsidRPr="008665EE">
        <w:rPr>
          <w:rFonts w:ascii="Times New Roman" w:eastAsia="Times New Roman" w:hAnsi="Times New Roman"/>
          <w:color w:val="000000"/>
          <w:sz w:val="24"/>
          <w:lang w:val="ru-RU"/>
        </w:rPr>
        <w:t xml:space="preserve">Личностные результаты, обеспечивающие адаптацию </w:t>
      </w:r>
      <w:proofErr w:type="gramStart"/>
      <w:r w:rsidRPr="008665EE">
        <w:rPr>
          <w:rFonts w:ascii="Times New Roman" w:eastAsia="Times New Roman" w:hAnsi="Times New Roman"/>
          <w:color w:val="000000"/>
          <w:sz w:val="24"/>
          <w:lang w:val="ru-RU"/>
        </w:rPr>
        <w:t>обучающегося</w:t>
      </w:r>
      <w:proofErr w:type="gramEnd"/>
      <w:r w:rsidRPr="008665EE">
        <w:rPr>
          <w:rFonts w:ascii="Times New Roman" w:eastAsia="Times New Roman" w:hAnsi="Times New Roman"/>
          <w:color w:val="000000"/>
          <w:sz w:val="24"/>
          <w:lang w:val="ru-RU"/>
        </w:rPr>
        <w:t xml:space="preserve"> к изменяющимся условиям социальной и природной среды:</w:t>
      </w:r>
    </w:p>
    <w:p w:rsidR="00FC6EA8" w:rsidRPr="008665EE" w:rsidRDefault="003279CC">
      <w:pPr>
        <w:autoSpaceDE w:val="0"/>
        <w:autoSpaceDN w:val="0"/>
        <w:spacing w:before="178" w:after="0" w:line="262" w:lineRule="auto"/>
        <w:ind w:left="420"/>
        <w:rPr>
          <w:lang w:val="ru-RU"/>
        </w:rPr>
      </w:pPr>
      <w:r w:rsidRPr="008665EE">
        <w:rPr>
          <w:rFonts w:ascii="Times New Roman" w:eastAsia="Times New Roman" w:hAnsi="Times New Roman"/>
          <w:color w:val="000000"/>
          <w:sz w:val="24"/>
          <w:lang w:val="ru-RU"/>
        </w:rPr>
        <w:t xml:space="preserve">—  освоение </w:t>
      </w:r>
      <w:proofErr w:type="gramStart"/>
      <w:r w:rsidRPr="008665EE">
        <w:rPr>
          <w:rFonts w:ascii="Times New Roman" w:eastAsia="Times New Roman" w:hAnsi="Times New Roman"/>
          <w:color w:val="000000"/>
          <w:sz w:val="24"/>
          <w:lang w:val="ru-RU"/>
        </w:rPr>
        <w:t>обучающимися</w:t>
      </w:r>
      <w:proofErr w:type="gramEnd"/>
      <w:r w:rsidRPr="008665EE">
        <w:rPr>
          <w:rFonts w:ascii="Times New Roman" w:eastAsia="Times New Roman" w:hAnsi="Times New Roman"/>
          <w:color w:val="000000"/>
          <w:sz w:val="24"/>
          <w:lang w:val="ru-RU"/>
        </w:rPr>
        <w:t xml:space="preserve"> социального опыта, основных социальных ролей, соответствующих ведущей деятельности возраста, норм и правил общественного поведения, форм социальной</w:t>
      </w:r>
    </w:p>
    <w:p w:rsidR="00FC6EA8" w:rsidRPr="008665EE" w:rsidRDefault="00FC6EA8">
      <w:pPr>
        <w:rPr>
          <w:lang w:val="ru-RU"/>
        </w:rPr>
        <w:sectPr w:rsidR="00FC6EA8" w:rsidRPr="008665EE">
          <w:pgSz w:w="11900" w:h="16840"/>
          <w:pgMar w:top="352" w:right="772" w:bottom="384" w:left="666" w:header="720" w:footer="720" w:gutter="0"/>
          <w:cols w:space="720" w:equalWidth="0">
            <w:col w:w="10462" w:space="0"/>
          </w:cols>
          <w:docGrid w:linePitch="360"/>
        </w:sectPr>
      </w:pPr>
    </w:p>
    <w:p w:rsidR="00FC6EA8" w:rsidRPr="008665EE" w:rsidRDefault="00FC6EA8">
      <w:pPr>
        <w:autoSpaceDE w:val="0"/>
        <w:autoSpaceDN w:val="0"/>
        <w:spacing w:after="66" w:line="220" w:lineRule="exact"/>
        <w:rPr>
          <w:lang w:val="ru-RU"/>
        </w:rPr>
      </w:pPr>
    </w:p>
    <w:p w:rsidR="00FC6EA8" w:rsidRPr="008665EE" w:rsidRDefault="003279CC">
      <w:pPr>
        <w:autoSpaceDE w:val="0"/>
        <w:autoSpaceDN w:val="0"/>
        <w:spacing w:after="0" w:line="271" w:lineRule="auto"/>
        <w:ind w:left="420"/>
        <w:rPr>
          <w:lang w:val="ru-RU"/>
        </w:rPr>
      </w:pPr>
      <w:r w:rsidRPr="008665EE">
        <w:rPr>
          <w:rFonts w:ascii="Times New Roman" w:eastAsia="Times New Roman" w:hAnsi="Times New Roman"/>
          <w:color w:val="000000"/>
          <w:sz w:val="24"/>
          <w:lang w:val="ru-RU"/>
        </w:rPr>
        <w:t xml:space="preserve">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изучение и оценка социальных ролей персонажей литературных произведений;</w:t>
      </w:r>
    </w:p>
    <w:p w:rsidR="00FC6EA8" w:rsidRPr="008665EE" w:rsidRDefault="003279CC">
      <w:pPr>
        <w:autoSpaceDE w:val="0"/>
        <w:autoSpaceDN w:val="0"/>
        <w:spacing w:before="190" w:after="0" w:line="262" w:lineRule="auto"/>
        <w:ind w:left="420" w:right="144"/>
        <w:rPr>
          <w:lang w:val="ru-RU"/>
        </w:rPr>
      </w:pPr>
      <w:r w:rsidRPr="008665EE">
        <w:rPr>
          <w:rFonts w:ascii="Times New Roman" w:eastAsia="Times New Roman" w:hAnsi="Times New Roman"/>
          <w:color w:val="000000"/>
          <w:sz w:val="24"/>
          <w:lang w:val="ru-RU"/>
        </w:rPr>
        <w:t xml:space="preserve">—  потребность во взаимодействии в условиях неопределённости, открытость опыту и знаниям других; </w:t>
      </w:r>
    </w:p>
    <w:p w:rsidR="00FC6EA8" w:rsidRPr="008665EE" w:rsidRDefault="003279CC">
      <w:pPr>
        <w:autoSpaceDE w:val="0"/>
        <w:autoSpaceDN w:val="0"/>
        <w:spacing w:before="190" w:after="0" w:line="271" w:lineRule="auto"/>
        <w:ind w:left="420" w:right="288"/>
        <w:rPr>
          <w:lang w:val="ru-RU"/>
        </w:rPr>
      </w:pPr>
      <w:r w:rsidRPr="008665EE">
        <w:rPr>
          <w:rFonts w:ascii="Times New Roman" w:eastAsia="Times New Roman" w:hAnsi="Times New Roman"/>
          <w:color w:val="000000"/>
          <w:sz w:val="24"/>
          <w:lang w:val="ru-RU"/>
        </w:rPr>
        <w:t xml:space="preserve">—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FC6EA8" w:rsidRPr="008665EE" w:rsidRDefault="003279CC">
      <w:pPr>
        <w:autoSpaceDE w:val="0"/>
        <w:autoSpaceDN w:val="0"/>
        <w:spacing w:before="192" w:after="0"/>
        <w:ind w:left="420" w:right="288"/>
        <w:rPr>
          <w:lang w:val="ru-RU"/>
        </w:rPr>
      </w:pPr>
      <w:r w:rsidRPr="008665EE">
        <w:rPr>
          <w:rFonts w:ascii="Times New Roman" w:eastAsia="Times New Roman" w:hAnsi="Times New Roman"/>
          <w:color w:val="000000"/>
          <w:sz w:val="24"/>
          <w:lang w:val="ru-RU"/>
        </w:rPr>
        <w:t xml:space="preserve">—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FC6EA8" w:rsidRPr="008665EE" w:rsidRDefault="003279CC">
      <w:pPr>
        <w:autoSpaceDE w:val="0"/>
        <w:autoSpaceDN w:val="0"/>
        <w:spacing w:before="190" w:after="0" w:line="262" w:lineRule="auto"/>
        <w:ind w:left="420" w:right="864"/>
        <w:rPr>
          <w:lang w:val="ru-RU"/>
        </w:rPr>
      </w:pPr>
      <w:r w:rsidRPr="008665EE">
        <w:rPr>
          <w:rFonts w:ascii="Times New Roman" w:eastAsia="Times New Roman" w:hAnsi="Times New Roman"/>
          <w:color w:val="000000"/>
          <w:sz w:val="24"/>
          <w:lang w:val="ru-RU"/>
        </w:rPr>
        <w:t xml:space="preserve">—  умение оперировать основными понятиями, терминами и представлениями в области концепции устойчивого развития; </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xml:space="preserve">—  анализировать и выявлять взаимосвязи природы, общества и экономики; </w:t>
      </w:r>
    </w:p>
    <w:p w:rsidR="00FC6EA8" w:rsidRPr="008665EE" w:rsidRDefault="003279CC">
      <w:pPr>
        <w:autoSpaceDE w:val="0"/>
        <w:autoSpaceDN w:val="0"/>
        <w:spacing w:before="190" w:after="0" w:line="262" w:lineRule="auto"/>
        <w:ind w:left="420" w:right="576"/>
        <w:rPr>
          <w:lang w:val="ru-RU"/>
        </w:rPr>
      </w:pPr>
      <w:r w:rsidRPr="008665EE">
        <w:rPr>
          <w:rFonts w:ascii="Times New Roman" w:eastAsia="Times New Roman" w:hAnsi="Times New Roman"/>
          <w:color w:val="000000"/>
          <w:sz w:val="24"/>
          <w:lang w:val="ru-RU"/>
        </w:rPr>
        <w:t>—  оценивать свои действия с учётом влияния на окружающую среду, достижений целей и преодоления вызовов, возможных глобальных последствий;</w:t>
      </w:r>
    </w:p>
    <w:p w:rsidR="00FC6EA8" w:rsidRPr="008665EE" w:rsidRDefault="003279CC">
      <w:pPr>
        <w:autoSpaceDE w:val="0"/>
        <w:autoSpaceDN w:val="0"/>
        <w:spacing w:before="190" w:after="0" w:line="262" w:lineRule="auto"/>
        <w:ind w:left="420" w:right="432"/>
        <w:rPr>
          <w:lang w:val="ru-RU"/>
        </w:rPr>
      </w:pPr>
      <w:r w:rsidRPr="008665EE">
        <w:rPr>
          <w:rFonts w:ascii="Times New Roman" w:eastAsia="Times New Roman" w:hAnsi="Times New Roman"/>
          <w:color w:val="000000"/>
          <w:sz w:val="24"/>
          <w:lang w:val="ru-RU"/>
        </w:rPr>
        <w:t xml:space="preserve">—  способность осознавать стрессовую ситуацию, оценивать происходящие изменения и их последствия, опираясь на жизненный и читательский опыт; </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xml:space="preserve">—  воспринимать стрессовую ситуацию как вызов, требующий контрмер; </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xml:space="preserve">—  оценивать ситуацию стресса, корректировать принимаемые решения и действия; </w:t>
      </w:r>
    </w:p>
    <w:p w:rsidR="00FC6EA8" w:rsidRPr="008665EE" w:rsidRDefault="003279CC">
      <w:pPr>
        <w:autoSpaceDE w:val="0"/>
        <w:autoSpaceDN w:val="0"/>
        <w:spacing w:before="190" w:after="0" w:line="262" w:lineRule="auto"/>
        <w:ind w:left="420" w:right="864"/>
        <w:rPr>
          <w:lang w:val="ru-RU"/>
        </w:rPr>
      </w:pPr>
      <w:r w:rsidRPr="008665EE">
        <w:rPr>
          <w:rFonts w:ascii="Times New Roman" w:eastAsia="Times New Roman" w:hAnsi="Times New Roman"/>
          <w:color w:val="000000"/>
          <w:sz w:val="24"/>
          <w:lang w:val="ru-RU"/>
        </w:rPr>
        <w:t xml:space="preserve">—  формулировать и оценивать риски и последствия, формировать опыт, уметь находить </w:t>
      </w:r>
      <w:proofErr w:type="gramStart"/>
      <w:r w:rsidRPr="008665EE">
        <w:rPr>
          <w:rFonts w:ascii="Times New Roman" w:eastAsia="Times New Roman" w:hAnsi="Times New Roman"/>
          <w:color w:val="000000"/>
          <w:sz w:val="24"/>
          <w:lang w:val="ru-RU"/>
        </w:rPr>
        <w:t>позитивное</w:t>
      </w:r>
      <w:proofErr w:type="gramEnd"/>
      <w:r w:rsidRPr="008665EE">
        <w:rPr>
          <w:rFonts w:ascii="Times New Roman" w:eastAsia="Times New Roman" w:hAnsi="Times New Roman"/>
          <w:color w:val="000000"/>
          <w:sz w:val="24"/>
          <w:lang w:val="ru-RU"/>
        </w:rPr>
        <w:t xml:space="preserve"> в произошедшей ситуации; </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быть готовым действовать в отсутствии гарантий успеха.</w:t>
      </w:r>
    </w:p>
    <w:p w:rsidR="00FC6EA8" w:rsidRPr="008665EE" w:rsidRDefault="003279CC">
      <w:pPr>
        <w:autoSpaceDE w:val="0"/>
        <w:autoSpaceDN w:val="0"/>
        <w:spacing w:before="322" w:after="0" w:line="230" w:lineRule="auto"/>
        <w:rPr>
          <w:lang w:val="ru-RU"/>
        </w:rPr>
      </w:pPr>
      <w:r w:rsidRPr="008665EE">
        <w:rPr>
          <w:rFonts w:ascii="Times New Roman" w:eastAsia="Times New Roman" w:hAnsi="Times New Roman"/>
          <w:b/>
          <w:color w:val="000000"/>
          <w:sz w:val="24"/>
          <w:lang w:val="ru-RU"/>
        </w:rPr>
        <w:t>МЕТАПРЕДМЕТНЫЕ РЕЗУЛЬТАТЫ</w:t>
      </w:r>
    </w:p>
    <w:p w:rsidR="00FC6EA8" w:rsidRPr="008665EE" w:rsidRDefault="003279CC">
      <w:pPr>
        <w:autoSpaceDE w:val="0"/>
        <w:autoSpaceDN w:val="0"/>
        <w:spacing w:before="168" w:after="0" w:line="230" w:lineRule="auto"/>
        <w:ind w:left="180"/>
        <w:rPr>
          <w:lang w:val="ru-RU"/>
        </w:rPr>
      </w:pPr>
      <w:proofErr w:type="gramStart"/>
      <w:r w:rsidRPr="008665EE">
        <w:rPr>
          <w:rFonts w:ascii="Times New Roman" w:eastAsia="Times New Roman" w:hAnsi="Times New Roman"/>
          <w:color w:val="000000"/>
          <w:sz w:val="24"/>
          <w:lang w:val="ru-RU"/>
        </w:rPr>
        <w:t>К концу обучения у обучающегося формируются следующие универсальные учебные действия.</w:t>
      </w:r>
      <w:proofErr w:type="gramEnd"/>
    </w:p>
    <w:p w:rsidR="00FC6EA8" w:rsidRPr="008665EE" w:rsidRDefault="003279CC">
      <w:pPr>
        <w:autoSpaceDE w:val="0"/>
        <w:autoSpaceDN w:val="0"/>
        <w:spacing w:before="192" w:after="0" w:line="230" w:lineRule="auto"/>
        <w:ind w:left="180"/>
        <w:rPr>
          <w:lang w:val="ru-RU"/>
        </w:rPr>
      </w:pPr>
      <w:r w:rsidRPr="008665EE">
        <w:rPr>
          <w:rFonts w:ascii="Times New Roman" w:eastAsia="Times New Roman" w:hAnsi="Times New Roman"/>
          <w:b/>
          <w:i/>
          <w:color w:val="000000"/>
          <w:sz w:val="24"/>
          <w:lang w:val="ru-RU"/>
        </w:rPr>
        <w:t>Универсальные учебные познавательные действия:</w:t>
      </w:r>
    </w:p>
    <w:p w:rsidR="00FC6EA8" w:rsidRPr="008665EE" w:rsidRDefault="003279CC">
      <w:pPr>
        <w:autoSpaceDE w:val="0"/>
        <w:autoSpaceDN w:val="0"/>
        <w:spacing w:before="190" w:after="0" w:line="230" w:lineRule="auto"/>
        <w:ind w:left="180"/>
        <w:rPr>
          <w:lang w:val="ru-RU"/>
        </w:rPr>
      </w:pPr>
      <w:r w:rsidRPr="008665EE">
        <w:rPr>
          <w:rFonts w:ascii="Times New Roman" w:eastAsia="Times New Roman" w:hAnsi="Times New Roman"/>
          <w:b/>
          <w:color w:val="000000"/>
          <w:sz w:val="24"/>
          <w:lang w:val="ru-RU"/>
        </w:rPr>
        <w:t>1) Базовые логические действия:</w:t>
      </w:r>
    </w:p>
    <w:p w:rsidR="00FC6EA8" w:rsidRPr="008665EE" w:rsidRDefault="003279CC">
      <w:pPr>
        <w:autoSpaceDE w:val="0"/>
        <w:autoSpaceDN w:val="0"/>
        <w:spacing w:before="178" w:after="0" w:line="271" w:lineRule="auto"/>
        <w:ind w:left="420" w:right="288"/>
        <w:rPr>
          <w:lang w:val="ru-RU"/>
        </w:rPr>
      </w:pPr>
      <w:r w:rsidRPr="008665EE">
        <w:rPr>
          <w:rFonts w:ascii="Times New Roman" w:eastAsia="Times New Roman" w:hAnsi="Times New Roman"/>
          <w:color w:val="000000"/>
          <w:sz w:val="24"/>
          <w:lang w:val="ru-RU"/>
        </w:rPr>
        <w:t>—  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FC6EA8" w:rsidRPr="008665EE" w:rsidRDefault="003279CC">
      <w:pPr>
        <w:autoSpaceDE w:val="0"/>
        <w:autoSpaceDN w:val="0"/>
        <w:spacing w:before="190" w:after="0" w:line="271" w:lineRule="auto"/>
        <w:ind w:left="420" w:right="144"/>
        <w:rPr>
          <w:lang w:val="ru-RU"/>
        </w:rPr>
      </w:pPr>
      <w:r w:rsidRPr="008665EE">
        <w:rPr>
          <w:rFonts w:ascii="Times New Roman" w:eastAsia="Times New Roman" w:hAnsi="Times New Roman"/>
          <w:color w:val="000000"/>
          <w:sz w:val="24"/>
          <w:lang w:val="ru-RU"/>
        </w:rPr>
        <w:t>—  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FC6EA8" w:rsidRPr="008665EE" w:rsidRDefault="003279CC">
      <w:pPr>
        <w:autoSpaceDE w:val="0"/>
        <w:autoSpaceDN w:val="0"/>
        <w:spacing w:before="190" w:after="0" w:line="262" w:lineRule="auto"/>
        <w:ind w:left="420"/>
        <w:rPr>
          <w:lang w:val="ru-RU"/>
        </w:rPr>
      </w:pPr>
      <w:r w:rsidRPr="008665EE">
        <w:rPr>
          <w:rFonts w:ascii="Times New Roman" w:eastAsia="Times New Roman" w:hAnsi="Times New Roman"/>
          <w:color w:val="000000"/>
          <w:sz w:val="24"/>
          <w:lang w:val="ru-RU"/>
        </w:rPr>
        <w:t>—  с учётом предложенной задачи выявлять закономерности и противоречия в рассматриваемых литературных фактах и наблюдениях над текстом;</w:t>
      </w:r>
    </w:p>
    <w:p w:rsidR="00FC6EA8" w:rsidRPr="008665EE" w:rsidRDefault="003279CC">
      <w:pPr>
        <w:autoSpaceDE w:val="0"/>
        <w:autoSpaceDN w:val="0"/>
        <w:spacing w:before="190" w:after="0" w:line="262" w:lineRule="auto"/>
        <w:ind w:left="420" w:right="576"/>
        <w:rPr>
          <w:lang w:val="ru-RU"/>
        </w:rPr>
      </w:pPr>
      <w:r w:rsidRPr="008665EE">
        <w:rPr>
          <w:rFonts w:ascii="Times New Roman" w:eastAsia="Times New Roman" w:hAnsi="Times New Roman"/>
          <w:color w:val="000000"/>
          <w:sz w:val="24"/>
          <w:lang w:val="ru-RU"/>
        </w:rPr>
        <w:t>—  предлагать критерии для выявления закономерностей и противоречий с учётом учебной задачи;</w:t>
      </w:r>
    </w:p>
    <w:p w:rsidR="00FC6EA8" w:rsidRPr="008665EE" w:rsidRDefault="00FC6EA8">
      <w:pPr>
        <w:rPr>
          <w:lang w:val="ru-RU"/>
        </w:rPr>
        <w:sectPr w:rsidR="00FC6EA8" w:rsidRPr="008665EE">
          <w:pgSz w:w="11900" w:h="16840"/>
          <w:pgMar w:top="286" w:right="768" w:bottom="368" w:left="666" w:header="720" w:footer="720" w:gutter="0"/>
          <w:cols w:space="720" w:equalWidth="0">
            <w:col w:w="10466"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262" w:lineRule="auto"/>
        <w:ind w:left="240"/>
        <w:rPr>
          <w:lang w:val="ru-RU"/>
        </w:rPr>
      </w:pPr>
      <w:r w:rsidRPr="008665EE">
        <w:rPr>
          <w:rFonts w:ascii="Times New Roman" w:eastAsia="Times New Roman" w:hAnsi="Times New Roman"/>
          <w:color w:val="000000"/>
          <w:sz w:val="24"/>
          <w:lang w:val="ru-RU"/>
        </w:rPr>
        <w:t>—  выявлять дефициты информации, данных, необходимых для решения поставленной учебной задачи;</w:t>
      </w:r>
    </w:p>
    <w:p w:rsidR="00FC6EA8" w:rsidRPr="008665EE" w:rsidRDefault="003279CC">
      <w:pPr>
        <w:autoSpaceDE w:val="0"/>
        <w:autoSpaceDN w:val="0"/>
        <w:spacing w:before="190" w:after="0" w:line="230" w:lineRule="auto"/>
        <w:jc w:val="center"/>
        <w:rPr>
          <w:lang w:val="ru-RU"/>
        </w:rPr>
      </w:pPr>
      <w:r w:rsidRPr="008665EE">
        <w:rPr>
          <w:rFonts w:ascii="Times New Roman" w:eastAsia="Times New Roman" w:hAnsi="Times New Roman"/>
          <w:color w:val="000000"/>
          <w:sz w:val="24"/>
          <w:lang w:val="ru-RU"/>
        </w:rPr>
        <w:t>—  выявлять причинно-следственные связи при изучении литературных явлений и процессов;</w:t>
      </w:r>
    </w:p>
    <w:p w:rsidR="00FC6EA8" w:rsidRPr="008665EE" w:rsidRDefault="003279CC">
      <w:pPr>
        <w:autoSpaceDE w:val="0"/>
        <w:autoSpaceDN w:val="0"/>
        <w:spacing w:before="190" w:after="0" w:line="262" w:lineRule="auto"/>
        <w:ind w:left="240" w:right="1296"/>
        <w:rPr>
          <w:lang w:val="ru-RU"/>
        </w:rPr>
      </w:pPr>
      <w:r w:rsidRPr="008665EE">
        <w:rPr>
          <w:rFonts w:ascii="Times New Roman" w:eastAsia="Times New Roman" w:hAnsi="Times New Roman"/>
          <w:color w:val="000000"/>
          <w:sz w:val="24"/>
          <w:lang w:val="ru-RU"/>
        </w:rPr>
        <w:t>—  делать выводы с использованием дедуктивных и индуктивных умозаключений, умозаключений по аналогии;</w:t>
      </w:r>
    </w:p>
    <w:p w:rsidR="00FC6EA8" w:rsidRPr="008665EE" w:rsidRDefault="003279CC">
      <w:pPr>
        <w:autoSpaceDE w:val="0"/>
        <w:autoSpaceDN w:val="0"/>
        <w:spacing w:before="190" w:after="0" w:line="230" w:lineRule="auto"/>
        <w:ind w:left="240"/>
        <w:rPr>
          <w:lang w:val="ru-RU"/>
        </w:rPr>
      </w:pPr>
      <w:r w:rsidRPr="008665EE">
        <w:rPr>
          <w:rFonts w:ascii="Times New Roman" w:eastAsia="Times New Roman" w:hAnsi="Times New Roman"/>
          <w:color w:val="000000"/>
          <w:sz w:val="24"/>
          <w:lang w:val="ru-RU"/>
        </w:rPr>
        <w:t>—  формулировать гипотезы об их взаимосвязях;</w:t>
      </w:r>
    </w:p>
    <w:p w:rsidR="00FC6EA8" w:rsidRPr="008665EE" w:rsidRDefault="003279CC">
      <w:pPr>
        <w:autoSpaceDE w:val="0"/>
        <w:autoSpaceDN w:val="0"/>
        <w:spacing w:before="190" w:after="0" w:line="271" w:lineRule="auto"/>
        <w:ind w:left="240" w:right="288"/>
        <w:rPr>
          <w:lang w:val="ru-RU"/>
        </w:rPr>
      </w:pPr>
      <w:r w:rsidRPr="008665EE">
        <w:rPr>
          <w:rFonts w:ascii="Times New Roman" w:eastAsia="Times New Roman" w:hAnsi="Times New Roman"/>
          <w:color w:val="000000"/>
          <w:sz w:val="24"/>
          <w:lang w:val="ru-RU"/>
        </w:rPr>
        <w:t>—  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FC6EA8" w:rsidRPr="008665EE" w:rsidRDefault="003279CC">
      <w:pPr>
        <w:autoSpaceDE w:val="0"/>
        <w:autoSpaceDN w:val="0"/>
        <w:spacing w:before="180" w:after="0" w:line="230" w:lineRule="auto"/>
        <w:rPr>
          <w:lang w:val="ru-RU"/>
        </w:rPr>
      </w:pPr>
      <w:r w:rsidRPr="008665EE">
        <w:rPr>
          <w:rFonts w:ascii="Times New Roman" w:eastAsia="Times New Roman" w:hAnsi="Times New Roman"/>
          <w:b/>
          <w:color w:val="000000"/>
          <w:sz w:val="24"/>
          <w:lang w:val="ru-RU"/>
        </w:rPr>
        <w:t>2) Базовые исследовательские действия:</w:t>
      </w:r>
    </w:p>
    <w:p w:rsidR="00FC6EA8" w:rsidRPr="008665EE" w:rsidRDefault="003279CC">
      <w:pPr>
        <w:autoSpaceDE w:val="0"/>
        <w:autoSpaceDN w:val="0"/>
        <w:spacing w:before="180" w:after="0" w:line="262" w:lineRule="auto"/>
        <w:ind w:left="240"/>
        <w:rPr>
          <w:lang w:val="ru-RU"/>
        </w:rPr>
      </w:pPr>
      <w:r w:rsidRPr="008665EE">
        <w:rPr>
          <w:rFonts w:ascii="Times New Roman" w:eastAsia="Times New Roman" w:hAnsi="Times New Roman"/>
          <w:color w:val="000000"/>
          <w:sz w:val="24"/>
          <w:lang w:val="ru-RU"/>
        </w:rPr>
        <w:t>—  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FC6EA8" w:rsidRPr="008665EE" w:rsidRDefault="003279CC">
      <w:pPr>
        <w:autoSpaceDE w:val="0"/>
        <w:autoSpaceDN w:val="0"/>
        <w:spacing w:before="190" w:after="0" w:line="262" w:lineRule="auto"/>
        <w:ind w:left="240" w:right="864"/>
        <w:rPr>
          <w:lang w:val="ru-RU"/>
        </w:rPr>
      </w:pPr>
      <w:r w:rsidRPr="008665EE">
        <w:rPr>
          <w:rFonts w:ascii="Times New Roman" w:eastAsia="Times New Roman" w:hAnsi="Times New Roman"/>
          <w:color w:val="000000"/>
          <w:sz w:val="24"/>
          <w:lang w:val="ru-RU"/>
        </w:rPr>
        <w:t>—  использовать вопросы как исследовательский инструмент познания в литературном образовании;</w:t>
      </w:r>
    </w:p>
    <w:p w:rsidR="00FC6EA8" w:rsidRPr="008665EE" w:rsidRDefault="003279CC">
      <w:pPr>
        <w:autoSpaceDE w:val="0"/>
        <w:autoSpaceDN w:val="0"/>
        <w:spacing w:before="190" w:after="0" w:line="262" w:lineRule="auto"/>
        <w:ind w:left="240" w:right="1152"/>
        <w:rPr>
          <w:lang w:val="ru-RU"/>
        </w:rPr>
      </w:pPr>
      <w:r w:rsidRPr="008665EE">
        <w:rPr>
          <w:rFonts w:ascii="Times New Roman" w:eastAsia="Times New Roman" w:hAnsi="Times New Roman"/>
          <w:color w:val="000000"/>
          <w:sz w:val="24"/>
          <w:lang w:val="ru-RU"/>
        </w:rPr>
        <w:t>—  формировать гипотезу об истинности собственных суждений и суждений других, аргументировать свою позицию, мнение</w:t>
      </w:r>
    </w:p>
    <w:p w:rsidR="00FC6EA8" w:rsidRPr="008665EE" w:rsidRDefault="003279CC">
      <w:pPr>
        <w:autoSpaceDE w:val="0"/>
        <w:autoSpaceDN w:val="0"/>
        <w:spacing w:before="190" w:after="0" w:line="271" w:lineRule="auto"/>
        <w:ind w:left="240"/>
        <w:rPr>
          <w:lang w:val="ru-RU"/>
        </w:rPr>
      </w:pPr>
      <w:r w:rsidRPr="008665EE">
        <w:rPr>
          <w:rFonts w:ascii="Times New Roman" w:eastAsia="Times New Roman" w:hAnsi="Times New Roman"/>
          <w:color w:val="000000"/>
          <w:sz w:val="24"/>
          <w:lang w:val="ru-RU"/>
        </w:rPr>
        <w:t xml:space="preserve">—  проводить по самостоятельно составленному плану небольшое исследование по </w:t>
      </w:r>
      <w:r w:rsidRPr="008665EE">
        <w:rPr>
          <w:lang w:val="ru-RU"/>
        </w:rPr>
        <w:br/>
      </w:r>
      <w:r w:rsidRPr="008665EE">
        <w:rPr>
          <w:rFonts w:ascii="Times New Roman" w:eastAsia="Times New Roman" w:hAnsi="Times New Roman"/>
          <w:color w:val="000000"/>
          <w:sz w:val="24"/>
          <w:lang w:val="ru-RU"/>
        </w:rPr>
        <w:t>установлению особенностей литературного объекта изучения, причинно-следственных связей и зависимостей объектов между собой;</w:t>
      </w:r>
    </w:p>
    <w:p w:rsidR="00FC6EA8" w:rsidRPr="008665EE" w:rsidRDefault="003279CC">
      <w:pPr>
        <w:autoSpaceDE w:val="0"/>
        <w:autoSpaceDN w:val="0"/>
        <w:spacing w:before="190" w:after="0" w:line="262" w:lineRule="auto"/>
        <w:ind w:left="240"/>
        <w:rPr>
          <w:lang w:val="ru-RU"/>
        </w:rPr>
      </w:pPr>
      <w:r w:rsidRPr="008665EE">
        <w:rPr>
          <w:rFonts w:ascii="Times New Roman" w:eastAsia="Times New Roman" w:hAnsi="Times New Roman"/>
          <w:color w:val="000000"/>
          <w:sz w:val="24"/>
          <w:lang w:val="ru-RU"/>
        </w:rPr>
        <w:t>—  оценивать на применимость и достоверность информацию, полученную в ходе исследования (эксперимента);</w:t>
      </w:r>
    </w:p>
    <w:p w:rsidR="00FC6EA8" w:rsidRPr="008665EE" w:rsidRDefault="003279CC">
      <w:pPr>
        <w:autoSpaceDE w:val="0"/>
        <w:autoSpaceDN w:val="0"/>
        <w:spacing w:before="190" w:after="0" w:line="262" w:lineRule="auto"/>
        <w:ind w:left="240" w:right="864"/>
        <w:rPr>
          <w:lang w:val="ru-RU"/>
        </w:rPr>
      </w:pPr>
      <w:r w:rsidRPr="008665EE">
        <w:rPr>
          <w:rFonts w:ascii="Times New Roman" w:eastAsia="Times New Roman" w:hAnsi="Times New Roman"/>
          <w:color w:val="000000"/>
          <w:sz w:val="24"/>
          <w:lang w:val="ru-RU"/>
        </w:rPr>
        <w:t>—  самостоятельно формулировать обобщения и выводы по результатам проведённого наблюдения, опыта, исследования;</w:t>
      </w:r>
    </w:p>
    <w:p w:rsidR="00FC6EA8" w:rsidRPr="008665EE" w:rsidRDefault="003279CC">
      <w:pPr>
        <w:autoSpaceDE w:val="0"/>
        <w:autoSpaceDN w:val="0"/>
        <w:spacing w:before="190" w:after="0" w:line="230" w:lineRule="auto"/>
        <w:ind w:left="240"/>
        <w:rPr>
          <w:lang w:val="ru-RU"/>
        </w:rPr>
      </w:pPr>
      <w:r w:rsidRPr="008665EE">
        <w:rPr>
          <w:rFonts w:ascii="Times New Roman" w:eastAsia="Times New Roman" w:hAnsi="Times New Roman"/>
          <w:color w:val="000000"/>
          <w:sz w:val="24"/>
          <w:lang w:val="ru-RU"/>
        </w:rPr>
        <w:t>—  владеть инструментами оценки достоверности полученных выводов и обобщений;</w:t>
      </w:r>
    </w:p>
    <w:p w:rsidR="00FC6EA8" w:rsidRPr="008665EE" w:rsidRDefault="003279CC">
      <w:pPr>
        <w:autoSpaceDE w:val="0"/>
        <w:autoSpaceDN w:val="0"/>
        <w:spacing w:before="190" w:after="0" w:line="271" w:lineRule="auto"/>
        <w:ind w:left="240" w:right="144"/>
        <w:rPr>
          <w:lang w:val="ru-RU"/>
        </w:rPr>
      </w:pPr>
      <w:r w:rsidRPr="008665EE">
        <w:rPr>
          <w:rFonts w:ascii="Times New Roman" w:eastAsia="Times New Roman" w:hAnsi="Times New Roman"/>
          <w:color w:val="000000"/>
          <w:sz w:val="24"/>
          <w:lang w:val="ru-RU"/>
        </w:rPr>
        <w:t>—  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FC6EA8" w:rsidRPr="008665EE" w:rsidRDefault="003279CC">
      <w:pPr>
        <w:autoSpaceDE w:val="0"/>
        <w:autoSpaceDN w:val="0"/>
        <w:spacing w:before="180" w:after="0" w:line="230" w:lineRule="auto"/>
        <w:rPr>
          <w:lang w:val="ru-RU"/>
        </w:rPr>
      </w:pPr>
      <w:r w:rsidRPr="008665EE">
        <w:rPr>
          <w:rFonts w:ascii="Times New Roman" w:eastAsia="Times New Roman" w:hAnsi="Times New Roman"/>
          <w:b/>
          <w:color w:val="000000"/>
          <w:sz w:val="24"/>
          <w:lang w:val="ru-RU"/>
        </w:rPr>
        <w:t>3) Работа с информацией:</w:t>
      </w:r>
    </w:p>
    <w:p w:rsidR="00FC6EA8" w:rsidRPr="008665EE" w:rsidRDefault="003279CC">
      <w:pPr>
        <w:autoSpaceDE w:val="0"/>
        <w:autoSpaceDN w:val="0"/>
        <w:spacing w:before="180" w:after="0" w:line="271" w:lineRule="auto"/>
        <w:ind w:left="240" w:right="144"/>
        <w:rPr>
          <w:lang w:val="ru-RU"/>
        </w:rPr>
      </w:pPr>
      <w:r w:rsidRPr="008665EE">
        <w:rPr>
          <w:rFonts w:ascii="Times New Roman" w:eastAsia="Times New Roman" w:hAnsi="Times New Roman"/>
          <w:color w:val="000000"/>
          <w:sz w:val="24"/>
          <w:lang w:val="ru-RU"/>
        </w:rPr>
        <w:t>—  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FC6EA8" w:rsidRPr="008665EE" w:rsidRDefault="003279CC">
      <w:pPr>
        <w:autoSpaceDE w:val="0"/>
        <w:autoSpaceDN w:val="0"/>
        <w:spacing w:before="190" w:after="0" w:line="262" w:lineRule="auto"/>
        <w:ind w:left="240" w:right="288"/>
        <w:rPr>
          <w:lang w:val="ru-RU"/>
        </w:rPr>
      </w:pPr>
      <w:r w:rsidRPr="008665EE">
        <w:rPr>
          <w:rFonts w:ascii="Times New Roman" w:eastAsia="Times New Roman" w:hAnsi="Times New Roman"/>
          <w:color w:val="000000"/>
          <w:sz w:val="24"/>
          <w:lang w:val="ru-RU"/>
        </w:rPr>
        <w:t>—  выбирать, анализировать, систематизировать и интерпретировать литературную и другую информацию различных видов и форм представления;</w:t>
      </w:r>
    </w:p>
    <w:p w:rsidR="00FC6EA8" w:rsidRPr="008665EE" w:rsidRDefault="003279CC">
      <w:pPr>
        <w:autoSpaceDE w:val="0"/>
        <w:autoSpaceDN w:val="0"/>
        <w:spacing w:before="190" w:after="0" w:line="262" w:lineRule="auto"/>
        <w:ind w:left="240" w:right="432"/>
        <w:rPr>
          <w:lang w:val="ru-RU"/>
        </w:rPr>
      </w:pPr>
      <w:r w:rsidRPr="008665EE">
        <w:rPr>
          <w:rFonts w:ascii="Times New Roman" w:eastAsia="Times New Roman" w:hAnsi="Times New Roman"/>
          <w:color w:val="000000"/>
          <w:sz w:val="24"/>
          <w:lang w:val="ru-RU"/>
        </w:rPr>
        <w:t>—  находить сходные аргументы (подтверждающие или опровергающие одну и ту же идею, версию) в различных информационных источниках;</w:t>
      </w:r>
    </w:p>
    <w:p w:rsidR="00FC6EA8" w:rsidRPr="008665EE" w:rsidRDefault="003279CC">
      <w:pPr>
        <w:autoSpaceDE w:val="0"/>
        <w:autoSpaceDN w:val="0"/>
        <w:spacing w:before="190" w:after="0" w:line="271" w:lineRule="auto"/>
        <w:ind w:left="240"/>
        <w:rPr>
          <w:lang w:val="ru-RU"/>
        </w:rPr>
      </w:pPr>
      <w:r w:rsidRPr="008665EE">
        <w:rPr>
          <w:rFonts w:ascii="Times New Roman" w:eastAsia="Times New Roman" w:hAnsi="Times New Roman"/>
          <w:color w:val="000000"/>
          <w:sz w:val="24"/>
          <w:lang w:val="ru-RU"/>
        </w:rPr>
        <w:t>—  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FC6EA8" w:rsidRPr="008665EE" w:rsidRDefault="003279CC">
      <w:pPr>
        <w:autoSpaceDE w:val="0"/>
        <w:autoSpaceDN w:val="0"/>
        <w:spacing w:before="190" w:after="0" w:line="262" w:lineRule="auto"/>
        <w:ind w:left="240" w:right="288"/>
        <w:rPr>
          <w:lang w:val="ru-RU"/>
        </w:rPr>
      </w:pPr>
      <w:r w:rsidRPr="008665EE">
        <w:rPr>
          <w:rFonts w:ascii="Times New Roman" w:eastAsia="Times New Roman" w:hAnsi="Times New Roman"/>
          <w:color w:val="000000"/>
          <w:sz w:val="24"/>
          <w:lang w:val="ru-RU"/>
        </w:rPr>
        <w:t>—  оценивать надёжность литературной и другой информации по критериям, предложенным учителем или сформулированным самостоятельно;</w:t>
      </w:r>
    </w:p>
    <w:p w:rsidR="00FC6EA8" w:rsidRPr="008665EE" w:rsidRDefault="00FC6EA8">
      <w:pPr>
        <w:rPr>
          <w:lang w:val="ru-RU"/>
        </w:rPr>
        <w:sectPr w:rsidR="00FC6EA8" w:rsidRPr="008665EE">
          <w:pgSz w:w="11900" w:h="16840"/>
          <w:pgMar w:top="298" w:right="858" w:bottom="318" w:left="846" w:header="720" w:footer="720" w:gutter="0"/>
          <w:cols w:space="720" w:equalWidth="0">
            <w:col w:w="10196" w:space="0"/>
          </w:cols>
          <w:docGrid w:linePitch="360"/>
        </w:sectPr>
      </w:pPr>
    </w:p>
    <w:p w:rsidR="00FC6EA8" w:rsidRPr="008665EE" w:rsidRDefault="00FC6EA8">
      <w:pPr>
        <w:autoSpaceDE w:val="0"/>
        <w:autoSpaceDN w:val="0"/>
        <w:spacing w:after="126" w:line="220" w:lineRule="exact"/>
        <w:rPr>
          <w:lang w:val="ru-RU"/>
        </w:rPr>
      </w:pPr>
    </w:p>
    <w:p w:rsidR="00FC6EA8" w:rsidRPr="008665EE" w:rsidRDefault="003279CC">
      <w:pPr>
        <w:autoSpaceDE w:val="0"/>
        <w:autoSpaceDN w:val="0"/>
        <w:spacing w:after="0" w:line="230" w:lineRule="auto"/>
        <w:ind w:left="240"/>
        <w:rPr>
          <w:lang w:val="ru-RU"/>
        </w:rPr>
      </w:pPr>
      <w:r w:rsidRPr="008665EE">
        <w:rPr>
          <w:rFonts w:ascii="Times New Roman" w:eastAsia="Times New Roman" w:hAnsi="Times New Roman"/>
          <w:color w:val="000000"/>
          <w:sz w:val="24"/>
          <w:lang w:val="ru-RU"/>
        </w:rPr>
        <w:t>—  эффективно запоминать и систематизировать эту информацию.</w:t>
      </w:r>
    </w:p>
    <w:p w:rsidR="00FC6EA8" w:rsidRPr="008665EE" w:rsidRDefault="003279CC">
      <w:pPr>
        <w:autoSpaceDE w:val="0"/>
        <w:autoSpaceDN w:val="0"/>
        <w:spacing w:before="178" w:after="0" w:line="230" w:lineRule="auto"/>
        <w:rPr>
          <w:lang w:val="ru-RU"/>
        </w:rPr>
      </w:pPr>
      <w:r w:rsidRPr="008665EE">
        <w:rPr>
          <w:rFonts w:ascii="Times New Roman" w:eastAsia="Times New Roman" w:hAnsi="Times New Roman"/>
          <w:b/>
          <w:i/>
          <w:color w:val="000000"/>
          <w:sz w:val="24"/>
          <w:lang w:val="ru-RU"/>
        </w:rPr>
        <w:t>Универсальные учебные коммуникативные действия:</w:t>
      </w:r>
    </w:p>
    <w:p w:rsidR="00FC6EA8" w:rsidRPr="008665EE" w:rsidRDefault="003279CC">
      <w:pPr>
        <w:autoSpaceDE w:val="0"/>
        <w:autoSpaceDN w:val="0"/>
        <w:spacing w:before="118" w:after="0" w:line="230" w:lineRule="auto"/>
        <w:rPr>
          <w:lang w:val="ru-RU"/>
        </w:rPr>
      </w:pPr>
      <w:r w:rsidRPr="008665EE">
        <w:rPr>
          <w:rFonts w:ascii="Times New Roman" w:eastAsia="Times New Roman" w:hAnsi="Times New Roman"/>
          <w:color w:val="000000"/>
          <w:sz w:val="24"/>
          <w:lang w:val="ru-RU"/>
        </w:rPr>
        <w:t>1)</w:t>
      </w:r>
      <w:r w:rsidRPr="008665EE">
        <w:rPr>
          <w:rFonts w:ascii="Times New Roman" w:eastAsia="Times New Roman" w:hAnsi="Times New Roman"/>
          <w:i/>
          <w:color w:val="000000"/>
          <w:sz w:val="24"/>
          <w:lang w:val="ru-RU"/>
        </w:rPr>
        <w:t xml:space="preserve"> Общение</w:t>
      </w:r>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78" w:after="0" w:line="262" w:lineRule="auto"/>
        <w:ind w:left="240" w:right="288"/>
        <w:rPr>
          <w:lang w:val="ru-RU"/>
        </w:rPr>
      </w:pPr>
      <w:r w:rsidRPr="008665EE">
        <w:rPr>
          <w:rFonts w:ascii="Times New Roman" w:eastAsia="Times New Roman" w:hAnsi="Times New Roman"/>
          <w:color w:val="000000"/>
          <w:sz w:val="24"/>
          <w:lang w:val="ru-RU"/>
        </w:rPr>
        <w:t>—  воспринимать и формулировать суждения, выражать эмоции в соответствии с условиями и целями общения;</w:t>
      </w:r>
    </w:p>
    <w:p w:rsidR="00FC6EA8" w:rsidRPr="008665EE" w:rsidRDefault="003279CC">
      <w:pPr>
        <w:autoSpaceDE w:val="0"/>
        <w:autoSpaceDN w:val="0"/>
        <w:spacing w:before="190" w:after="0" w:line="271" w:lineRule="auto"/>
        <w:ind w:left="240"/>
        <w:rPr>
          <w:lang w:val="ru-RU"/>
        </w:rPr>
      </w:pPr>
      <w:r w:rsidRPr="008665EE">
        <w:rPr>
          <w:rFonts w:ascii="Times New Roman" w:eastAsia="Times New Roman" w:hAnsi="Times New Roman"/>
          <w:color w:val="000000"/>
          <w:sz w:val="24"/>
          <w:lang w:val="ru-RU"/>
        </w:rPr>
        <w:t xml:space="preserve">—  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w:t>
      </w:r>
      <w:r w:rsidRPr="008665EE">
        <w:rPr>
          <w:lang w:val="ru-RU"/>
        </w:rPr>
        <w:br/>
      </w:r>
      <w:r w:rsidRPr="008665EE">
        <w:rPr>
          <w:rFonts w:ascii="Times New Roman" w:eastAsia="Times New Roman" w:hAnsi="Times New Roman"/>
          <w:color w:val="000000"/>
          <w:sz w:val="24"/>
          <w:lang w:val="ru-RU"/>
        </w:rPr>
        <w:t>произведениях, и смягчать конфликты, вести переговоры;</w:t>
      </w:r>
    </w:p>
    <w:p w:rsidR="00FC6EA8" w:rsidRPr="008665EE" w:rsidRDefault="003279CC">
      <w:pPr>
        <w:autoSpaceDE w:val="0"/>
        <w:autoSpaceDN w:val="0"/>
        <w:spacing w:before="192" w:after="0" w:line="230" w:lineRule="auto"/>
        <w:ind w:left="240"/>
        <w:rPr>
          <w:lang w:val="ru-RU"/>
        </w:rPr>
      </w:pPr>
      <w:r w:rsidRPr="008665EE">
        <w:rPr>
          <w:rFonts w:ascii="Times New Roman" w:eastAsia="Times New Roman" w:hAnsi="Times New Roman"/>
          <w:color w:val="000000"/>
          <w:sz w:val="24"/>
          <w:lang w:val="ru-RU"/>
        </w:rPr>
        <w:t>—  выражать себя (свою точку зрения) в устных и письменных текстах;</w:t>
      </w:r>
    </w:p>
    <w:p w:rsidR="00FC6EA8" w:rsidRPr="008665EE" w:rsidRDefault="003279CC">
      <w:pPr>
        <w:autoSpaceDE w:val="0"/>
        <w:autoSpaceDN w:val="0"/>
        <w:spacing w:before="192" w:after="0" w:line="262" w:lineRule="auto"/>
        <w:ind w:left="240" w:right="144"/>
        <w:rPr>
          <w:lang w:val="ru-RU"/>
        </w:rPr>
      </w:pPr>
      <w:r w:rsidRPr="008665EE">
        <w:rPr>
          <w:rFonts w:ascii="Times New Roman" w:eastAsia="Times New Roman" w:hAnsi="Times New Roman"/>
          <w:color w:val="000000"/>
          <w:sz w:val="24"/>
          <w:lang w:val="ru-RU"/>
        </w:rPr>
        <w:t>—  понимать намерения других, проявлять уважительное отношение к собеседнику и корректно формулировать свои возражения;</w:t>
      </w:r>
    </w:p>
    <w:p w:rsidR="00FC6EA8" w:rsidRPr="008665EE" w:rsidRDefault="003279CC">
      <w:pPr>
        <w:autoSpaceDE w:val="0"/>
        <w:autoSpaceDN w:val="0"/>
        <w:spacing w:before="190" w:after="0" w:line="271" w:lineRule="auto"/>
        <w:ind w:left="240"/>
        <w:rPr>
          <w:lang w:val="ru-RU"/>
        </w:rPr>
      </w:pPr>
      <w:r w:rsidRPr="008665EE">
        <w:rPr>
          <w:rFonts w:ascii="Times New Roman" w:eastAsia="Times New Roman" w:hAnsi="Times New Roman"/>
          <w:color w:val="000000"/>
          <w:sz w:val="24"/>
          <w:lang w:val="ru-RU"/>
        </w:rPr>
        <w:t>—  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FC6EA8" w:rsidRPr="008665EE" w:rsidRDefault="003279CC">
      <w:pPr>
        <w:autoSpaceDE w:val="0"/>
        <w:autoSpaceDN w:val="0"/>
        <w:spacing w:before="190" w:after="0" w:line="262" w:lineRule="auto"/>
        <w:ind w:left="240" w:right="864"/>
        <w:rPr>
          <w:lang w:val="ru-RU"/>
        </w:rPr>
      </w:pPr>
      <w:r w:rsidRPr="008665EE">
        <w:rPr>
          <w:rFonts w:ascii="Times New Roman" w:eastAsia="Times New Roman" w:hAnsi="Times New Roman"/>
          <w:color w:val="000000"/>
          <w:sz w:val="24"/>
          <w:lang w:val="ru-RU"/>
        </w:rPr>
        <w:t>—  сопоставлять свои суждения с суждениями других участников диалога, обнаруживать различие и сходство позиций;</w:t>
      </w:r>
    </w:p>
    <w:p w:rsidR="00FC6EA8" w:rsidRPr="008665EE" w:rsidRDefault="003279CC">
      <w:pPr>
        <w:autoSpaceDE w:val="0"/>
        <w:autoSpaceDN w:val="0"/>
        <w:spacing w:before="190" w:after="0" w:line="262" w:lineRule="auto"/>
        <w:ind w:left="240" w:right="1440"/>
        <w:rPr>
          <w:lang w:val="ru-RU"/>
        </w:rPr>
      </w:pPr>
      <w:r w:rsidRPr="008665EE">
        <w:rPr>
          <w:rFonts w:ascii="Times New Roman" w:eastAsia="Times New Roman" w:hAnsi="Times New Roman"/>
          <w:color w:val="000000"/>
          <w:sz w:val="24"/>
          <w:lang w:val="ru-RU"/>
        </w:rPr>
        <w:t>—  публично представлять результаты выполненного опыта (литературоведческого эксперимента, исследования, проекта);</w:t>
      </w:r>
    </w:p>
    <w:p w:rsidR="00FC6EA8" w:rsidRPr="008665EE" w:rsidRDefault="003279CC">
      <w:pPr>
        <w:autoSpaceDE w:val="0"/>
        <w:autoSpaceDN w:val="0"/>
        <w:spacing w:before="190" w:after="0" w:line="271" w:lineRule="auto"/>
        <w:ind w:left="240" w:right="288"/>
        <w:rPr>
          <w:lang w:val="ru-RU"/>
        </w:rPr>
      </w:pPr>
      <w:r w:rsidRPr="008665EE">
        <w:rPr>
          <w:rFonts w:ascii="Times New Roman" w:eastAsia="Times New Roman" w:hAnsi="Times New Roman"/>
          <w:color w:val="000000"/>
          <w:sz w:val="24"/>
          <w:lang w:val="ru-RU"/>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FC6EA8" w:rsidRPr="008665EE" w:rsidRDefault="003279CC">
      <w:pPr>
        <w:autoSpaceDE w:val="0"/>
        <w:autoSpaceDN w:val="0"/>
        <w:spacing w:before="298" w:after="0" w:line="230" w:lineRule="auto"/>
        <w:rPr>
          <w:lang w:val="ru-RU"/>
        </w:rPr>
      </w:pPr>
      <w:r w:rsidRPr="008665EE">
        <w:rPr>
          <w:rFonts w:ascii="Times New Roman" w:eastAsia="Times New Roman" w:hAnsi="Times New Roman"/>
          <w:color w:val="000000"/>
          <w:sz w:val="24"/>
          <w:lang w:val="ru-RU"/>
        </w:rPr>
        <w:t>2) С</w:t>
      </w:r>
      <w:r w:rsidRPr="008665EE">
        <w:rPr>
          <w:rFonts w:ascii="Times New Roman" w:eastAsia="Times New Roman" w:hAnsi="Times New Roman"/>
          <w:i/>
          <w:color w:val="000000"/>
          <w:sz w:val="24"/>
          <w:lang w:val="ru-RU"/>
        </w:rPr>
        <w:t>овместная деятельность</w:t>
      </w:r>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78" w:after="0"/>
        <w:ind w:left="240" w:right="864"/>
        <w:rPr>
          <w:lang w:val="ru-RU"/>
        </w:rPr>
      </w:pPr>
      <w:r w:rsidRPr="008665EE">
        <w:rPr>
          <w:rFonts w:ascii="Times New Roman" w:eastAsia="Times New Roman" w:hAnsi="Times New Roman"/>
          <w:color w:val="000000"/>
          <w:sz w:val="24"/>
          <w:lang w:val="ru-RU"/>
        </w:rPr>
        <w:t>—  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FC6EA8" w:rsidRPr="008665EE" w:rsidRDefault="003279CC">
      <w:pPr>
        <w:autoSpaceDE w:val="0"/>
        <w:autoSpaceDN w:val="0"/>
        <w:spacing w:before="192" w:after="0" w:line="271" w:lineRule="auto"/>
        <w:ind w:left="240" w:right="432"/>
        <w:rPr>
          <w:lang w:val="ru-RU"/>
        </w:rPr>
      </w:pPr>
      <w:r w:rsidRPr="008665EE">
        <w:rPr>
          <w:rFonts w:ascii="Times New Roman" w:eastAsia="Times New Roman" w:hAnsi="Times New Roman"/>
          <w:color w:val="000000"/>
          <w:sz w:val="24"/>
          <w:lang w:val="ru-RU"/>
        </w:rPr>
        <w:t>—  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FC6EA8" w:rsidRPr="008665EE" w:rsidRDefault="003279CC">
      <w:pPr>
        <w:autoSpaceDE w:val="0"/>
        <w:autoSpaceDN w:val="0"/>
        <w:spacing w:before="190" w:after="0" w:line="230" w:lineRule="auto"/>
        <w:ind w:left="240"/>
        <w:rPr>
          <w:lang w:val="ru-RU"/>
        </w:rPr>
      </w:pPr>
      <w:r w:rsidRPr="008665EE">
        <w:rPr>
          <w:rFonts w:ascii="Times New Roman" w:eastAsia="Times New Roman" w:hAnsi="Times New Roman"/>
          <w:color w:val="000000"/>
          <w:sz w:val="24"/>
          <w:lang w:val="ru-RU"/>
        </w:rPr>
        <w:t>—  уметь обобщать мнения нескольких людей;</w:t>
      </w:r>
    </w:p>
    <w:p w:rsidR="00FC6EA8" w:rsidRPr="008665EE" w:rsidRDefault="003279CC">
      <w:pPr>
        <w:autoSpaceDE w:val="0"/>
        <w:autoSpaceDN w:val="0"/>
        <w:spacing w:before="190" w:after="0" w:line="281" w:lineRule="auto"/>
        <w:ind w:left="240"/>
        <w:rPr>
          <w:lang w:val="ru-RU"/>
        </w:rPr>
      </w:pPr>
      <w:r w:rsidRPr="008665EE">
        <w:rPr>
          <w:rFonts w:ascii="Times New Roman" w:eastAsia="Times New Roman" w:hAnsi="Times New Roman"/>
          <w:color w:val="000000"/>
          <w:sz w:val="24"/>
          <w:lang w:val="ru-RU"/>
        </w:rPr>
        <w:t xml:space="preserve">—  проявлять готовность руководить, выполнять поручения, подчиняться; планировать </w:t>
      </w:r>
      <w:r w:rsidRPr="008665EE">
        <w:rPr>
          <w:lang w:val="ru-RU"/>
        </w:rPr>
        <w:br/>
      </w:r>
      <w:r w:rsidRPr="008665EE">
        <w:rPr>
          <w:rFonts w:ascii="Times New Roman" w:eastAsia="Times New Roman" w:hAnsi="Times New Roman"/>
          <w:color w:val="000000"/>
          <w:sz w:val="24"/>
          <w:lang w:val="ru-RU"/>
        </w:rPr>
        <w:t xml:space="preserve">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w:t>
      </w:r>
      <w:r w:rsidRPr="008665EE">
        <w:rPr>
          <w:lang w:val="ru-RU"/>
        </w:rPr>
        <w:br/>
      </w:r>
      <w:r w:rsidRPr="008665EE">
        <w:rPr>
          <w:rFonts w:ascii="Times New Roman" w:eastAsia="Times New Roman" w:hAnsi="Times New Roman"/>
          <w:color w:val="000000"/>
          <w:sz w:val="24"/>
          <w:lang w:val="ru-RU"/>
        </w:rPr>
        <w:t>(обсуждения, обмен мнений, «мозговые штурмы» и иные);</w:t>
      </w:r>
    </w:p>
    <w:p w:rsidR="00FC6EA8" w:rsidRPr="008665EE" w:rsidRDefault="003279CC">
      <w:pPr>
        <w:autoSpaceDE w:val="0"/>
        <w:autoSpaceDN w:val="0"/>
        <w:spacing w:before="190" w:after="0" w:line="262" w:lineRule="auto"/>
        <w:ind w:left="240"/>
        <w:rPr>
          <w:lang w:val="ru-RU"/>
        </w:rPr>
      </w:pPr>
      <w:r w:rsidRPr="008665EE">
        <w:rPr>
          <w:rFonts w:ascii="Times New Roman" w:eastAsia="Times New Roman" w:hAnsi="Times New Roman"/>
          <w:color w:val="000000"/>
          <w:sz w:val="24"/>
          <w:lang w:val="ru-RU"/>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FC6EA8" w:rsidRPr="008665EE" w:rsidRDefault="003279CC">
      <w:pPr>
        <w:autoSpaceDE w:val="0"/>
        <w:autoSpaceDN w:val="0"/>
        <w:spacing w:before="190" w:after="0" w:line="271" w:lineRule="auto"/>
        <w:ind w:left="240" w:right="432"/>
        <w:rPr>
          <w:lang w:val="ru-RU"/>
        </w:rPr>
      </w:pPr>
      <w:r w:rsidRPr="008665EE">
        <w:rPr>
          <w:rFonts w:ascii="Times New Roman" w:eastAsia="Times New Roman" w:hAnsi="Times New Roman"/>
          <w:color w:val="000000"/>
          <w:sz w:val="24"/>
          <w:lang w:val="ru-RU"/>
        </w:rPr>
        <w:t>—  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FC6EA8" w:rsidRPr="008665EE" w:rsidRDefault="00FC6EA8">
      <w:pPr>
        <w:rPr>
          <w:lang w:val="ru-RU"/>
        </w:rPr>
        <w:sectPr w:rsidR="00FC6EA8" w:rsidRPr="008665EE">
          <w:pgSz w:w="11900" w:h="16840"/>
          <w:pgMar w:top="346" w:right="728" w:bottom="368" w:left="846" w:header="720" w:footer="720" w:gutter="0"/>
          <w:cols w:space="720" w:equalWidth="0">
            <w:col w:w="10326"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271" w:lineRule="auto"/>
        <w:ind w:left="240"/>
        <w:rPr>
          <w:lang w:val="ru-RU"/>
        </w:rPr>
      </w:pPr>
      <w:r w:rsidRPr="008665EE">
        <w:rPr>
          <w:rFonts w:ascii="Times New Roman" w:eastAsia="Times New Roman" w:hAnsi="Times New Roman"/>
          <w:color w:val="000000"/>
          <w:sz w:val="24"/>
          <w:lang w:val="ru-RU"/>
        </w:rPr>
        <w:t>—  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FC6EA8" w:rsidRPr="008665EE" w:rsidRDefault="003279CC">
      <w:pPr>
        <w:autoSpaceDE w:val="0"/>
        <w:autoSpaceDN w:val="0"/>
        <w:spacing w:before="190" w:after="0" w:line="262" w:lineRule="auto"/>
        <w:ind w:left="240" w:right="864"/>
        <w:rPr>
          <w:lang w:val="ru-RU"/>
        </w:rPr>
      </w:pPr>
      <w:r w:rsidRPr="008665EE">
        <w:rPr>
          <w:rFonts w:ascii="Times New Roman" w:eastAsia="Times New Roman" w:hAnsi="Times New Roman"/>
          <w:color w:val="000000"/>
          <w:sz w:val="24"/>
          <w:lang w:val="ru-RU"/>
        </w:rPr>
        <w:t>—  сопоставлять свои суждения с суждениями других участников диалога, обнаруживать различие и сходство позиций;</w:t>
      </w:r>
    </w:p>
    <w:p w:rsidR="00FC6EA8" w:rsidRPr="008665EE" w:rsidRDefault="003279CC">
      <w:pPr>
        <w:autoSpaceDE w:val="0"/>
        <w:autoSpaceDN w:val="0"/>
        <w:spacing w:before="190" w:after="0" w:line="262" w:lineRule="auto"/>
        <w:ind w:left="240" w:right="1440"/>
        <w:rPr>
          <w:lang w:val="ru-RU"/>
        </w:rPr>
      </w:pPr>
      <w:r w:rsidRPr="008665EE">
        <w:rPr>
          <w:rFonts w:ascii="Times New Roman" w:eastAsia="Times New Roman" w:hAnsi="Times New Roman"/>
          <w:color w:val="000000"/>
          <w:sz w:val="24"/>
          <w:lang w:val="ru-RU"/>
        </w:rPr>
        <w:t xml:space="preserve">—  публично представлять результаты выполненного опыта (литературоведческого эксперимента, исследования, проекта); </w:t>
      </w:r>
    </w:p>
    <w:p w:rsidR="00FC6EA8" w:rsidRPr="008665EE" w:rsidRDefault="003279CC">
      <w:pPr>
        <w:autoSpaceDE w:val="0"/>
        <w:autoSpaceDN w:val="0"/>
        <w:spacing w:before="190" w:after="0" w:line="271" w:lineRule="auto"/>
        <w:ind w:left="240" w:right="288"/>
        <w:rPr>
          <w:lang w:val="ru-RU"/>
        </w:rPr>
      </w:pPr>
      <w:r w:rsidRPr="008665EE">
        <w:rPr>
          <w:rFonts w:ascii="Times New Roman" w:eastAsia="Times New Roman" w:hAnsi="Times New Roman"/>
          <w:color w:val="000000"/>
          <w:sz w:val="24"/>
          <w:lang w:val="ru-RU"/>
        </w:rPr>
        <w:t>—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FC6EA8" w:rsidRPr="008665EE" w:rsidRDefault="003279CC">
      <w:pPr>
        <w:autoSpaceDE w:val="0"/>
        <w:autoSpaceDN w:val="0"/>
        <w:spacing w:before="192" w:after="0" w:line="230" w:lineRule="auto"/>
        <w:ind w:left="240"/>
        <w:rPr>
          <w:lang w:val="ru-RU"/>
        </w:rPr>
      </w:pPr>
      <w:r w:rsidRPr="008665EE">
        <w:rPr>
          <w:rFonts w:ascii="Times New Roman" w:eastAsia="Times New Roman" w:hAnsi="Times New Roman"/>
          <w:color w:val="000000"/>
          <w:sz w:val="24"/>
          <w:lang w:val="ru-RU"/>
        </w:rPr>
        <w:t>—  участниками взаимодействия на литературных занятиях;</w:t>
      </w:r>
    </w:p>
    <w:p w:rsidR="00FC6EA8" w:rsidRPr="008665EE" w:rsidRDefault="003279CC">
      <w:pPr>
        <w:autoSpaceDE w:val="0"/>
        <w:autoSpaceDN w:val="0"/>
        <w:spacing w:before="190" w:after="0" w:line="271" w:lineRule="auto"/>
        <w:ind w:left="240" w:right="144"/>
        <w:rPr>
          <w:lang w:val="ru-RU"/>
        </w:rPr>
      </w:pPr>
      <w:r w:rsidRPr="008665EE">
        <w:rPr>
          <w:rFonts w:ascii="Times New Roman" w:eastAsia="Times New Roman" w:hAnsi="Times New Roman"/>
          <w:color w:val="000000"/>
          <w:sz w:val="24"/>
          <w:lang w:val="ru-RU"/>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FC6EA8" w:rsidRPr="008665EE" w:rsidRDefault="003279CC">
      <w:pPr>
        <w:autoSpaceDE w:val="0"/>
        <w:autoSpaceDN w:val="0"/>
        <w:spacing w:before="178" w:after="0" w:line="230" w:lineRule="auto"/>
        <w:rPr>
          <w:lang w:val="ru-RU"/>
        </w:rPr>
      </w:pPr>
      <w:r w:rsidRPr="008665EE">
        <w:rPr>
          <w:rFonts w:ascii="Times New Roman" w:eastAsia="Times New Roman" w:hAnsi="Times New Roman"/>
          <w:b/>
          <w:i/>
          <w:color w:val="000000"/>
          <w:sz w:val="24"/>
          <w:lang w:val="ru-RU"/>
        </w:rPr>
        <w:t>Универсальные учебные регулятивные действия:</w:t>
      </w:r>
    </w:p>
    <w:p w:rsidR="00FC6EA8" w:rsidRPr="008665EE" w:rsidRDefault="003279CC">
      <w:pPr>
        <w:autoSpaceDE w:val="0"/>
        <w:autoSpaceDN w:val="0"/>
        <w:spacing w:before="118" w:after="0" w:line="230" w:lineRule="auto"/>
        <w:rPr>
          <w:lang w:val="ru-RU"/>
        </w:rPr>
      </w:pPr>
      <w:r w:rsidRPr="008665EE">
        <w:rPr>
          <w:rFonts w:ascii="Times New Roman" w:eastAsia="Times New Roman" w:hAnsi="Times New Roman"/>
          <w:color w:val="000000"/>
          <w:sz w:val="24"/>
          <w:lang w:val="ru-RU"/>
        </w:rPr>
        <w:t>1)</w:t>
      </w:r>
      <w:r w:rsidRPr="008665EE">
        <w:rPr>
          <w:rFonts w:ascii="Times New Roman" w:eastAsia="Times New Roman" w:hAnsi="Times New Roman"/>
          <w:i/>
          <w:color w:val="000000"/>
          <w:sz w:val="24"/>
          <w:lang w:val="ru-RU"/>
        </w:rPr>
        <w:t xml:space="preserve"> Самоорганизация</w:t>
      </w:r>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78" w:after="0" w:line="262" w:lineRule="auto"/>
        <w:ind w:left="240" w:right="288"/>
        <w:rPr>
          <w:lang w:val="ru-RU"/>
        </w:rPr>
      </w:pPr>
      <w:r w:rsidRPr="008665EE">
        <w:rPr>
          <w:rFonts w:ascii="Times New Roman" w:eastAsia="Times New Roman" w:hAnsi="Times New Roman"/>
          <w:color w:val="000000"/>
          <w:sz w:val="24"/>
          <w:lang w:val="ru-RU"/>
        </w:rPr>
        <w:t>—  выявлять проблемы для решения в учебных и жизненных ситуациях, анализируя ситуации, изображённые в художественной литературе;</w:t>
      </w:r>
    </w:p>
    <w:p w:rsidR="00FC6EA8" w:rsidRPr="008665EE" w:rsidRDefault="003279CC">
      <w:pPr>
        <w:autoSpaceDE w:val="0"/>
        <w:autoSpaceDN w:val="0"/>
        <w:spacing w:before="190" w:after="0" w:line="262" w:lineRule="auto"/>
        <w:ind w:left="240" w:right="720"/>
        <w:rPr>
          <w:lang w:val="ru-RU"/>
        </w:rPr>
      </w:pPr>
      <w:r w:rsidRPr="008665EE">
        <w:rPr>
          <w:rFonts w:ascii="Times New Roman" w:eastAsia="Times New Roman" w:hAnsi="Times New Roman"/>
          <w:color w:val="000000"/>
          <w:sz w:val="24"/>
          <w:lang w:val="ru-RU"/>
        </w:rPr>
        <w:t>—  ориентироваться в различных подходах принятия решений (индивидуальное, принятие решения в группе, принятие решений группой);</w:t>
      </w:r>
    </w:p>
    <w:p w:rsidR="00FC6EA8" w:rsidRPr="008665EE" w:rsidRDefault="003279CC">
      <w:pPr>
        <w:autoSpaceDE w:val="0"/>
        <w:autoSpaceDN w:val="0"/>
        <w:spacing w:before="190" w:after="0" w:line="271" w:lineRule="auto"/>
        <w:ind w:left="240" w:right="432"/>
        <w:rPr>
          <w:lang w:val="ru-RU"/>
        </w:rPr>
      </w:pPr>
      <w:r w:rsidRPr="008665EE">
        <w:rPr>
          <w:rFonts w:ascii="Times New Roman" w:eastAsia="Times New Roman" w:hAnsi="Times New Roman"/>
          <w:color w:val="000000"/>
          <w:sz w:val="24"/>
          <w:lang w:val="ru-RU"/>
        </w:rPr>
        <w:t>—  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FC6EA8" w:rsidRPr="008665EE" w:rsidRDefault="003279CC">
      <w:pPr>
        <w:autoSpaceDE w:val="0"/>
        <w:autoSpaceDN w:val="0"/>
        <w:spacing w:before="190" w:after="0" w:line="271" w:lineRule="auto"/>
        <w:ind w:left="240" w:right="720"/>
        <w:rPr>
          <w:lang w:val="ru-RU"/>
        </w:rPr>
      </w:pPr>
      <w:r w:rsidRPr="008665EE">
        <w:rPr>
          <w:rFonts w:ascii="Times New Roman" w:eastAsia="Times New Roman" w:hAnsi="Times New Roman"/>
          <w:color w:val="000000"/>
          <w:sz w:val="24"/>
          <w:lang w:val="ru-RU"/>
        </w:rPr>
        <w:t>—  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FC6EA8" w:rsidRPr="008665EE" w:rsidRDefault="003279CC">
      <w:pPr>
        <w:autoSpaceDE w:val="0"/>
        <w:autoSpaceDN w:val="0"/>
        <w:spacing w:before="190" w:after="0" w:line="230" w:lineRule="auto"/>
        <w:ind w:left="240"/>
        <w:rPr>
          <w:lang w:val="ru-RU"/>
        </w:rPr>
      </w:pPr>
      <w:r w:rsidRPr="008665EE">
        <w:rPr>
          <w:rFonts w:ascii="Times New Roman" w:eastAsia="Times New Roman" w:hAnsi="Times New Roman"/>
          <w:color w:val="000000"/>
          <w:sz w:val="24"/>
          <w:lang w:val="ru-RU"/>
        </w:rPr>
        <w:t>—  делать выбор и брать ответственность за решение.</w:t>
      </w:r>
    </w:p>
    <w:p w:rsidR="00FC6EA8" w:rsidRPr="008665EE" w:rsidRDefault="003279CC">
      <w:pPr>
        <w:autoSpaceDE w:val="0"/>
        <w:autoSpaceDN w:val="0"/>
        <w:spacing w:before="180" w:after="0" w:line="230" w:lineRule="auto"/>
        <w:rPr>
          <w:lang w:val="ru-RU"/>
        </w:rPr>
      </w:pPr>
      <w:r w:rsidRPr="008665EE">
        <w:rPr>
          <w:rFonts w:ascii="Times New Roman" w:eastAsia="Times New Roman" w:hAnsi="Times New Roman"/>
          <w:color w:val="000000"/>
          <w:sz w:val="24"/>
          <w:lang w:val="ru-RU"/>
        </w:rPr>
        <w:t>2) С</w:t>
      </w:r>
      <w:r w:rsidRPr="008665EE">
        <w:rPr>
          <w:rFonts w:ascii="Times New Roman" w:eastAsia="Times New Roman" w:hAnsi="Times New Roman"/>
          <w:i/>
          <w:color w:val="000000"/>
          <w:sz w:val="24"/>
          <w:lang w:val="ru-RU"/>
        </w:rPr>
        <w:t>амоконтроль</w:t>
      </w:r>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80" w:after="0" w:line="262" w:lineRule="auto"/>
        <w:ind w:left="240" w:right="432"/>
        <w:rPr>
          <w:lang w:val="ru-RU"/>
        </w:rPr>
      </w:pPr>
      <w:r w:rsidRPr="008665EE">
        <w:rPr>
          <w:rFonts w:ascii="Times New Roman" w:eastAsia="Times New Roman" w:hAnsi="Times New Roman"/>
          <w:color w:val="000000"/>
          <w:sz w:val="24"/>
          <w:lang w:val="ru-RU"/>
        </w:rPr>
        <w:t xml:space="preserve">—  владеть способами самоконтроля, </w:t>
      </w:r>
      <w:proofErr w:type="spellStart"/>
      <w:r w:rsidRPr="008665EE">
        <w:rPr>
          <w:rFonts w:ascii="Times New Roman" w:eastAsia="Times New Roman" w:hAnsi="Times New Roman"/>
          <w:color w:val="000000"/>
          <w:sz w:val="24"/>
          <w:lang w:val="ru-RU"/>
        </w:rPr>
        <w:t>самомотивации</w:t>
      </w:r>
      <w:proofErr w:type="spellEnd"/>
      <w:r w:rsidRPr="008665EE">
        <w:rPr>
          <w:rFonts w:ascii="Times New Roman" w:eastAsia="Times New Roman" w:hAnsi="Times New Roman"/>
          <w:color w:val="000000"/>
          <w:sz w:val="24"/>
          <w:lang w:val="ru-RU"/>
        </w:rPr>
        <w:t xml:space="preserve"> и рефлексии в школьном литературном образовании; давать адекватную оценку учебной ситуации и предлагать план её изменения;</w:t>
      </w:r>
    </w:p>
    <w:p w:rsidR="00FC6EA8" w:rsidRPr="008665EE" w:rsidRDefault="003279CC">
      <w:pPr>
        <w:autoSpaceDE w:val="0"/>
        <w:autoSpaceDN w:val="0"/>
        <w:spacing w:before="190" w:after="0" w:line="262" w:lineRule="auto"/>
        <w:ind w:left="240"/>
        <w:rPr>
          <w:lang w:val="ru-RU"/>
        </w:rPr>
      </w:pPr>
      <w:r w:rsidRPr="008665EE">
        <w:rPr>
          <w:rFonts w:ascii="Times New Roman" w:eastAsia="Times New Roman" w:hAnsi="Times New Roman"/>
          <w:color w:val="000000"/>
          <w:sz w:val="24"/>
          <w:lang w:val="ru-RU"/>
        </w:rPr>
        <w:t>—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FC6EA8" w:rsidRPr="008665EE" w:rsidRDefault="003279CC">
      <w:pPr>
        <w:autoSpaceDE w:val="0"/>
        <w:autoSpaceDN w:val="0"/>
        <w:spacing w:before="190" w:after="0" w:line="262" w:lineRule="auto"/>
        <w:ind w:left="240" w:right="432"/>
        <w:rPr>
          <w:lang w:val="ru-RU"/>
        </w:rPr>
      </w:pPr>
      <w:r w:rsidRPr="008665EE">
        <w:rPr>
          <w:rFonts w:ascii="Times New Roman" w:eastAsia="Times New Roman" w:hAnsi="Times New Roman"/>
          <w:color w:val="000000"/>
          <w:sz w:val="24"/>
          <w:lang w:val="ru-RU"/>
        </w:rPr>
        <w:t>—  объяснять причины достижения (</w:t>
      </w:r>
      <w:proofErr w:type="spellStart"/>
      <w:r w:rsidRPr="008665EE">
        <w:rPr>
          <w:rFonts w:ascii="Times New Roman" w:eastAsia="Times New Roman" w:hAnsi="Times New Roman"/>
          <w:color w:val="000000"/>
          <w:sz w:val="24"/>
          <w:lang w:val="ru-RU"/>
        </w:rPr>
        <w:t>недостижения</w:t>
      </w:r>
      <w:proofErr w:type="spellEnd"/>
      <w:r w:rsidRPr="008665EE">
        <w:rPr>
          <w:rFonts w:ascii="Times New Roman" w:eastAsia="Times New Roman" w:hAnsi="Times New Roman"/>
          <w:color w:val="000000"/>
          <w:sz w:val="24"/>
          <w:lang w:val="ru-RU"/>
        </w:rPr>
        <w:t xml:space="preserve">) результатов деятельности, давать оценку приобретённому опыту, уметь находить </w:t>
      </w:r>
      <w:proofErr w:type="gramStart"/>
      <w:r w:rsidRPr="008665EE">
        <w:rPr>
          <w:rFonts w:ascii="Times New Roman" w:eastAsia="Times New Roman" w:hAnsi="Times New Roman"/>
          <w:color w:val="000000"/>
          <w:sz w:val="24"/>
          <w:lang w:val="ru-RU"/>
        </w:rPr>
        <w:t>позитивное</w:t>
      </w:r>
      <w:proofErr w:type="gramEnd"/>
      <w:r w:rsidRPr="008665EE">
        <w:rPr>
          <w:rFonts w:ascii="Times New Roman" w:eastAsia="Times New Roman" w:hAnsi="Times New Roman"/>
          <w:color w:val="000000"/>
          <w:sz w:val="24"/>
          <w:lang w:val="ru-RU"/>
        </w:rPr>
        <w:t xml:space="preserve"> в произошедшей ситуации;</w:t>
      </w:r>
    </w:p>
    <w:p w:rsidR="00FC6EA8" w:rsidRPr="008665EE" w:rsidRDefault="003279CC">
      <w:pPr>
        <w:autoSpaceDE w:val="0"/>
        <w:autoSpaceDN w:val="0"/>
        <w:spacing w:before="190" w:after="0" w:line="271" w:lineRule="auto"/>
        <w:ind w:left="240" w:right="288"/>
        <w:rPr>
          <w:lang w:val="ru-RU"/>
        </w:rPr>
      </w:pPr>
      <w:r w:rsidRPr="008665EE">
        <w:rPr>
          <w:rFonts w:ascii="Times New Roman" w:eastAsia="Times New Roman" w:hAnsi="Times New Roman"/>
          <w:color w:val="000000"/>
          <w:sz w:val="24"/>
          <w:lang w:val="ru-RU"/>
        </w:rPr>
        <w:t>—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FC6EA8" w:rsidRPr="008665EE" w:rsidRDefault="003279CC">
      <w:pPr>
        <w:autoSpaceDE w:val="0"/>
        <w:autoSpaceDN w:val="0"/>
        <w:spacing w:before="178" w:after="0" w:line="230" w:lineRule="auto"/>
        <w:rPr>
          <w:lang w:val="ru-RU"/>
        </w:rPr>
      </w:pPr>
      <w:r w:rsidRPr="008665EE">
        <w:rPr>
          <w:rFonts w:ascii="Times New Roman" w:eastAsia="Times New Roman" w:hAnsi="Times New Roman"/>
          <w:color w:val="000000"/>
          <w:sz w:val="24"/>
          <w:lang w:val="ru-RU"/>
        </w:rPr>
        <w:t xml:space="preserve">3) </w:t>
      </w:r>
      <w:r w:rsidRPr="008665EE">
        <w:rPr>
          <w:rFonts w:ascii="Times New Roman" w:eastAsia="Times New Roman" w:hAnsi="Times New Roman"/>
          <w:i/>
          <w:color w:val="000000"/>
          <w:sz w:val="24"/>
          <w:lang w:val="ru-RU"/>
        </w:rPr>
        <w:t>Эмоциональный интеллект</w:t>
      </w:r>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78" w:after="0" w:line="262" w:lineRule="auto"/>
        <w:ind w:left="240"/>
        <w:rPr>
          <w:lang w:val="ru-RU"/>
        </w:rPr>
      </w:pPr>
      <w:r w:rsidRPr="008665EE">
        <w:rPr>
          <w:rFonts w:ascii="Times New Roman" w:eastAsia="Times New Roman" w:hAnsi="Times New Roman"/>
          <w:color w:val="000000"/>
          <w:sz w:val="24"/>
          <w:lang w:val="ru-RU"/>
        </w:rPr>
        <w:t>—  развивать способность различать и называть собственные эмоции, управлять ими и эмоциями других;</w:t>
      </w:r>
    </w:p>
    <w:p w:rsidR="00FC6EA8" w:rsidRPr="008665EE" w:rsidRDefault="00FC6EA8">
      <w:pPr>
        <w:rPr>
          <w:lang w:val="ru-RU"/>
        </w:rPr>
        <w:sectPr w:rsidR="00FC6EA8" w:rsidRPr="008665EE">
          <w:pgSz w:w="11900" w:h="16840"/>
          <w:pgMar w:top="298" w:right="720" w:bottom="368" w:left="846" w:header="720" w:footer="720" w:gutter="0"/>
          <w:cols w:space="720" w:equalWidth="0">
            <w:col w:w="10334"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230" w:lineRule="auto"/>
        <w:ind w:left="420"/>
        <w:rPr>
          <w:lang w:val="ru-RU"/>
        </w:rPr>
      </w:pPr>
      <w:r w:rsidRPr="008665EE">
        <w:rPr>
          <w:rFonts w:ascii="Times New Roman" w:eastAsia="Times New Roman" w:hAnsi="Times New Roman"/>
          <w:color w:val="000000"/>
          <w:sz w:val="24"/>
          <w:lang w:val="ru-RU"/>
        </w:rPr>
        <w:t>—  выявлять и анализировать причины эмоций;</w:t>
      </w:r>
    </w:p>
    <w:p w:rsidR="00FC6EA8" w:rsidRPr="008665EE" w:rsidRDefault="003279CC">
      <w:pPr>
        <w:autoSpaceDE w:val="0"/>
        <w:autoSpaceDN w:val="0"/>
        <w:spacing w:before="190" w:after="0" w:line="262" w:lineRule="auto"/>
        <w:ind w:left="420" w:right="288"/>
        <w:rPr>
          <w:lang w:val="ru-RU"/>
        </w:rPr>
      </w:pPr>
      <w:r w:rsidRPr="008665EE">
        <w:rPr>
          <w:rFonts w:ascii="Times New Roman" w:eastAsia="Times New Roman" w:hAnsi="Times New Roman"/>
          <w:color w:val="000000"/>
          <w:sz w:val="24"/>
          <w:lang w:val="ru-RU"/>
        </w:rPr>
        <w:t>—  ставить себя на место другого человека, понимать мотивы и намерения другого, анализируя примеры из художественной литературы;</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регулировать способ выражения своих эмоций;</w:t>
      </w:r>
    </w:p>
    <w:p w:rsidR="00FC6EA8" w:rsidRPr="008665EE" w:rsidRDefault="003279CC">
      <w:pPr>
        <w:autoSpaceDE w:val="0"/>
        <w:autoSpaceDN w:val="0"/>
        <w:spacing w:before="298" w:after="0" w:line="230" w:lineRule="auto"/>
        <w:ind w:left="180"/>
        <w:rPr>
          <w:lang w:val="ru-RU"/>
        </w:rPr>
      </w:pPr>
      <w:r w:rsidRPr="008665EE">
        <w:rPr>
          <w:rFonts w:ascii="Times New Roman" w:eastAsia="Times New Roman" w:hAnsi="Times New Roman"/>
          <w:color w:val="000000"/>
          <w:sz w:val="24"/>
          <w:lang w:val="ru-RU"/>
        </w:rPr>
        <w:t>4)</w:t>
      </w:r>
      <w:r w:rsidRPr="008665EE">
        <w:rPr>
          <w:rFonts w:ascii="Times New Roman" w:eastAsia="Times New Roman" w:hAnsi="Times New Roman"/>
          <w:i/>
          <w:color w:val="000000"/>
          <w:sz w:val="24"/>
          <w:lang w:val="ru-RU"/>
        </w:rPr>
        <w:t xml:space="preserve"> Принятие себя и других</w:t>
      </w:r>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78" w:after="0" w:line="262" w:lineRule="auto"/>
        <w:ind w:left="420" w:right="144"/>
        <w:rPr>
          <w:lang w:val="ru-RU"/>
        </w:rPr>
      </w:pPr>
      <w:r w:rsidRPr="008665EE">
        <w:rPr>
          <w:rFonts w:ascii="Times New Roman" w:eastAsia="Times New Roman" w:hAnsi="Times New Roman"/>
          <w:color w:val="000000"/>
          <w:sz w:val="24"/>
          <w:lang w:val="ru-RU"/>
        </w:rPr>
        <w:t>—  осознанно относиться к другому человеку, его мнению, размышляя над взаимоотношениями литературных героев;</w:t>
      </w:r>
    </w:p>
    <w:p w:rsidR="00FC6EA8" w:rsidRPr="008665EE" w:rsidRDefault="003279CC">
      <w:pPr>
        <w:autoSpaceDE w:val="0"/>
        <w:autoSpaceDN w:val="0"/>
        <w:spacing w:before="190" w:after="0" w:line="262" w:lineRule="auto"/>
        <w:ind w:left="420" w:right="576"/>
        <w:rPr>
          <w:lang w:val="ru-RU"/>
        </w:rPr>
      </w:pPr>
      <w:r w:rsidRPr="008665EE">
        <w:rPr>
          <w:rFonts w:ascii="Times New Roman" w:eastAsia="Times New Roman" w:hAnsi="Times New Roman"/>
          <w:color w:val="000000"/>
          <w:sz w:val="24"/>
          <w:lang w:val="ru-RU"/>
        </w:rPr>
        <w:t xml:space="preserve">—  признавать своё право на ошибку и такое же право другого; </w:t>
      </w:r>
      <w:proofErr w:type="gramStart"/>
      <w:r w:rsidRPr="008665EE">
        <w:rPr>
          <w:rFonts w:ascii="Times New Roman" w:eastAsia="Times New Roman" w:hAnsi="Times New Roman"/>
          <w:color w:val="000000"/>
          <w:sz w:val="24"/>
          <w:lang w:val="ru-RU"/>
        </w:rPr>
        <w:t>принимать себя и других, не осуждая</w:t>
      </w:r>
      <w:proofErr w:type="gramEnd"/>
      <w:r w:rsidRPr="008665EE">
        <w:rPr>
          <w:rFonts w:ascii="Times New Roman" w:eastAsia="Times New Roman" w:hAnsi="Times New Roman"/>
          <w:color w:val="000000"/>
          <w:sz w:val="24"/>
          <w:lang w:val="ru-RU"/>
        </w:rPr>
        <w:t>;</w:t>
      </w:r>
    </w:p>
    <w:p w:rsidR="00FC6EA8" w:rsidRPr="008665EE" w:rsidRDefault="003279CC">
      <w:pPr>
        <w:autoSpaceDE w:val="0"/>
        <w:autoSpaceDN w:val="0"/>
        <w:spacing w:before="192" w:after="0" w:line="230" w:lineRule="auto"/>
        <w:ind w:left="420"/>
        <w:rPr>
          <w:lang w:val="ru-RU"/>
        </w:rPr>
      </w:pPr>
      <w:r w:rsidRPr="008665EE">
        <w:rPr>
          <w:rFonts w:ascii="Times New Roman" w:eastAsia="Times New Roman" w:hAnsi="Times New Roman"/>
          <w:color w:val="000000"/>
          <w:sz w:val="24"/>
          <w:lang w:val="ru-RU"/>
        </w:rPr>
        <w:t>—  проявлять открытость себе и другим;</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осознавать невозможность контролировать всё вокруг.</w:t>
      </w:r>
    </w:p>
    <w:p w:rsidR="00FC6EA8" w:rsidRPr="008665EE" w:rsidRDefault="003279CC">
      <w:pPr>
        <w:autoSpaceDE w:val="0"/>
        <w:autoSpaceDN w:val="0"/>
        <w:spacing w:before="322" w:after="0" w:line="230" w:lineRule="auto"/>
        <w:rPr>
          <w:lang w:val="ru-RU"/>
        </w:rPr>
      </w:pPr>
      <w:r w:rsidRPr="008665EE">
        <w:rPr>
          <w:rFonts w:ascii="Times New Roman" w:eastAsia="Times New Roman" w:hAnsi="Times New Roman"/>
          <w:b/>
          <w:color w:val="000000"/>
          <w:sz w:val="24"/>
          <w:lang w:val="ru-RU"/>
        </w:rPr>
        <w:t>ПРЕДМЕТНЫЕ РЕЗУЛЬТАТЫ</w:t>
      </w:r>
    </w:p>
    <w:p w:rsidR="00FC6EA8" w:rsidRPr="008665EE" w:rsidRDefault="003279CC">
      <w:pPr>
        <w:tabs>
          <w:tab w:val="left" w:pos="180"/>
        </w:tabs>
        <w:autoSpaceDE w:val="0"/>
        <w:autoSpaceDN w:val="0"/>
        <w:spacing w:before="166" w:after="0" w:line="281" w:lineRule="auto"/>
        <w:rPr>
          <w:lang w:val="ru-RU"/>
        </w:rPr>
      </w:pPr>
      <w:r w:rsidRPr="008665EE">
        <w:rPr>
          <w:lang w:val="ru-RU"/>
        </w:rPr>
        <w:tab/>
      </w:r>
      <w:r w:rsidRPr="008665EE">
        <w:rPr>
          <w:rFonts w:ascii="Times New Roman" w:eastAsia="Times New Roman" w:hAnsi="Times New Roman"/>
          <w:color w:val="000000"/>
          <w:sz w:val="24"/>
          <w:lang w:val="ru-RU"/>
        </w:rPr>
        <w:t xml:space="preserve">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 </w:t>
      </w:r>
      <w:r w:rsidRPr="008665EE">
        <w:rPr>
          <w:lang w:val="ru-RU"/>
        </w:rPr>
        <w:br/>
      </w:r>
      <w:r w:rsidRPr="008665EE">
        <w:rPr>
          <w:lang w:val="ru-RU"/>
        </w:rPr>
        <w:tab/>
      </w:r>
      <w:r w:rsidRPr="008665EE">
        <w:rPr>
          <w:rFonts w:ascii="Times New Roman" w:eastAsia="Times New Roman" w:hAnsi="Times New Roman"/>
          <w:color w:val="000000"/>
          <w:sz w:val="24"/>
          <w:lang w:val="ru-RU"/>
        </w:rPr>
        <w:t xml:space="preserve">2) понимать, что литература — это вид искусства и что художественный текст отличается от текста научного, делового, публицистического; </w:t>
      </w:r>
      <w:r w:rsidRPr="008665EE">
        <w:rPr>
          <w:lang w:val="ru-RU"/>
        </w:rPr>
        <w:br/>
      </w:r>
      <w:r w:rsidRPr="008665EE">
        <w:rPr>
          <w:lang w:val="ru-RU"/>
        </w:rPr>
        <w:tab/>
      </w:r>
      <w:r w:rsidRPr="008665EE">
        <w:rPr>
          <w:rFonts w:ascii="Times New Roman" w:eastAsia="Times New Roman" w:hAnsi="Times New Roman"/>
          <w:color w:val="000000"/>
          <w:sz w:val="24"/>
          <w:lang w:val="ru-RU"/>
        </w:rPr>
        <w:t>3)владеть элементарными умениями воспринимать, анализировать, интерпретировать и оценивать прочитанные произведения:</w:t>
      </w:r>
    </w:p>
    <w:p w:rsidR="00FC6EA8" w:rsidRPr="008665EE" w:rsidRDefault="003279CC">
      <w:pPr>
        <w:autoSpaceDE w:val="0"/>
        <w:autoSpaceDN w:val="0"/>
        <w:spacing w:before="178" w:after="0"/>
        <w:ind w:left="420" w:right="288"/>
        <w:rPr>
          <w:lang w:val="ru-RU"/>
        </w:rPr>
      </w:pPr>
      <w:r w:rsidRPr="008665EE">
        <w:rPr>
          <w:rFonts w:ascii="Times New Roman" w:eastAsia="Times New Roman" w:hAnsi="Times New Roman"/>
          <w:color w:val="000000"/>
          <w:sz w:val="24"/>
          <w:lang w:val="ru-RU"/>
        </w:rPr>
        <w:t xml:space="preserve">—  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w:t>
      </w:r>
      <w:r w:rsidRPr="008665EE">
        <w:rPr>
          <w:lang w:val="ru-RU"/>
        </w:rPr>
        <w:br/>
      </w:r>
      <w:r w:rsidRPr="008665EE">
        <w:rPr>
          <w:rFonts w:ascii="Times New Roman" w:eastAsia="Times New Roman" w:hAnsi="Times New Roman"/>
          <w:color w:val="000000"/>
          <w:sz w:val="24"/>
          <w:lang w:val="ru-RU"/>
        </w:rPr>
        <w:t>характеристики; выявлять элементарные особенности языка художественного произведения, поэтической и прозаической речи;</w:t>
      </w:r>
    </w:p>
    <w:p w:rsidR="00FC6EA8" w:rsidRPr="008665EE" w:rsidRDefault="003279CC">
      <w:pPr>
        <w:autoSpaceDE w:val="0"/>
        <w:autoSpaceDN w:val="0"/>
        <w:spacing w:before="190" w:after="0" w:line="283" w:lineRule="auto"/>
        <w:ind w:left="420"/>
        <w:rPr>
          <w:lang w:val="ru-RU"/>
        </w:rPr>
      </w:pPr>
      <w:proofErr w:type="gramStart"/>
      <w:r w:rsidRPr="008665EE">
        <w:rPr>
          <w:rFonts w:ascii="Times New Roman" w:eastAsia="Times New Roman" w:hAnsi="Times New Roman"/>
          <w:color w:val="000000"/>
          <w:sz w:val="24"/>
          <w:lang w:val="ru-RU"/>
        </w:rPr>
        <w:t>—  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w:t>
      </w:r>
      <w:proofErr w:type="gramEnd"/>
      <w:r w:rsidRPr="008665EE">
        <w:rPr>
          <w:rFonts w:ascii="Times New Roman" w:eastAsia="Times New Roman" w:hAnsi="Times New Roman"/>
          <w:color w:val="000000"/>
          <w:sz w:val="24"/>
          <w:lang w:val="ru-RU"/>
        </w:rPr>
        <w:t xml:space="preserve"> эпитет, сравнение, метафора, олицетворение; аллегория; ритм, рифма;</w:t>
      </w:r>
    </w:p>
    <w:p w:rsidR="00FC6EA8" w:rsidRPr="008665EE" w:rsidRDefault="003279CC">
      <w:pPr>
        <w:autoSpaceDE w:val="0"/>
        <w:autoSpaceDN w:val="0"/>
        <w:spacing w:before="190" w:after="0" w:line="230" w:lineRule="auto"/>
        <w:ind w:left="420"/>
        <w:rPr>
          <w:lang w:val="ru-RU"/>
        </w:rPr>
      </w:pPr>
      <w:r w:rsidRPr="008665EE">
        <w:rPr>
          <w:rFonts w:ascii="Times New Roman" w:eastAsia="Times New Roman" w:hAnsi="Times New Roman"/>
          <w:color w:val="000000"/>
          <w:sz w:val="24"/>
          <w:lang w:val="ru-RU"/>
        </w:rPr>
        <w:t>—  сопоставлять темы и сюжеты произведений, образы персонажей;</w:t>
      </w:r>
    </w:p>
    <w:p w:rsidR="00FC6EA8" w:rsidRPr="008665EE" w:rsidRDefault="003279CC">
      <w:pPr>
        <w:autoSpaceDE w:val="0"/>
        <w:autoSpaceDN w:val="0"/>
        <w:spacing w:before="190" w:after="0" w:line="271" w:lineRule="auto"/>
        <w:ind w:left="420" w:right="410"/>
        <w:jc w:val="both"/>
        <w:rPr>
          <w:lang w:val="ru-RU"/>
        </w:rPr>
      </w:pPr>
      <w:r w:rsidRPr="008665EE">
        <w:rPr>
          <w:rFonts w:ascii="Times New Roman" w:eastAsia="Times New Roman" w:hAnsi="Times New Roman"/>
          <w:color w:val="000000"/>
          <w:sz w:val="24"/>
          <w:lang w:val="ru-RU"/>
        </w:rPr>
        <w:t xml:space="preserve">—  сопоставлять с помощью </w:t>
      </w:r>
      <w:proofErr w:type="gramStart"/>
      <w:r w:rsidRPr="008665EE">
        <w:rPr>
          <w:rFonts w:ascii="Times New Roman" w:eastAsia="Times New Roman" w:hAnsi="Times New Roman"/>
          <w:color w:val="000000"/>
          <w:sz w:val="24"/>
          <w:lang w:val="ru-RU"/>
        </w:rPr>
        <w:t>учителя</w:t>
      </w:r>
      <w:proofErr w:type="gramEnd"/>
      <w:r w:rsidRPr="008665EE">
        <w:rPr>
          <w:rFonts w:ascii="Times New Roman" w:eastAsia="Times New Roman" w:hAnsi="Times New Roman"/>
          <w:color w:val="000000"/>
          <w:sz w:val="24"/>
          <w:lang w:val="ru-RU"/>
        </w:rPr>
        <w:t xml:space="preserve">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FC6EA8" w:rsidRPr="008665EE" w:rsidRDefault="003279CC">
      <w:pPr>
        <w:tabs>
          <w:tab w:val="left" w:pos="180"/>
        </w:tabs>
        <w:autoSpaceDE w:val="0"/>
        <w:autoSpaceDN w:val="0"/>
        <w:spacing w:before="178" w:after="0" w:line="286" w:lineRule="auto"/>
        <w:rPr>
          <w:lang w:val="ru-RU"/>
        </w:rPr>
      </w:pPr>
      <w:r w:rsidRPr="008665EE">
        <w:rPr>
          <w:lang w:val="ru-RU"/>
        </w:rPr>
        <w:tab/>
      </w:r>
      <w:proofErr w:type="gramStart"/>
      <w:r w:rsidRPr="008665EE">
        <w:rPr>
          <w:rFonts w:ascii="Times New Roman" w:eastAsia="Times New Roman" w:hAnsi="Times New Roman"/>
          <w:color w:val="000000"/>
          <w:sz w:val="24"/>
          <w:lang w:val="ru-RU"/>
        </w:rPr>
        <w:t xml:space="preserve">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w:t>
      </w:r>
      <w:r w:rsidRPr="008665EE">
        <w:rPr>
          <w:lang w:val="ru-RU"/>
        </w:rPr>
        <w:br/>
      </w:r>
      <w:r w:rsidRPr="008665EE">
        <w:rPr>
          <w:rFonts w:ascii="Times New Roman" w:eastAsia="Times New Roman" w:hAnsi="Times New Roman"/>
          <w:color w:val="000000"/>
          <w:sz w:val="24"/>
          <w:lang w:val="ru-RU"/>
        </w:rPr>
        <w:t xml:space="preserve">индивидуальных особенностей обучающихся); </w:t>
      </w:r>
      <w:r w:rsidRPr="008665EE">
        <w:rPr>
          <w:lang w:val="ru-RU"/>
        </w:rPr>
        <w:br/>
      </w:r>
      <w:r w:rsidRPr="008665EE">
        <w:rPr>
          <w:lang w:val="ru-RU"/>
        </w:rPr>
        <w:tab/>
      </w:r>
      <w:r w:rsidRPr="008665EE">
        <w:rPr>
          <w:rFonts w:ascii="Times New Roman" w:eastAsia="Times New Roman" w:hAnsi="Times New Roman"/>
          <w:color w:val="000000"/>
          <w:sz w:val="24"/>
          <w:lang w:val="ru-RU"/>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roofErr w:type="gramEnd"/>
      <w:r w:rsidRPr="008665EE">
        <w:rPr>
          <w:rFonts w:ascii="Times New Roman" w:eastAsia="Times New Roman" w:hAnsi="Times New Roman"/>
          <w:color w:val="000000"/>
          <w:sz w:val="24"/>
          <w:lang w:val="ru-RU"/>
        </w:rPr>
        <w:t xml:space="preserve"> </w:t>
      </w:r>
      <w:r w:rsidRPr="008665EE">
        <w:rPr>
          <w:lang w:val="ru-RU"/>
        </w:rPr>
        <w:br/>
      </w:r>
      <w:r w:rsidRPr="008665EE">
        <w:rPr>
          <w:lang w:val="ru-RU"/>
        </w:rPr>
        <w:tab/>
      </w:r>
      <w:r w:rsidRPr="008665EE">
        <w:rPr>
          <w:rFonts w:ascii="Times New Roman" w:eastAsia="Times New Roman" w:hAnsi="Times New Roman"/>
          <w:color w:val="000000"/>
          <w:sz w:val="24"/>
          <w:lang w:val="ru-RU"/>
        </w:rPr>
        <w:t xml:space="preserve">6) участвовать в беседе и диалоге о прочитанном произведении, подбирать аргументы для оценки прочитанного (с учётом литературного развития </w:t>
      </w:r>
      <w:proofErr w:type="gramStart"/>
      <w:r w:rsidRPr="008665EE">
        <w:rPr>
          <w:rFonts w:ascii="Times New Roman" w:eastAsia="Times New Roman" w:hAnsi="Times New Roman"/>
          <w:color w:val="000000"/>
          <w:sz w:val="24"/>
          <w:lang w:val="ru-RU"/>
        </w:rPr>
        <w:t>обучающихся</w:t>
      </w:r>
      <w:proofErr w:type="gramEnd"/>
      <w:r w:rsidRPr="008665EE">
        <w:rPr>
          <w:rFonts w:ascii="Times New Roman" w:eastAsia="Times New Roman" w:hAnsi="Times New Roman"/>
          <w:color w:val="000000"/>
          <w:sz w:val="24"/>
          <w:lang w:val="ru-RU"/>
        </w:rPr>
        <w:t>);</w:t>
      </w:r>
    </w:p>
    <w:p w:rsidR="00FC6EA8" w:rsidRPr="008665EE" w:rsidRDefault="00FC6EA8">
      <w:pPr>
        <w:rPr>
          <w:lang w:val="ru-RU"/>
        </w:rPr>
        <w:sectPr w:rsidR="00FC6EA8" w:rsidRPr="008665EE">
          <w:pgSz w:w="11900" w:h="16840"/>
          <w:pgMar w:top="298" w:right="684" w:bottom="338" w:left="666" w:header="720" w:footer="720" w:gutter="0"/>
          <w:cols w:space="720" w:equalWidth="0">
            <w:col w:w="10550"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tabs>
          <w:tab w:val="left" w:pos="180"/>
        </w:tabs>
        <w:autoSpaceDE w:val="0"/>
        <w:autoSpaceDN w:val="0"/>
        <w:spacing w:after="0" w:line="288" w:lineRule="auto"/>
        <w:rPr>
          <w:lang w:val="ru-RU"/>
        </w:rPr>
      </w:pPr>
      <w:r w:rsidRPr="008665EE">
        <w:rPr>
          <w:lang w:val="ru-RU"/>
        </w:rPr>
        <w:tab/>
      </w:r>
      <w:r w:rsidRPr="008665EE">
        <w:rPr>
          <w:rFonts w:ascii="Times New Roman" w:eastAsia="Times New Roman" w:hAnsi="Times New Roman"/>
          <w:color w:val="000000"/>
          <w:sz w:val="24"/>
          <w:lang w:val="ru-RU"/>
        </w:rPr>
        <w:t xml:space="preserve">7) создавать устные и письменные высказывания разных жанров объемом не менее 70 слов (с учётом литературного развития обучающихся); </w:t>
      </w:r>
      <w:r w:rsidRPr="008665EE">
        <w:rPr>
          <w:lang w:val="ru-RU"/>
        </w:rPr>
        <w:br/>
      </w:r>
      <w:r w:rsidRPr="008665EE">
        <w:rPr>
          <w:lang w:val="ru-RU"/>
        </w:rPr>
        <w:tab/>
      </w:r>
      <w:r w:rsidRPr="008665EE">
        <w:rPr>
          <w:rFonts w:ascii="Times New Roman" w:eastAsia="Times New Roman" w:hAnsi="Times New Roman"/>
          <w:color w:val="000000"/>
          <w:sz w:val="24"/>
          <w:lang w:val="ru-RU"/>
        </w:rPr>
        <w:t xml:space="preserve">8) владеть начальными умениями интерпретации и </w:t>
      </w:r>
      <w:proofErr w:type="gramStart"/>
      <w:r w:rsidRPr="008665EE">
        <w:rPr>
          <w:rFonts w:ascii="Times New Roman" w:eastAsia="Times New Roman" w:hAnsi="Times New Roman"/>
          <w:color w:val="000000"/>
          <w:sz w:val="24"/>
          <w:lang w:val="ru-RU"/>
        </w:rPr>
        <w:t>оценки</w:t>
      </w:r>
      <w:proofErr w:type="gramEnd"/>
      <w:r w:rsidRPr="008665EE">
        <w:rPr>
          <w:rFonts w:ascii="Times New Roman" w:eastAsia="Times New Roman" w:hAnsi="Times New Roman"/>
          <w:color w:val="000000"/>
          <w:sz w:val="24"/>
          <w:lang w:val="ru-RU"/>
        </w:rPr>
        <w:t xml:space="preserve"> текстуально изученных произведений фольклора и литературы; </w:t>
      </w:r>
      <w:r w:rsidRPr="008665EE">
        <w:rPr>
          <w:lang w:val="ru-RU"/>
        </w:rPr>
        <w:br/>
      </w:r>
      <w:r w:rsidRPr="008665EE">
        <w:rPr>
          <w:lang w:val="ru-RU"/>
        </w:rPr>
        <w:tab/>
      </w:r>
      <w:r w:rsidRPr="008665EE">
        <w:rPr>
          <w:rFonts w:ascii="Times New Roman" w:eastAsia="Times New Roman" w:hAnsi="Times New Roman"/>
          <w:color w:val="000000"/>
          <w:sz w:val="24"/>
          <w:lang w:val="ru-RU"/>
        </w:rPr>
        <w:t xml:space="preserve">9) осознавать важность чтения и изучения произведений устного народного творчества и </w:t>
      </w:r>
      <w:r w:rsidRPr="008665EE">
        <w:rPr>
          <w:lang w:val="ru-RU"/>
        </w:rPr>
        <w:br/>
      </w:r>
      <w:r w:rsidRPr="008665EE">
        <w:rPr>
          <w:rFonts w:ascii="Times New Roman" w:eastAsia="Times New Roman" w:hAnsi="Times New Roman"/>
          <w:color w:val="000000"/>
          <w:sz w:val="24"/>
          <w:lang w:val="ru-RU"/>
        </w:rPr>
        <w:t xml:space="preserve">художественной литературы для познания мира, формирования эмоциональных и эстетических впечатлений, а также для собственного развития; </w:t>
      </w:r>
      <w:r w:rsidRPr="008665EE">
        <w:rPr>
          <w:lang w:val="ru-RU"/>
        </w:rPr>
        <w:br/>
      </w:r>
      <w:r w:rsidRPr="008665EE">
        <w:rPr>
          <w:lang w:val="ru-RU"/>
        </w:rPr>
        <w:tab/>
      </w:r>
      <w:r w:rsidRPr="008665EE">
        <w:rPr>
          <w:rFonts w:ascii="Times New Roman" w:eastAsia="Times New Roman" w:hAnsi="Times New Roman"/>
          <w:color w:val="000000"/>
          <w:sz w:val="24"/>
          <w:lang w:val="ru-RU"/>
        </w:rPr>
        <w:t xml:space="preserve">10) планировать с помощью учителя собственное </w:t>
      </w:r>
      <w:proofErr w:type="spellStart"/>
      <w:r w:rsidRPr="008665EE">
        <w:rPr>
          <w:rFonts w:ascii="Times New Roman" w:eastAsia="Times New Roman" w:hAnsi="Times New Roman"/>
          <w:color w:val="000000"/>
          <w:sz w:val="24"/>
          <w:lang w:val="ru-RU"/>
        </w:rPr>
        <w:t>досуговое</w:t>
      </w:r>
      <w:proofErr w:type="spellEnd"/>
      <w:r w:rsidRPr="008665EE">
        <w:rPr>
          <w:rFonts w:ascii="Times New Roman" w:eastAsia="Times New Roman" w:hAnsi="Times New Roman"/>
          <w:color w:val="000000"/>
          <w:sz w:val="24"/>
          <w:lang w:val="ru-RU"/>
        </w:rPr>
        <w:t xml:space="preserve"> чтение, расширять свой круг чтения, в том числе за счёт произведений современной литературы для детей и подростков; </w:t>
      </w:r>
      <w:r w:rsidRPr="008665EE">
        <w:rPr>
          <w:lang w:val="ru-RU"/>
        </w:rPr>
        <w:br/>
      </w:r>
      <w:r w:rsidRPr="008665EE">
        <w:rPr>
          <w:lang w:val="ru-RU"/>
        </w:rPr>
        <w:tab/>
      </w:r>
      <w:r w:rsidRPr="008665EE">
        <w:rPr>
          <w:rFonts w:ascii="Times New Roman" w:eastAsia="Times New Roman" w:hAnsi="Times New Roman"/>
          <w:color w:val="000000"/>
          <w:sz w:val="24"/>
          <w:lang w:val="ru-RU"/>
        </w:rPr>
        <w:t xml:space="preserve">11) участвовать в создании элементарных учебных проектов под руководством учителя и учиться </w:t>
      </w:r>
      <w:proofErr w:type="gramStart"/>
      <w:r w:rsidRPr="008665EE">
        <w:rPr>
          <w:rFonts w:ascii="Times New Roman" w:eastAsia="Times New Roman" w:hAnsi="Times New Roman"/>
          <w:color w:val="000000"/>
          <w:sz w:val="24"/>
          <w:lang w:val="ru-RU"/>
        </w:rPr>
        <w:t>публично</w:t>
      </w:r>
      <w:proofErr w:type="gramEnd"/>
      <w:r w:rsidRPr="008665EE">
        <w:rPr>
          <w:rFonts w:ascii="Times New Roman" w:eastAsia="Times New Roman" w:hAnsi="Times New Roman"/>
          <w:color w:val="000000"/>
          <w:sz w:val="24"/>
          <w:lang w:val="ru-RU"/>
        </w:rPr>
        <w:t xml:space="preserve"> представлять их результаты (с учётом литературного развития обучающихся); </w:t>
      </w:r>
      <w:r w:rsidRPr="008665EE">
        <w:rPr>
          <w:lang w:val="ru-RU"/>
        </w:rPr>
        <w:br/>
      </w:r>
      <w:r w:rsidRPr="008665EE">
        <w:rPr>
          <w:lang w:val="ru-RU"/>
        </w:rPr>
        <w:tab/>
      </w:r>
      <w:r w:rsidRPr="008665EE">
        <w:rPr>
          <w:rFonts w:ascii="Times New Roman" w:eastAsia="Times New Roman" w:hAnsi="Times New Roman"/>
          <w:color w:val="000000"/>
          <w:sz w:val="24"/>
          <w:lang w:val="ru-RU"/>
        </w:rPr>
        <w:t xml:space="preserve">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w:t>
      </w:r>
      <w:proofErr w:type="spellStart"/>
      <w:r w:rsidRPr="008665EE">
        <w:rPr>
          <w:rFonts w:ascii="Times New Roman" w:eastAsia="Times New Roman" w:hAnsi="Times New Roman"/>
          <w:color w:val="000000"/>
          <w:sz w:val="24"/>
          <w:lang w:val="ru-RU"/>
        </w:rPr>
        <w:t>интернет-ресурсами</w:t>
      </w:r>
      <w:proofErr w:type="spellEnd"/>
      <w:r w:rsidRPr="008665EE">
        <w:rPr>
          <w:rFonts w:ascii="Times New Roman" w:eastAsia="Times New Roman" w:hAnsi="Times New Roman"/>
          <w:color w:val="000000"/>
          <w:sz w:val="24"/>
          <w:lang w:val="ru-RU"/>
        </w:rPr>
        <w:t>, соблюдая правила информационной безопасности.</w:t>
      </w:r>
    </w:p>
    <w:p w:rsidR="00FC6EA8" w:rsidRPr="008665EE" w:rsidRDefault="00FC6EA8">
      <w:pPr>
        <w:rPr>
          <w:lang w:val="ru-RU"/>
        </w:rPr>
        <w:sectPr w:rsidR="00FC6EA8" w:rsidRPr="008665EE">
          <w:pgSz w:w="11900" w:h="16840"/>
          <w:pgMar w:top="298" w:right="770" w:bottom="1440" w:left="666" w:header="720" w:footer="720" w:gutter="0"/>
          <w:cols w:space="720" w:equalWidth="0">
            <w:col w:w="10464" w:space="0"/>
          </w:cols>
          <w:docGrid w:linePitch="360"/>
        </w:sectPr>
      </w:pPr>
    </w:p>
    <w:p w:rsidR="00FC6EA8" w:rsidRPr="008665EE" w:rsidRDefault="00FC6EA8">
      <w:pPr>
        <w:autoSpaceDE w:val="0"/>
        <w:autoSpaceDN w:val="0"/>
        <w:spacing w:after="64" w:line="220" w:lineRule="exact"/>
        <w:rPr>
          <w:lang w:val="ru-RU"/>
        </w:rPr>
      </w:pPr>
    </w:p>
    <w:p w:rsidR="00FC6EA8" w:rsidRDefault="003279CC">
      <w:pPr>
        <w:autoSpaceDE w:val="0"/>
        <w:autoSpaceDN w:val="0"/>
        <w:spacing w:after="258" w:line="233" w:lineRule="auto"/>
      </w:pPr>
      <w:r>
        <w:rPr>
          <w:rFonts w:ascii="Times New Roman" w:eastAsia="Times New Roman" w:hAnsi="Times New Roman"/>
          <w:b/>
          <w:color w:val="000000"/>
          <w:w w:val="101"/>
          <w:sz w:val="19"/>
        </w:rPr>
        <w:t xml:space="preserve">ТЕМАТИЧЕСКОЕ ПЛАНИРОВАНИЕ </w:t>
      </w:r>
    </w:p>
    <w:tbl>
      <w:tblPr>
        <w:tblW w:w="0" w:type="auto"/>
        <w:tblInd w:w="6" w:type="dxa"/>
        <w:tblLayout w:type="fixed"/>
        <w:tblLook w:val="04A0"/>
      </w:tblPr>
      <w:tblGrid>
        <w:gridCol w:w="396"/>
        <w:gridCol w:w="4768"/>
        <w:gridCol w:w="528"/>
        <w:gridCol w:w="1104"/>
        <w:gridCol w:w="1140"/>
        <w:gridCol w:w="804"/>
        <w:gridCol w:w="4144"/>
        <w:gridCol w:w="1236"/>
        <w:gridCol w:w="1382"/>
      </w:tblGrid>
      <w:tr w:rsidR="00FC6EA8" w:rsidRPr="008665EE">
        <w:trPr>
          <w:trHeight w:hRule="exact" w:val="348"/>
        </w:trPr>
        <w:tc>
          <w:tcPr>
            <w:tcW w:w="39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45" w:lineRule="auto"/>
              <w:jc w:val="center"/>
              <w:rPr>
                <w:sz w:val="24"/>
                <w:szCs w:val="24"/>
              </w:rPr>
            </w:pPr>
            <w:r w:rsidRPr="008665EE">
              <w:rPr>
                <w:rFonts w:ascii="Times New Roman" w:eastAsia="Times New Roman" w:hAnsi="Times New Roman"/>
                <w:b/>
                <w:color w:val="000000"/>
                <w:w w:val="97"/>
                <w:sz w:val="24"/>
                <w:szCs w:val="24"/>
              </w:rPr>
              <w:t>№</w:t>
            </w:r>
            <w:r w:rsidRPr="008665EE">
              <w:rPr>
                <w:sz w:val="24"/>
                <w:szCs w:val="24"/>
              </w:rPr>
              <w:br/>
            </w:r>
            <w:r w:rsidRPr="008665EE">
              <w:rPr>
                <w:rFonts w:ascii="Times New Roman" w:eastAsia="Times New Roman" w:hAnsi="Times New Roman"/>
                <w:b/>
                <w:color w:val="000000"/>
                <w:w w:val="97"/>
                <w:sz w:val="24"/>
                <w:szCs w:val="24"/>
              </w:rPr>
              <w:t>п/п</w:t>
            </w:r>
          </w:p>
        </w:tc>
        <w:tc>
          <w:tcPr>
            <w:tcW w:w="4768" w:type="dxa"/>
            <w:vMerge w:val="restart"/>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b/>
                <w:color w:val="000000"/>
                <w:w w:val="97"/>
                <w:sz w:val="24"/>
                <w:szCs w:val="24"/>
                <w:lang w:val="ru-RU"/>
              </w:rPr>
              <w:t>Наименование разделов и тем программы</w:t>
            </w:r>
          </w:p>
        </w:tc>
        <w:tc>
          <w:tcPr>
            <w:tcW w:w="2772" w:type="dxa"/>
            <w:gridSpan w:val="3"/>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proofErr w:type="spellStart"/>
            <w:r w:rsidRPr="008665EE">
              <w:rPr>
                <w:rFonts w:ascii="Times New Roman" w:eastAsia="Times New Roman" w:hAnsi="Times New Roman"/>
                <w:b/>
                <w:color w:val="000000"/>
                <w:w w:val="97"/>
                <w:sz w:val="24"/>
                <w:szCs w:val="24"/>
              </w:rPr>
              <w:t>Количество</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часов</w:t>
            </w:r>
            <w:proofErr w:type="spellEnd"/>
          </w:p>
        </w:tc>
        <w:tc>
          <w:tcPr>
            <w:tcW w:w="80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45" w:lineRule="auto"/>
              <w:ind w:left="72"/>
              <w:rPr>
                <w:sz w:val="24"/>
                <w:szCs w:val="24"/>
              </w:rPr>
            </w:pPr>
            <w:proofErr w:type="spellStart"/>
            <w:r w:rsidRPr="008665EE">
              <w:rPr>
                <w:rFonts w:ascii="Times New Roman" w:eastAsia="Times New Roman" w:hAnsi="Times New Roman"/>
                <w:b/>
                <w:color w:val="000000"/>
                <w:w w:val="97"/>
                <w:sz w:val="24"/>
                <w:szCs w:val="24"/>
              </w:rPr>
              <w:t>Дата</w:t>
            </w:r>
            <w:proofErr w:type="spellEnd"/>
            <w:r w:rsidRPr="008665EE">
              <w:rPr>
                <w:rFonts w:ascii="Times New Roman" w:eastAsia="Times New Roman" w:hAnsi="Times New Roman"/>
                <w:b/>
                <w:color w:val="000000"/>
                <w:w w:val="97"/>
                <w:sz w:val="24"/>
                <w:szCs w:val="24"/>
              </w:rPr>
              <w:t xml:space="preserve"> </w:t>
            </w:r>
            <w:r w:rsidRPr="008665EE">
              <w:rPr>
                <w:sz w:val="24"/>
                <w:szCs w:val="24"/>
              </w:rPr>
              <w:br/>
            </w:r>
            <w:proofErr w:type="spellStart"/>
            <w:r w:rsidRPr="008665EE">
              <w:rPr>
                <w:rFonts w:ascii="Times New Roman" w:eastAsia="Times New Roman" w:hAnsi="Times New Roman"/>
                <w:b/>
                <w:color w:val="000000"/>
                <w:w w:val="97"/>
                <w:sz w:val="24"/>
                <w:szCs w:val="24"/>
              </w:rPr>
              <w:t>изучения</w:t>
            </w:r>
            <w:proofErr w:type="spellEnd"/>
          </w:p>
        </w:tc>
        <w:tc>
          <w:tcPr>
            <w:tcW w:w="414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4"/>
              <w:rPr>
                <w:sz w:val="24"/>
                <w:szCs w:val="24"/>
              </w:rPr>
            </w:pPr>
            <w:proofErr w:type="spellStart"/>
            <w:r w:rsidRPr="008665EE">
              <w:rPr>
                <w:rFonts w:ascii="Times New Roman" w:eastAsia="Times New Roman" w:hAnsi="Times New Roman"/>
                <w:b/>
                <w:color w:val="000000"/>
                <w:w w:val="97"/>
                <w:sz w:val="24"/>
                <w:szCs w:val="24"/>
              </w:rPr>
              <w:t>Виды</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деятельности</w:t>
            </w:r>
            <w:proofErr w:type="spellEnd"/>
          </w:p>
        </w:tc>
        <w:tc>
          <w:tcPr>
            <w:tcW w:w="123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45" w:lineRule="auto"/>
              <w:ind w:left="72" w:right="144"/>
              <w:rPr>
                <w:sz w:val="24"/>
                <w:szCs w:val="24"/>
              </w:rPr>
            </w:pPr>
            <w:proofErr w:type="spellStart"/>
            <w:r w:rsidRPr="008665EE">
              <w:rPr>
                <w:rFonts w:ascii="Times New Roman" w:eastAsia="Times New Roman" w:hAnsi="Times New Roman"/>
                <w:b/>
                <w:color w:val="000000"/>
                <w:w w:val="97"/>
                <w:sz w:val="24"/>
                <w:szCs w:val="24"/>
              </w:rPr>
              <w:t>Виды</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формы</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контроля</w:t>
            </w:r>
            <w:proofErr w:type="spellEnd"/>
          </w:p>
        </w:tc>
        <w:tc>
          <w:tcPr>
            <w:tcW w:w="1382"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0" w:lineRule="auto"/>
              <w:ind w:left="72"/>
              <w:rPr>
                <w:sz w:val="24"/>
                <w:szCs w:val="24"/>
              </w:rPr>
            </w:pPr>
            <w:proofErr w:type="spellStart"/>
            <w:r w:rsidRPr="008665EE">
              <w:rPr>
                <w:rFonts w:ascii="Times New Roman" w:eastAsia="Times New Roman" w:hAnsi="Times New Roman"/>
                <w:b/>
                <w:color w:val="000000"/>
                <w:w w:val="97"/>
                <w:sz w:val="24"/>
                <w:szCs w:val="24"/>
              </w:rPr>
              <w:t>Электронные</w:t>
            </w:r>
            <w:proofErr w:type="spellEnd"/>
            <w:r w:rsidRPr="008665EE">
              <w:rPr>
                <w:rFonts w:ascii="Times New Roman" w:eastAsia="Times New Roman" w:hAnsi="Times New Roman"/>
                <w:b/>
                <w:color w:val="000000"/>
                <w:w w:val="97"/>
                <w:sz w:val="24"/>
                <w:szCs w:val="24"/>
              </w:rPr>
              <w:t xml:space="preserve"> </w:t>
            </w:r>
            <w:r w:rsidRPr="008665EE">
              <w:rPr>
                <w:sz w:val="24"/>
                <w:szCs w:val="24"/>
              </w:rPr>
              <w:br/>
            </w:r>
            <w:r w:rsidRPr="008665EE">
              <w:rPr>
                <w:rFonts w:ascii="Times New Roman" w:eastAsia="Times New Roman" w:hAnsi="Times New Roman"/>
                <w:b/>
                <w:color w:val="000000"/>
                <w:w w:val="97"/>
                <w:sz w:val="24"/>
                <w:szCs w:val="24"/>
              </w:rPr>
              <w:t>(</w:t>
            </w:r>
            <w:proofErr w:type="spellStart"/>
            <w:r w:rsidRPr="008665EE">
              <w:rPr>
                <w:rFonts w:ascii="Times New Roman" w:eastAsia="Times New Roman" w:hAnsi="Times New Roman"/>
                <w:b/>
                <w:color w:val="000000"/>
                <w:w w:val="97"/>
                <w:sz w:val="24"/>
                <w:szCs w:val="24"/>
              </w:rPr>
              <w:t>цифровые</w:t>
            </w:r>
            <w:proofErr w:type="spellEnd"/>
            <w:r w:rsidRPr="008665EE">
              <w:rPr>
                <w:rFonts w:ascii="Times New Roman" w:eastAsia="Times New Roman" w:hAnsi="Times New Roman"/>
                <w:b/>
                <w:color w:val="000000"/>
                <w:w w:val="97"/>
                <w:sz w:val="24"/>
                <w:szCs w:val="24"/>
              </w:rPr>
              <w:t xml:space="preserve">) </w:t>
            </w:r>
            <w:r w:rsidRPr="008665EE">
              <w:rPr>
                <w:sz w:val="24"/>
                <w:szCs w:val="24"/>
              </w:rPr>
              <w:br/>
            </w:r>
            <w:proofErr w:type="spellStart"/>
            <w:r w:rsidRPr="008665EE">
              <w:rPr>
                <w:rFonts w:ascii="Times New Roman" w:eastAsia="Times New Roman" w:hAnsi="Times New Roman"/>
                <w:b/>
                <w:color w:val="000000"/>
                <w:w w:val="97"/>
                <w:sz w:val="24"/>
                <w:szCs w:val="24"/>
              </w:rPr>
              <w:t>образовательные</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ресурсы</w:t>
            </w:r>
            <w:proofErr w:type="spellEnd"/>
          </w:p>
        </w:tc>
      </w:tr>
      <w:tr w:rsidR="00FC6EA8" w:rsidRPr="008665EE">
        <w:trPr>
          <w:trHeight w:hRule="exact" w:val="576"/>
        </w:trPr>
        <w:tc>
          <w:tcPr>
            <w:tcW w:w="1726" w:type="dxa"/>
            <w:vMerge/>
            <w:tcBorders>
              <w:top w:val="single" w:sz="4" w:space="0" w:color="000000"/>
              <w:left w:val="single" w:sz="4" w:space="0" w:color="000000"/>
              <w:bottom w:val="single" w:sz="4" w:space="0" w:color="000000"/>
              <w:right w:val="single" w:sz="4" w:space="0" w:color="000000"/>
            </w:tcBorders>
          </w:tcPr>
          <w:p w:rsidR="00FC6EA8" w:rsidRPr="008665EE" w:rsidRDefault="00FC6EA8">
            <w:pPr>
              <w:rPr>
                <w:sz w:val="24"/>
                <w:szCs w:val="24"/>
              </w:rPr>
            </w:pPr>
          </w:p>
        </w:tc>
        <w:tc>
          <w:tcPr>
            <w:tcW w:w="1726" w:type="dxa"/>
            <w:vMerge/>
            <w:tcBorders>
              <w:top w:val="single" w:sz="4" w:space="0" w:color="000000"/>
              <w:left w:val="single" w:sz="4" w:space="0" w:color="000000"/>
              <w:bottom w:val="single" w:sz="4" w:space="0" w:color="000000"/>
              <w:right w:val="single" w:sz="5" w:space="0" w:color="000000"/>
            </w:tcBorders>
          </w:tcPr>
          <w:p w:rsidR="00FC6EA8" w:rsidRPr="008665EE" w:rsidRDefault="00FC6EA8">
            <w:pPr>
              <w:rPr>
                <w:sz w:val="24"/>
                <w:szCs w:val="24"/>
              </w:rPr>
            </w:pP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proofErr w:type="spellStart"/>
            <w:r w:rsidRPr="008665EE">
              <w:rPr>
                <w:rFonts w:ascii="Times New Roman" w:eastAsia="Times New Roman" w:hAnsi="Times New Roman"/>
                <w:b/>
                <w:color w:val="000000"/>
                <w:w w:val="97"/>
                <w:sz w:val="24"/>
                <w:szCs w:val="24"/>
              </w:rPr>
              <w:t>всего</w:t>
            </w:r>
            <w:proofErr w:type="spellEnd"/>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45" w:lineRule="auto"/>
              <w:ind w:left="72"/>
              <w:rPr>
                <w:sz w:val="24"/>
                <w:szCs w:val="24"/>
              </w:rPr>
            </w:pPr>
            <w:proofErr w:type="spellStart"/>
            <w:r w:rsidRPr="008665EE">
              <w:rPr>
                <w:rFonts w:ascii="Times New Roman" w:eastAsia="Times New Roman" w:hAnsi="Times New Roman"/>
                <w:b/>
                <w:color w:val="000000"/>
                <w:w w:val="97"/>
                <w:sz w:val="24"/>
                <w:szCs w:val="24"/>
              </w:rPr>
              <w:t>контрольные</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работы</w:t>
            </w:r>
            <w:proofErr w:type="spellEnd"/>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45" w:lineRule="auto"/>
              <w:ind w:left="72"/>
              <w:rPr>
                <w:sz w:val="24"/>
                <w:szCs w:val="24"/>
              </w:rPr>
            </w:pPr>
            <w:proofErr w:type="spellStart"/>
            <w:r w:rsidRPr="008665EE">
              <w:rPr>
                <w:rFonts w:ascii="Times New Roman" w:eastAsia="Times New Roman" w:hAnsi="Times New Roman"/>
                <w:b/>
                <w:color w:val="000000"/>
                <w:w w:val="97"/>
                <w:sz w:val="24"/>
                <w:szCs w:val="24"/>
              </w:rPr>
              <w:t>практические</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работы</w:t>
            </w:r>
            <w:proofErr w:type="spellEnd"/>
          </w:p>
        </w:tc>
        <w:tc>
          <w:tcPr>
            <w:tcW w:w="1726" w:type="dxa"/>
            <w:vMerge/>
            <w:tcBorders>
              <w:top w:val="single" w:sz="4" w:space="0" w:color="000000"/>
              <w:left w:val="single" w:sz="4" w:space="0" w:color="000000"/>
              <w:bottom w:val="single" w:sz="4" w:space="0" w:color="000000"/>
              <w:right w:val="single" w:sz="4" w:space="0" w:color="000000"/>
            </w:tcBorders>
          </w:tcPr>
          <w:p w:rsidR="00FC6EA8" w:rsidRPr="008665EE" w:rsidRDefault="00FC6EA8">
            <w:pPr>
              <w:rPr>
                <w:sz w:val="24"/>
                <w:szCs w:val="24"/>
              </w:rPr>
            </w:pPr>
          </w:p>
        </w:tc>
        <w:tc>
          <w:tcPr>
            <w:tcW w:w="1726" w:type="dxa"/>
            <w:vMerge/>
            <w:tcBorders>
              <w:top w:val="single" w:sz="4" w:space="0" w:color="000000"/>
              <w:left w:val="single" w:sz="4" w:space="0" w:color="000000"/>
              <w:bottom w:val="single" w:sz="4" w:space="0" w:color="000000"/>
              <w:right w:val="single" w:sz="4" w:space="0" w:color="000000"/>
            </w:tcBorders>
          </w:tcPr>
          <w:p w:rsidR="00FC6EA8" w:rsidRPr="008665EE" w:rsidRDefault="00FC6EA8">
            <w:pPr>
              <w:rPr>
                <w:sz w:val="24"/>
                <w:szCs w:val="24"/>
              </w:rPr>
            </w:pPr>
          </w:p>
        </w:tc>
        <w:tc>
          <w:tcPr>
            <w:tcW w:w="1726" w:type="dxa"/>
            <w:vMerge/>
            <w:tcBorders>
              <w:top w:val="single" w:sz="4" w:space="0" w:color="000000"/>
              <w:left w:val="single" w:sz="4" w:space="0" w:color="000000"/>
              <w:bottom w:val="single" w:sz="4" w:space="0" w:color="000000"/>
              <w:right w:val="single" w:sz="4" w:space="0" w:color="000000"/>
            </w:tcBorders>
          </w:tcPr>
          <w:p w:rsidR="00FC6EA8" w:rsidRPr="008665EE" w:rsidRDefault="00FC6EA8">
            <w:pPr>
              <w:rPr>
                <w:sz w:val="24"/>
                <w:szCs w:val="24"/>
              </w:rPr>
            </w:pPr>
          </w:p>
        </w:tc>
        <w:tc>
          <w:tcPr>
            <w:tcW w:w="1726" w:type="dxa"/>
            <w:vMerge/>
            <w:tcBorders>
              <w:top w:val="single" w:sz="4" w:space="0" w:color="000000"/>
              <w:left w:val="single" w:sz="4" w:space="0" w:color="000000"/>
              <w:bottom w:val="single" w:sz="4" w:space="0" w:color="000000"/>
              <w:right w:val="single" w:sz="4" w:space="0" w:color="000000"/>
            </w:tcBorders>
          </w:tcPr>
          <w:p w:rsidR="00FC6EA8" w:rsidRPr="008665EE" w:rsidRDefault="00FC6EA8">
            <w:pPr>
              <w:rPr>
                <w:sz w:val="24"/>
                <w:szCs w:val="24"/>
              </w:rPr>
            </w:pPr>
          </w:p>
        </w:tc>
      </w:tr>
      <w:tr w:rsidR="00FC6EA8" w:rsidRPr="008665EE">
        <w:trPr>
          <w:trHeight w:hRule="exact" w:val="348"/>
        </w:trPr>
        <w:tc>
          <w:tcPr>
            <w:tcW w:w="15502" w:type="dxa"/>
            <w:gridSpan w:val="9"/>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Раздел</w:t>
            </w:r>
            <w:proofErr w:type="spellEnd"/>
            <w:r w:rsidRPr="008665EE">
              <w:rPr>
                <w:rFonts w:ascii="Times New Roman" w:eastAsia="Times New Roman" w:hAnsi="Times New Roman"/>
                <w:color w:val="000000"/>
                <w:w w:val="97"/>
                <w:sz w:val="24"/>
                <w:szCs w:val="24"/>
              </w:rPr>
              <w:t xml:space="preserve"> 1.</w:t>
            </w:r>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Мифология</w:t>
            </w:r>
            <w:proofErr w:type="spellEnd"/>
          </w:p>
        </w:tc>
      </w:tr>
      <w:tr w:rsidR="00FC6EA8" w:rsidRPr="008665EE">
        <w:trPr>
          <w:trHeight w:hRule="exact" w:val="2846"/>
        </w:trPr>
        <w:tc>
          <w:tcPr>
            <w:tcW w:w="396"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jc w:val="center"/>
              <w:rPr>
                <w:sz w:val="24"/>
                <w:szCs w:val="24"/>
              </w:rPr>
            </w:pPr>
            <w:r w:rsidRPr="008665EE">
              <w:rPr>
                <w:rFonts w:ascii="Times New Roman" w:eastAsia="Times New Roman" w:hAnsi="Times New Roman"/>
                <w:color w:val="000000"/>
                <w:w w:val="97"/>
                <w:sz w:val="24"/>
                <w:szCs w:val="24"/>
              </w:rPr>
              <w:t>1.1.</w:t>
            </w:r>
          </w:p>
        </w:tc>
        <w:tc>
          <w:tcPr>
            <w:tcW w:w="4768" w:type="dxa"/>
            <w:tcBorders>
              <w:top w:val="single" w:sz="5"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lang w:val="ru-RU"/>
              </w:rPr>
            </w:pPr>
            <w:r w:rsidRPr="008665EE">
              <w:rPr>
                <w:rFonts w:ascii="Times New Roman" w:eastAsia="Times New Roman" w:hAnsi="Times New Roman"/>
                <w:b/>
                <w:color w:val="000000"/>
                <w:w w:val="97"/>
                <w:sz w:val="24"/>
                <w:szCs w:val="24"/>
                <w:lang w:val="ru-RU"/>
              </w:rPr>
              <w:t>Мифы народов России и мира</w:t>
            </w:r>
          </w:p>
        </w:tc>
        <w:tc>
          <w:tcPr>
            <w:tcW w:w="528" w:type="dxa"/>
            <w:tcBorders>
              <w:top w:val="single" w:sz="5"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0"/>
              <w:rPr>
                <w:sz w:val="24"/>
                <w:szCs w:val="24"/>
              </w:rPr>
            </w:pPr>
            <w:r w:rsidRPr="008665EE">
              <w:rPr>
                <w:rFonts w:ascii="Times New Roman" w:eastAsia="Times New Roman" w:hAnsi="Times New Roman"/>
                <w:color w:val="000000"/>
                <w:w w:val="97"/>
                <w:sz w:val="24"/>
                <w:szCs w:val="24"/>
              </w:rPr>
              <w:t>3</w:t>
            </w:r>
          </w:p>
        </w:tc>
        <w:tc>
          <w:tcPr>
            <w:tcW w:w="110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4"/>
              <w:rPr>
                <w:sz w:val="24"/>
                <w:szCs w:val="24"/>
                <w:lang w:val="ru-RU"/>
              </w:rPr>
            </w:pPr>
            <w:proofErr w:type="gramStart"/>
            <w:r w:rsidRPr="008665EE">
              <w:rPr>
                <w:rFonts w:ascii="Times New Roman" w:eastAsia="Times New Roman" w:hAnsi="Times New Roman"/>
                <w:color w:val="000000"/>
                <w:w w:val="97"/>
                <w:sz w:val="24"/>
                <w:szCs w:val="24"/>
                <w:lang w:val="ru-RU"/>
              </w:rPr>
              <w:t xml:space="preserve">Выразительно читать мифы и другие эпические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произведения, отвечать на вопросы, пересказывать.; </w:t>
            </w:r>
            <w:r w:rsidRPr="008665EE">
              <w:rPr>
                <w:sz w:val="24"/>
                <w:szCs w:val="24"/>
                <w:lang w:val="ru-RU"/>
              </w:rPr>
              <w:br/>
            </w:r>
            <w:r w:rsidRPr="008665EE">
              <w:rPr>
                <w:rFonts w:ascii="Times New Roman" w:eastAsia="Times New Roman" w:hAnsi="Times New Roman"/>
                <w:color w:val="000000"/>
                <w:w w:val="97"/>
                <w:sz w:val="24"/>
                <w:szCs w:val="24"/>
                <w:lang w:val="ru-RU"/>
              </w:rPr>
              <w:t xml:space="preserve">Анализировать сюжет, жанровые, композиционные и художественные особенности.;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и формулировать тему и основную мысль прочитанных мифов.;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Сопоставлять мифы разных народов, сравнивать их с эпическими произведениями.;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главных героев, сравнивать их поступки.; Высказывать своё отношение к событиям и эпическим героям.; </w:t>
            </w:r>
            <w:r w:rsidRPr="008665EE">
              <w:rPr>
                <w:sz w:val="24"/>
                <w:szCs w:val="24"/>
                <w:lang w:val="ru-RU"/>
              </w:rPr>
              <w:br/>
            </w:r>
            <w:r w:rsidRPr="008665EE">
              <w:rPr>
                <w:rFonts w:ascii="Times New Roman" w:eastAsia="Times New Roman" w:hAnsi="Times New Roman"/>
                <w:color w:val="000000"/>
                <w:w w:val="97"/>
                <w:sz w:val="24"/>
                <w:szCs w:val="24"/>
                <w:lang w:val="ru-RU"/>
              </w:rPr>
              <w:t xml:space="preserve">Участвовать в разработке учебных проектов.; </w:t>
            </w:r>
            <w:r w:rsidRPr="008665EE">
              <w:rPr>
                <w:sz w:val="24"/>
                <w:szCs w:val="24"/>
                <w:lang w:val="ru-RU"/>
              </w:rPr>
              <w:br/>
            </w:r>
            <w:r w:rsidRPr="008665EE">
              <w:rPr>
                <w:rFonts w:ascii="Times New Roman" w:eastAsia="Times New Roman" w:hAnsi="Times New Roman"/>
                <w:color w:val="000000"/>
                <w:w w:val="97"/>
                <w:sz w:val="24"/>
                <w:szCs w:val="24"/>
                <w:lang w:val="ru-RU"/>
              </w:rPr>
              <w:t>Пользоваться библиотечным каталогом для поиска</w:t>
            </w:r>
            <w:proofErr w:type="gramEnd"/>
            <w:r w:rsidRPr="008665EE">
              <w:rPr>
                <w:rFonts w:ascii="Times New Roman" w:eastAsia="Times New Roman" w:hAnsi="Times New Roman"/>
                <w:color w:val="000000"/>
                <w:w w:val="97"/>
                <w:sz w:val="24"/>
                <w:szCs w:val="24"/>
                <w:lang w:val="ru-RU"/>
              </w:rPr>
              <w:t xml:space="preserve"> книги</w:t>
            </w:r>
            <w:proofErr w:type="gramStart"/>
            <w:r w:rsidRPr="008665EE">
              <w:rPr>
                <w:rFonts w:ascii="Times New Roman" w:eastAsia="Times New Roman" w:hAnsi="Times New Roman"/>
                <w:color w:val="000000"/>
                <w:w w:val="97"/>
                <w:sz w:val="24"/>
                <w:szCs w:val="24"/>
                <w:lang w:val="ru-RU"/>
              </w:rPr>
              <w:t xml:space="preserve">.; </w:t>
            </w:r>
            <w:proofErr w:type="gramEnd"/>
            <w:r w:rsidRPr="008665EE">
              <w:rPr>
                <w:rFonts w:ascii="Times New Roman" w:eastAsia="Times New Roman" w:hAnsi="Times New Roman"/>
                <w:color w:val="000000"/>
                <w:w w:val="97"/>
                <w:sz w:val="24"/>
                <w:szCs w:val="24"/>
                <w:lang w:val="ru-RU"/>
              </w:rPr>
              <w:t>Писать сочинение о любимом эпическом герое.;</w:t>
            </w:r>
          </w:p>
        </w:tc>
        <w:tc>
          <w:tcPr>
            <w:tcW w:w="1236"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45" w:lineRule="auto"/>
              <w:jc w:val="center"/>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 xml:space="preserve"> ; </w:t>
            </w:r>
            <w:proofErr w:type="spellStart"/>
            <w:r w:rsidRPr="008665EE">
              <w:rPr>
                <w:rFonts w:ascii="Times New Roman" w:eastAsia="Times New Roman" w:hAnsi="Times New Roman"/>
                <w:color w:val="000000"/>
                <w:w w:val="97"/>
                <w:sz w:val="24"/>
                <w:szCs w:val="24"/>
              </w:rPr>
              <w:t>Тестирование</w:t>
            </w:r>
            <w:proofErr w:type="spellEnd"/>
            <w:r w:rsidRPr="008665EE">
              <w:rPr>
                <w:rFonts w:ascii="Times New Roman" w:eastAsia="Times New Roman" w:hAnsi="Times New Roman"/>
                <w:color w:val="000000"/>
                <w:w w:val="97"/>
                <w:sz w:val="24"/>
                <w:szCs w:val="24"/>
              </w:rPr>
              <w:t>;</w:t>
            </w:r>
          </w:p>
        </w:tc>
        <w:tc>
          <w:tcPr>
            <w:tcW w:w="1382"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34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3</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Раздел</w:t>
            </w:r>
            <w:proofErr w:type="spellEnd"/>
            <w:r w:rsidRPr="008665EE">
              <w:rPr>
                <w:rFonts w:ascii="Times New Roman" w:eastAsia="Times New Roman" w:hAnsi="Times New Roman"/>
                <w:color w:val="000000"/>
                <w:w w:val="97"/>
                <w:sz w:val="24"/>
                <w:szCs w:val="24"/>
              </w:rPr>
              <w:t xml:space="preserve"> 2.</w:t>
            </w:r>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Фольклор</w:t>
            </w:r>
            <w:proofErr w:type="spellEnd"/>
          </w:p>
        </w:tc>
      </w:tr>
      <w:tr w:rsidR="00FC6EA8" w:rsidRPr="008665EE">
        <w:trPr>
          <w:trHeight w:hRule="exact" w:val="1322"/>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2.1.</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b/>
                <w:color w:val="000000"/>
                <w:w w:val="97"/>
                <w:sz w:val="24"/>
                <w:szCs w:val="24"/>
                <w:lang w:val="ru-RU"/>
              </w:rPr>
              <w:t>Малые жанры: пословицы, поговорки, загадки</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4" w:right="144"/>
              <w:rPr>
                <w:sz w:val="24"/>
                <w:szCs w:val="24"/>
                <w:lang w:val="ru-RU"/>
              </w:rPr>
            </w:pPr>
            <w:r w:rsidRPr="008665EE">
              <w:rPr>
                <w:rFonts w:ascii="Times New Roman" w:eastAsia="Times New Roman" w:hAnsi="Times New Roman"/>
                <w:color w:val="000000"/>
                <w:w w:val="97"/>
                <w:sz w:val="24"/>
                <w:szCs w:val="24"/>
                <w:lang w:val="ru-RU"/>
              </w:rPr>
              <w:t>Выразительно читать фольклорные произведения малых жанров, отвечать на вопросы</w:t>
            </w:r>
            <w:proofErr w:type="gramStart"/>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End"/>
            <w:r w:rsidRPr="008665EE">
              <w:rPr>
                <w:rFonts w:ascii="Times New Roman" w:eastAsia="Times New Roman" w:hAnsi="Times New Roman"/>
                <w:color w:val="000000"/>
                <w:w w:val="97"/>
                <w:sz w:val="24"/>
                <w:szCs w:val="24"/>
                <w:lang w:val="ru-RU"/>
              </w:rPr>
              <w:t xml:space="preserve">Отличать пословицы от поговорок.;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Сопоставлять русские пословицы и поговорки с </w:t>
            </w:r>
            <w:r w:rsidRPr="008665EE">
              <w:rPr>
                <w:sz w:val="24"/>
                <w:szCs w:val="24"/>
                <w:lang w:val="ru-RU"/>
              </w:rPr>
              <w:br/>
            </w:r>
            <w:r w:rsidRPr="008665EE">
              <w:rPr>
                <w:rFonts w:ascii="Times New Roman" w:eastAsia="Times New Roman" w:hAnsi="Times New Roman"/>
                <w:color w:val="000000"/>
                <w:w w:val="97"/>
                <w:sz w:val="24"/>
                <w:szCs w:val="24"/>
                <w:lang w:val="ru-RU"/>
              </w:rPr>
              <w:t xml:space="preserve">пословицами и поговорками других народов.; </w:t>
            </w:r>
            <w:r w:rsidRPr="008665EE">
              <w:rPr>
                <w:sz w:val="24"/>
                <w:szCs w:val="24"/>
                <w:lang w:val="ru-RU"/>
              </w:rPr>
              <w:br/>
            </w:r>
            <w:r w:rsidRPr="008665EE">
              <w:rPr>
                <w:rFonts w:ascii="Times New Roman" w:eastAsia="Times New Roman" w:hAnsi="Times New Roman"/>
                <w:color w:val="000000"/>
                <w:w w:val="97"/>
                <w:sz w:val="24"/>
                <w:szCs w:val="24"/>
                <w:lang w:val="ru-RU"/>
              </w:rPr>
              <w:t>Уметь сочинять и разгадывать загадки.;</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 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Яндекс.Учебник</w:t>
            </w:r>
            <w:proofErr w:type="spellEnd"/>
          </w:p>
        </w:tc>
      </w:tr>
      <w:tr w:rsidR="00FC6EA8" w:rsidRPr="008665EE">
        <w:trPr>
          <w:trHeight w:hRule="exact" w:val="265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r w:rsidRPr="008665EE">
              <w:rPr>
                <w:rFonts w:ascii="Times New Roman" w:eastAsia="Times New Roman" w:hAnsi="Times New Roman"/>
                <w:color w:val="000000"/>
                <w:w w:val="97"/>
                <w:sz w:val="24"/>
                <w:szCs w:val="24"/>
              </w:rPr>
              <w:t>2.2.</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b/>
                <w:color w:val="000000"/>
                <w:w w:val="97"/>
                <w:sz w:val="24"/>
                <w:szCs w:val="24"/>
                <w:lang w:val="ru-RU"/>
              </w:rPr>
              <w:t>Сказки народов России и народов мира</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5</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1</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4" w:right="288"/>
              <w:rPr>
                <w:sz w:val="24"/>
                <w:szCs w:val="24"/>
                <w:lang w:val="ru-RU"/>
              </w:rPr>
            </w:pPr>
            <w:proofErr w:type="gramStart"/>
            <w:r w:rsidRPr="008665EE">
              <w:rPr>
                <w:rFonts w:ascii="Times New Roman" w:eastAsia="Times New Roman" w:hAnsi="Times New Roman"/>
                <w:color w:val="000000"/>
                <w:w w:val="97"/>
                <w:sz w:val="24"/>
                <w:szCs w:val="24"/>
                <w:lang w:val="ru-RU"/>
              </w:rPr>
              <w:t xml:space="preserve">Выразительно читать, пересказывать (кратко, подробно, выборочно) сказки, отвечать на вопросы.;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виды сказок (волшебные, бытовые, о </w:t>
            </w:r>
            <w:r w:rsidRPr="008665EE">
              <w:rPr>
                <w:sz w:val="24"/>
                <w:szCs w:val="24"/>
                <w:lang w:val="ru-RU"/>
              </w:rPr>
              <w:br/>
            </w:r>
            <w:r w:rsidRPr="008665EE">
              <w:rPr>
                <w:rFonts w:ascii="Times New Roman" w:eastAsia="Times New Roman" w:hAnsi="Times New Roman"/>
                <w:color w:val="000000"/>
                <w:w w:val="97"/>
                <w:sz w:val="24"/>
                <w:szCs w:val="24"/>
                <w:lang w:val="ru-RU"/>
              </w:rPr>
              <w:t xml:space="preserve">животных).;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и формулировать тему и основную мысль прочитанной сказки.;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героев сказок, оценивать их поступки.; Определять особенности языка и композиции народных сказок разных народов (зачин, концовка, постоянные эпитеты, устойчивые выражения и др.).;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Сочинять собственные сказки, употребляя сказочные устойчивые выражения.; </w:t>
            </w:r>
            <w:r w:rsidRPr="008665EE">
              <w:rPr>
                <w:sz w:val="24"/>
                <w:szCs w:val="24"/>
                <w:lang w:val="ru-RU"/>
              </w:rPr>
              <w:br/>
            </w:r>
            <w:r w:rsidRPr="008665EE">
              <w:rPr>
                <w:rFonts w:ascii="Times New Roman" w:eastAsia="Times New Roman" w:hAnsi="Times New Roman"/>
                <w:color w:val="000000"/>
                <w:w w:val="97"/>
                <w:sz w:val="24"/>
                <w:szCs w:val="24"/>
                <w:lang w:val="ru-RU"/>
              </w:rPr>
              <w:t>Инсценировать любимую сказку.;</w:t>
            </w:r>
            <w:proofErr w:type="gramEnd"/>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 xml:space="preserve"> ;</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34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7</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912FAE">
        <w:trPr>
          <w:trHeight w:hRule="exact" w:val="32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color w:val="000000"/>
                <w:w w:val="97"/>
                <w:sz w:val="24"/>
                <w:szCs w:val="24"/>
                <w:lang w:val="ru-RU"/>
              </w:rPr>
              <w:t>Раздел 3.</w:t>
            </w:r>
            <w:r w:rsidRPr="008665EE">
              <w:rPr>
                <w:rFonts w:ascii="Times New Roman" w:eastAsia="Times New Roman" w:hAnsi="Times New Roman"/>
                <w:b/>
                <w:color w:val="000000"/>
                <w:w w:val="97"/>
                <w:sz w:val="24"/>
                <w:szCs w:val="24"/>
                <w:lang w:val="ru-RU"/>
              </w:rPr>
              <w:t xml:space="preserve"> Литература первой половины </w:t>
            </w:r>
            <w:r w:rsidRPr="008665EE">
              <w:rPr>
                <w:rFonts w:ascii="Times New Roman" w:eastAsia="Times New Roman" w:hAnsi="Times New Roman"/>
                <w:b/>
                <w:color w:val="000000"/>
                <w:w w:val="97"/>
                <w:sz w:val="24"/>
                <w:szCs w:val="24"/>
              </w:rPr>
              <w:t>XIX</w:t>
            </w:r>
            <w:r w:rsidRPr="008665EE">
              <w:rPr>
                <w:rFonts w:ascii="Times New Roman" w:eastAsia="Times New Roman" w:hAnsi="Times New Roman"/>
                <w:b/>
                <w:color w:val="000000"/>
                <w:w w:val="97"/>
                <w:sz w:val="24"/>
                <w:szCs w:val="24"/>
                <w:lang w:val="ru-RU"/>
              </w:rPr>
              <w:t xml:space="preserve"> века</w:t>
            </w:r>
          </w:p>
        </w:tc>
      </w:tr>
    </w:tbl>
    <w:p w:rsidR="00FC6EA8" w:rsidRPr="008665EE" w:rsidRDefault="00FC6EA8">
      <w:pPr>
        <w:autoSpaceDE w:val="0"/>
        <w:autoSpaceDN w:val="0"/>
        <w:spacing w:after="0" w:line="14" w:lineRule="exact"/>
        <w:rPr>
          <w:sz w:val="24"/>
          <w:szCs w:val="24"/>
          <w:lang w:val="ru-RU"/>
        </w:rPr>
      </w:pPr>
    </w:p>
    <w:p w:rsidR="00FC6EA8" w:rsidRPr="008665EE" w:rsidRDefault="00FC6EA8">
      <w:pPr>
        <w:rPr>
          <w:sz w:val="24"/>
          <w:szCs w:val="24"/>
          <w:lang w:val="ru-RU"/>
        </w:rPr>
        <w:sectPr w:rsidR="00FC6EA8" w:rsidRPr="008665EE">
          <w:pgSz w:w="16840" w:h="11900"/>
          <w:pgMar w:top="282" w:right="640" w:bottom="682" w:left="666" w:header="720" w:footer="720" w:gutter="0"/>
          <w:cols w:space="720" w:equalWidth="0">
            <w:col w:w="15534" w:space="0"/>
          </w:cols>
          <w:docGrid w:linePitch="360"/>
        </w:sectPr>
      </w:pPr>
    </w:p>
    <w:p w:rsidR="00FC6EA8" w:rsidRPr="008665EE" w:rsidRDefault="00FC6EA8">
      <w:pPr>
        <w:autoSpaceDE w:val="0"/>
        <w:autoSpaceDN w:val="0"/>
        <w:spacing w:after="66" w:line="220" w:lineRule="exact"/>
        <w:rPr>
          <w:sz w:val="24"/>
          <w:szCs w:val="24"/>
          <w:lang w:val="ru-RU"/>
        </w:rPr>
      </w:pPr>
    </w:p>
    <w:tbl>
      <w:tblPr>
        <w:tblW w:w="0" w:type="auto"/>
        <w:tblInd w:w="6" w:type="dxa"/>
        <w:tblLayout w:type="fixed"/>
        <w:tblLook w:val="04A0"/>
      </w:tblPr>
      <w:tblGrid>
        <w:gridCol w:w="396"/>
        <w:gridCol w:w="4768"/>
        <w:gridCol w:w="528"/>
        <w:gridCol w:w="1104"/>
        <w:gridCol w:w="1140"/>
        <w:gridCol w:w="804"/>
        <w:gridCol w:w="4144"/>
        <w:gridCol w:w="1236"/>
        <w:gridCol w:w="1382"/>
      </w:tblGrid>
      <w:tr w:rsidR="00FC6EA8" w:rsidRPr="008665EE">
        <w:trPr>
          <w:trHeight w:hRule="exact" w:val="207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3.1.</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47" w:lineRule="auto"/>
              <w:ind w:left="72"/>
              <w:rPr>
                <w:sz w:val="24"/>
                <w:szCs w:val="24"/>
                <w:lang w:val="ru-RU"/>
              </w:rPr>
            </w:pPr>
            <w:r w:rsidRPr="008665EE">
              <w:rPr>
                <w:rFonts w:ascii="Times New Roman" w:eastAsia="Times New Roman" w:hAnsi="Times New Roman"/>
                <w:b/>
                <w:color w:val="000000"/>
                <w:w w:val="97"/>
                <w:sz w:val="24"/>
                <w:szCs w:val="24"/>
                <w:lang w:val="ru-RU"/>
              </w:rPr>
              <w:t>И. А. Крылов. Басни (три по выбору). «Волк на псарне», «Листы и Корни», «Свинья под Дубом», «Квартет», «Осёл и Соловей»</w:t>
            </w:r>
            <w:proofErr w:type="gramStart"/>
            <w:r w:rsidRPr="008665EE">
              <w:rPr>
                <w:rFonts w:ascii="Times New Roman" w:eastAsia="Times New Roman" w:hAnsi="Times New Roman"/>
                <w:b/>
                <w:color w:val="000000"/>
                <w:w w:val="97"/>
                <w:sz w:val="24"/>
                <w:szCs w:val="24"/>
                <w:lang w:val="ru-RU"/>
              </w:rPr>
              <w:t>,«</w:t>
            </w:r>
            <w:proofErr w:type="gramEnd"/>
            <w:r w:rsidRPr="008665EE">
              <w:rPr>
                <w:rFonts w:ascii="Times New Roman" w:eastAsia="Times New Roman" w:hAnsi="Times New Roman"/>
                <w:b/>
                <w:color w:val="000000"/>
                <w:w w:val="97"/>
                <w:sz w:val="24"/>
                <w:szCs w:val="24"/>
                <w:lang w:val="ru-RU"/>
              </w:rPr>
              <w:t>Ворона и Лисица»</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4</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ight="432"/>
              <w:rPr>
                <w:sz w:val="24"/>
                <w:szCs w:val="24"/>
                <w:lang w:val="ru-RU"/>
              </w:rPr>
            </w:pPr>
            <w:r w:rsidRPr="008665EE">
              <w:rPr>
                <w:rFonts w:ascii="Times New Roman" w:eastAsia="Times New Roman" w:hAnsi="Times New Roman"/>
                <w:color w:val="000000"/>
                <w:w w:val="97"/>
                <w:sz w:val="24"/>
                <w:szCs w:val="24"/>
                <w:lang w:val="ru-RU"/>
              </w:rPr>
              <w:t>Выразительно читать басню, в том числе по ролям</w:t>
            </w:r>
            <w:proofErr w:type="gramStart"/>
            <w:r w:rsidRPr="008665EE">
              <w:rPr>
                <w:rFonts w:ascii="Times New Roman" w:eastAsia="Times New Roman" w:hAnsi="Times New Roman"/>
                <w:color w:val="000000"/>
                <w:w w:val="97"/>
                <w:sz w:val="24"/>
                <w:szCs w:val="24"/>
                <w:lang w:val="ru-RU"/>
              </w:rPr>
              <w:t xml:space="preserve">.; </w:t>
            </w:r>
            <w:proofErr w:type="gramEnd"/>
            <w:r w:rsidRPr="008665EE">
              <w:rPr>
                <w:rFonts w:ascii="Times New Roman" w:eastAsia="Times New Roman" w:hAnsi="Times New Roman"/>
                <w:color w:val="000000"/>
                <w:w w:val="97"/>
                <w:sz w:val="24"/>
                <w:szCs w:val="24"/>
                <w:lang w:val="ru-RU"/>
              </w:rPr>
              <w:t xml:space="preserve">Определять и формулировать тему и основную мысль прочитанной басни.; </w:t>
            </w:r>
            <w:r w:rsidRPr="008665EE">
              <w:rPr>
                <w:sz w:val="24"/>
                <w:szCs w:val="24"/>
                <w:lang w:val="ru-RU"/>
              </w:rPr>
              <w:br/>
            </w:r>
            <w:r w:rsidRPr="008665EE">
              <w:rPr>
                <w:rFonts w:ascii="Times New Roman" w:eastAsia="Times New Roman" w:hAnsi="Times New Roman"/>
                <w:color w:val="000000"/>
                <w:w w:val="97"/>
                <w:sz w:val="24"/>
                <w:szCs w:val="24"/>
                <w:lang w:val="ru-RU"/>
              </w:rPr>
              <w:t xml:space="preserve">Находить значение незнакомого слова в словаре.; Инсценировать басню.;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художественные особенности басенного жанра.; </w:t>
            </w:r>
            <w:r w:rsidRPr="008665EE">
              <w:rPr>
                <w:sz w:val="24"/>
                <w:szCs w:val="24"/>
                <w:lang w:val="ru-RU"/>
              </w:rPr>
              <w:br/>
            </w:r>
            <w:r w:rsidRPr="008665EE">
              <w:rPr>
                <w:rFonts w:ascii="Times New Roman" w:eastAsia="Times New Roman" w:hAnsi="Times New Roman"/>
                <w:color w:val="000000"/>
                <w:w w:val="97"/>
                <w:sz w:val="24"/>
                <w:szCs w:val="24"/>
                <w:lang w:val="ru-RU"/>
              </w:rPr>
              <w:t xml:space="preserve">Иметь первоначальное представление об аллегории и морали.; </w:t>
            </w:r>
            <w:r w:rsidRPr="008665EE">
              <w:rPr>
                <w:sz w:val="24"/>
                <w:szCs w:val="24"/>
                <w:lang w:val="ru-RU"/>
              </w:rPr>
              <w:br/>
            </w:r>
            <w:r w:rsidRPr="008665EE">
              <w:rPr>
                <w:rFonts w:ascii="Times New Roman" w:eastAsia="Times New Roman" w:hAnsi="Times New Roman"/>
                <w:color w:val="000000"/>
                <w:w w:val="97"/>
                <w:sz w:val="24"/>
                <w:szCs w:val="24"/>
                <w:lang w:val="ru-RU"/>
              </w:rPr>
              <w:t>Читать басню наизусть (по выбору обучающегося).;</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 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Я.Класс</w:t>
            </w:r>
            <w:proofErr w:type="spellEnd"/>
          </w:p>
        </w:tc>
      </w:tr>
      <w:tr w:rsidR="00FC6EA8" w:rsidRPr="008665EE">
        <w:trPr>
          <w:trHeight w:hRule="exact" w:val="381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r w:rsidRPr="008665EE">
              <w:rPr>
                <w:rFonts w:ascii="Times New Roman" w:eastAsia="Times New Roman" w:hAnsi="Times New Roman"/>
                <w:color w:val="000000"/>
                <w:w w:val="97"/>
                <w:sz w:val="24"/>
                <w:szCs w:val="24"/>
              </w:rPr>
              <w:t>3.2.</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50" w:lineRule="auto"/>
              <w:ind w:left="72" w:right="288"/>
              <w:rPr>
                <w:sz w:val="24"/>
                <w:szCs w:val="24"/>
              </w:rPr>
            </w:pPr>
            <w:r w:rsidRPr="008665EE">
              <w:rPr>
                <w:rFonts w:ascii="Times New Roman" w:eastAsia="Times New Roman" w:hAnsi="Times New Roman"/>
                <w:b/>
                <w:color w:val="000000"/>
                <w:w w:val="97"/>
                <w:sz w:val="24"/>
                <w:szCs w:val="24"/>
                <w:lang w:val="ru-RU"/>
              </w:rPr>
              <w:t>А. С. Пушкин. Стихотворения (не менее трёх). «Зимнее утро»</w:t>
            </w:r>
            <w:proofErr w:type="gramStart"/>
            <w:r w:rsidRPr="008665EE">
              <w:rPr>
                <w:rFonts w:ascii="Times New Roman" w:eastAsia="Times New Roman" w:hAnsi="Times New Roman"/>
                <w:b/>
                <w:color w:val="000000"/>
                <w:w w:val="97"/>
                <w:sz w:val="24"/>
                <w:szCs w:val="24"/>
                <w:lang w:val="ru-RU"/>
              </w:rPr>
              <w:t>,«</w:t>
            </w:r>
            <w:proofErr w:type="gramEnd"/>
            <w:r w:rsidRPr="008665EE">
              <w:rPr>
                <w:rFonts w:ascii="Times New Roman" w:eastAsia="Times New Roman" w:hAnsi="Times New Roman"/>
                <w:b/>
                <w:color w:val="000000"/>
                <w:w w:val="97"/>
                <w:sz w:val="24"/>
                <w:szCs w:val="24"/>
                <w:lang w:val="ru-RU"/>
              </w:rPr>
              <w:t xml:space="preserve">Зимний вечер», «Няне» и др. </w:t>
            </w:r>
            <w:r w:rsidRPr="008665EE">
              <w:rPr>
                <w:rFonts w:ascii="Times New Roman" w:eastAsia="Times New Roman" w:hAnsi="Times New Roman"/>
                <w:b/>
                <w:color w:val="000000"/>
                <w:w w:val="97"/>
                <w:sz w:val="24"/>
                <w:szCs w:val="24"/>
              </w:rPr>
              <w:t>«</w:t>
            </w:r>
            <w:proofErr w:type="spellStart"/>
            <w:r w:rsidRPr="008665EE">
              <w:rPr>
                <w:rFonts w:ascii="Times New Roman" w:eastAsia="Times New Roman" w:hAnsi="Times New Roman"/>
                <w:b/>
                <w:color w:val="000000"/>
                <w:w w:val="97"/>
                <w:sz w:val="24"/>
                <w:szCs w:val="24"/>
              </w:rPr>
              <w:t>Сказка</w:t>
            </w:r>
            <w:proofErr w:type="spellEnd"/>
            <w:r w:rsidRPr="008665EE">
              <w:rPr>
                <w:rFonts w:ascii="Times New Roman" w:eastAsia="Times New Roman" w:hAnsi="Times New Roman"/>
                <w:b/>
                <w:color w:val="000000"/>
                <w:w w:val="97"/>
                <w:sz w:val="24"/>
                <w:szCs w:val="24"/>
              </w:rPr>
              <w:t xml:space="preserve"> о </w:t>
            </w:r>
            <w:proofErr w:type="spellStart"/>
            <w:r w:rsidRPr="008665EE">
              <w:rPr>
                <w:rFonts w:ascii="Times New Roman" w:eastAsia="Times New Roman" w:hAnsi="Times New Roman"/>
                <w:b/>
                <w:color w:val="000000"/>
                <w:w w:val="97"/>
                <w:sz w:val="24"/>
                <w:szCs w:val="24"/>
              </w:rPr>
              <w:t>мёртвой</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царевне</w:t>
            </w:r>
            <w:proofErr w:type="spellEnd"/>
            <w:r w:rsidRPr="008665EE">
              <w:rPr>
                <w:rFonts w:ascii="Times New Roman" w:eastAsia="Times New Roman" w:hAnsi="Times New Roman"/>
                <w:b/>
                <w:color w:val="000000"/>
                <w:w w:val="97"/>
                <w:sz w:val="24"/>
                <w:szCs w:val="24"/>
              </w:rPr>
              <w:t xml:space="preserve"> и о </w:t>
            </w:r>
            <w:proofErr w:type="spellStart"/>
            <w:r w:rsidRPr="008665EE">
              <w:rPr>
                <w:rFonts w:ascii="Times New Roman" w:eastAsia="Times New Roman" w:hAnsi="Times New Roman"/>
                <w:b/>
                <w:color w:val="000000"/>
                <w:w w:val="97"/>
                <w:sz w:val="24"/>
                <w:szCs w:val="24"/>
              </w:rPr>
              <w:t>семи</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богатырях</w:t>
            </w:r>
            <w:proofErr w:type="spellEnd"/>
            <w:r w:rsidRPr="008665EE">
              <w:rPr>
                <w:rFonts w:ascii="Times New Roman" w:eastAsia="Times New Roman" w:hAnsi="Times New Roman"/>
                <w:b/>
                <w:color w:val="000000"/>
                <w:w w:val="97"/>
                <w:sz w:val="24"/>
                <w:szCs w:val="24"/>
              </w:rPr>
              <w:t xml:space="preserve">» </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6</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2</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4"/>
              <w:rPr>
                <w:sz w:val="24"/>
                <w:szCs w:val="24"/>
                <w:lang w:val="ru-RU"/>
              </w:rPr>
            </w:pPr>
            <w:proofErr w:type="gramStart"/>
            <w:r w:rsidRPr="008665EE">
              <w:rPr>
                <w:rFonts w:ascii="Times New Roman" w:eastAsia="Times New Roman" w:hAnsi="Times New Roman"/>
                <w:color w:val="000000"/>
                <w:w w:val="97"/>
                <w:sz w:val="24"/>
                <w:szCs w:val="24"/>
                <w:lang w:val="ru-RU"/>
              </w:rPr>
              <w:t xml:space="preserve">Выразительно читать стихотворения.;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Отличать поэтический текст от прозаического, </w:t>
            </w:r>
            <w:r w:rsidRPr="008665EE">
              <w:rPr>
                <w:sz w:val="24"/>
                <w:szCs w:val="24"/>
                <w:lang w:val="ru-RU"/>
              </w:rPr>
              <w:br/>
            </w:r>
            <w:r w:rsidRPr="008665EE">
              <w:rPr>
                <w:rFonts w:ascii="Times New Roman" w:eastAsia="Times New Roman" w:hAnsi="Times New Roman"/>
                <w:color w:val="000000"/>
                <w:w w:val="97"/>
                <w:sz w:val="24"/>
                <w:szCs w:val="24"/>
                <w:lang w:val="ru-RU"/>
              </w:rPr>
              <w:t xml:space="preserve">аргументировать свой ответ.;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тематическое единство подобранных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произведений.;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средства художественной изобразительности в лирических произведениях (эпитет, метафору, </w:t>
            </w:r>
            <w:r w:rsidRPr="008665EE">
              <w:rPr>
                <w:sz w:val="24"/>
                <w:szCs w:val="24"/>
                <w:lang w:val="ru-RU"/>
              </w:rPr>
              <w:br/>
            </w:r>
            <w:r w:rsidRPr="008665EE">
              <w:rPr>
                <w:rFonts w:ascii="Times New Roman" w:eastAsia="Times New Roman" w:hAnsi="Times New Roman"/>
                <w:color w:val="000000"/>
                <w:w w:val="97"/>
                <w:sz w:val="24"/>
                <w:szCs w:val="24"/>
                <w:lang w:val="ru-RU"/>
              </w:rPr>
              <w:t xml:space="preserve">олицетворение, сравнение).;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Выполнять письменные работы по первоначальному </w:t>
            </w:r>
            <w:r w:rsidRPr="008665EE">
              <w:rPr>
                <w:sz w:val="24"/>
                <w:szCs w:val="24"/>
                <w:lang w:val="ru-RU"/>
              </w:rPr>
              <w:br/>
            </w:r>
            <w:r w:rsidRPr="008665EE">
              <w:rPr>
                <w:rFonts w:ascii="Times New Roman" w:eastAsia="Times New Roman" w:hAnsi="Times New Roman"/>
                <w:color w:val="000000"/>
                <w:w w:val="97"/>
                <w:sz w:val="24"/>
                <w:szCs w:val="24"/>
                <w:lang w:val="ru-RU"/>
              </w:rPr>
              <w:t xml:space="preserve">анализу стихотворения.;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Заучивать стихотворения наизусть.;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Выразительно читать сказку, отвечать на вопросы по содержанию.; </w:t>
            </w:r>
            <w:r w:rsidRPr="008665EE">
              <w:rPr>
                <w:sz w:val="24"/>
                <w:szCs w:val="24"/>
                <w:lang w:val="ru-RU"/>
              </w:rPr>
              <w:br/>
            </w:r>
            <w:r w:rsidRPr="008665EE">
              <w:rPr>
                <w:rFonts w:ascii="Times New Roman" w:eastAsia="Times New Roman" w:hAnsi="Times New Roman"/>
                <w:color w:val="000000"/>
                <w:w w:val="97"/>
                <w:sz w:val="24"/>
                <w:szCs w:val="24"/>
                <w:lang w:val="ru-RU"/>
              </w:rPr>
              <w:t>Определять идейно-тематическое содержание сказки А. С.</w:t>
            </w:r>
            <w:proofErr w:type="gramEnd"/>
          </w:p>
          <w:p w:rsidR="00FC6EA8" w:rsidRPr="008665EE" w:rsidRDefault="003279CC">
            <w:pPr>
              <w:autoSpaceDE w:val="0"/>
              <w:autoSpaceDN w:val="0"/>
              <w:spacing w:before="20" w:after="0" w:line="252" w:lineRule="auto"/>
              <w:ind w:left="74" w:right="288"/>
              <w:rPr>
                <w:sz w:val="24"/>
                <w:szCs w:val="24"/>
                <w:lang w:val="ru-RU"/>
              </w:rPr>
            </w:pPr>
            <w:proofErr w:type="gramStart"/>
            <w:r w:rsidRPr="008665EE">
              <w:rPr>
                <w:rFonts w:ascii="Times New Roman" w:eastAsia="Times New Roman" w:hAnsi="Times New Roman"/>
                <w:color w:val="000000"/>
                <w:w w:val="97"/>
                <w:sz w:val="24"/>
                <w:szCs w:val="24"/>
                <w:lang w:val="ru-RU"/>
              </w:rPr>
              <w:t xml:space="preserve">Пушкина.;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своеобразие авторской сказки и её отличие от народной.; </w:t>
            </w:r>
            <w:r w:rsidRPr="008665EE">
              <w:rPr>
                <w:sz w:val="24"/>
                <w:szCs w:val="24"/>
                <w:lang w:val="ru-RU"/>
              </w:rPr>
              <w:br/>
            </w:r>
            <w:r w:rsidRPr="008665EE">
              <w:rPr>
                <w:rFonts w:ascii="Times New Roman" w:eastAsia="Times New Roman" w:hAnsi="Times New Roman"/>
                <w:color w:val="000000"/>
                <w:w w:val="97"/>
                <w:sz w:val="24"/>
                <w:szCs w:val="24"/>
                <w:lang w:val="ru-RU"/>
              </w:rPr>
              <w:t>Выделять ключевые эпизоды в тексте произведения.; Сопоставлять сказку с другими видами искусства.;</w:t>
            </w:r>
            <w:proofErr w:type="gramEnd"/>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 Письменный </w:t>
            </w:r>
            <w:r w:rsidRPr="008665EE">
              <w:rPr>
                <w:sz w:val="24"/>
                <w:szCs w:val="24"/>
                <w:lang w:val="ru-RU"/>
              </w:rPr>
              <w:br/>
            </w:r>
            <w:r w:rsidRPr="008665EE">
              <w:rPr>
                <w:rFonts w:ascii="Times New Roman" w:eastAsia="Times New Roman" w:hAnsi="Times New Roman"/>
                <w:color w:val="000000"/>
                <w:w w:val="97"/>
                <w:sz w:val="24"/>
                <w:szCs w:val="24"/>
                <w:lang w:val="ru-RU"/>
              </w:rPr>
              <w:t xml:space="preserve">контроль; </w:t>
            </w:r>
            <w:r w:rsidRPr="008665EE">
              <w:rPr>
                <w:sz w:val="24"/>
                <w:szCs w:val="24"/>
                <w:lang w:val="ru-RU"/>
              </w:rPr>
              <w:br/>
            </w:r>
            <w:r w:rsidRPr="008665EE">
              <w:rPr>
                <w:rFonts w:ascii="Times New Roman" w:eastAsia="Times New Roman" w:hAnsi="Times New Roman"/>
                <w:color w:val="000000"/>
                <w:w w:val="97"/>
                <w:sz w:val="24"/>
                <w:szCs w:val="24"/>
                <w:lang w:val="ru-RU"/>
              </w:rPr>
              <w:t xml:space="preserve">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912FAE">
        <w:trPr>
          <w:trHeight w:hRule="exact" w:val="224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r w:rsidRPr="008665EE">
              <w:rPr>
                <w:rFonts w:ascii="Times New Roman" w:eastAsia="Times New Roman" w:hAnsi="Times New Roman"/>
                <w:color w:val="000000"/>
                <w:w w:val="97"/>
                <w:sz w:val="24"/>
                <w:szCs w:val="24"/>
              </w:rPr>
              <w:t>3.3.</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b/>
                <w:color w:val="000000"/>
                <w:w w:val="97"/>
                <w:sz w:val="24"/>
                <w:szCs w:val="24"/>
                <w:lang w:val="ru-RU"/>
              </w:rPr>
              <w:t>М. Ю. Лермонтов. Стихотворение «Бородино»</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4"/>
              <w:rPr>
                <w:sz w:val="24"/>
                <w:szCs w:val="24"/>
                <w:lang w:val="ru-RU"/>
              </w:rPr>
            </w:pPr>
            <w:r w:rsidRPr="008665EE">
              <w:rPr>
                <w:rFonts w:ascii="Times New Roman" w:eastAsia="Times New Roman" w:hAnsi="Times New Roman"/>
                <w:color w:val="000000"/>
                <w:w w:val="97"/>
                <w:sz w:val="24"/>
                <w:szCs w:val="24"/>
                <w:lang w:val="ru-RU"/>
              </w:rPr>
              <w:t xml:space="preserve">Выразительно читать стихотворение.; </w:t>
            </w:r>
            <w:r w:rsidRPr="008665EE">
              <w:rPr>
                <w:sz w:val="24"/>
                <w:szCs w:val="24"/>
                <w:lang w:val="ru-RU"/>
              </w:rPr>
              <w:br/>
            </w:r>
            <w:r w:rsidRPr="008665EE">
              <w:rPr>
                <w:rFonts w:ascii="Times New Roman" w:eastAsia="Times New Roman" w:hAnsi="Times New Roman"/>
                <w:color w:val="000000"/>
                <w:w w:val="97"/>
                <w:sz w:val="24"/>
                <w:szCs w:val="24"/>
                <w:lang w:val="ru-RU"/>
              </w:rPr>
              <w:t>Отвечать на вопросы по прочитанному тексту, задавать вопросы с целью понимания содержания стихотворения.; Определять его историческую основу, идейн</w:t>
            </w:r>
            <w:proofErr w:type="gramStart"/>
            <w:r w:rsidRPr="008665EE">
              <w:rPr>
                <w:rFonts w:ascii="Times New Roman" w:eastAsia="Times New Roman" w:hAnsi="Times New Roman"/>
                <w:color w:val="000000"/>
                <w:w w:val="97"/>
                <w:sz w:val="24"/>
                <w:szCs w:val="24"/>
                <w:lang w:val="ru-RU"/>
              </w:rPr>
              <w:t>о-</w:t>
            </w:r>
            <w:proofErr w:type="gramEnd"/>
            <w:r w:rsidRPr="008665EE">
              <w:rPr>
                <w:sz w:val="24"/>
                <w:szCs w:val="24"/>
                <w:lang w:val="ru-RU"/>
              </w:rPr>
              <w:br/>
            </w:r>
            <w:r w:rsidRPr="008665EE">
              <w:rPr>
                <w:rFonts w:ascii="Times New Roman" w:eastAsia="Times New Roman" w:hAnsi="Times New Roman"/>
                <w:color w:val="000000"/>
                <w:w w:val="97"/>
                <w:sz w:val="24"/>
                <w:szCs w:val="24"/>
                <w:lang w:val="ru-RU"/>
              </w:rPr>
              <w:t xml:space="preserve">тематическое содержание.;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позицию автора.;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жанровые признаки и средства художественной изобразительности в произведении (эпитет, олицетворение, сравнение, метафора).; </w:t>
            </w:r>
            <w:r w:rsidRPr="008665EE">
              <w:rPr>
                <w:sz w:val="24"/>
                <w:szCs w:val="24"/>
                <w:lang w:val="ru-RU"/>
              </w:rPr>
              <w:br/>
            </w:r>
            <w:r w:rsidRPr="008665EE">
              <w:rPr>
                <w:rFonts w:ascii="Times New Roman" w:eastAsia="Times New Roman" w:hAnsi="Times New Roman"/>
                <w:color w:val="000000"/>
                <w:w w:val="97"/>
                <w:sz w:val="24"/>
                <w:szCs w:val="24"/>
                <w:lang w:val="ru-RU"/>
              </w:rPr>
              <w:t xml:space="preserve">Заучивать стихотворение наизусть.; </w:t>
            </w:r>
            <w:r w:rsidRPr="008665EE">
              <w:rPr>
                <w:sz w:val="24"/>
                <w:szCs w:val="24"/>
                <w:lang w:val="ru-RU"/>
              </w:rPr>
              <w:br/>
            </w:r>
            <w:r w:rsidRPr="008665EE">
              <w:rPr>
                <w:rFonts w:ascii="Times New Roman" w:eastAsia="Times New Roman" w:hAnsi="Times New Roman"/>
                <w:color w:val="000000"/>
                <w:w w:val="97"/>
                <w:sz w:val="24"/>
                <w:szCs w:val="24"/>
                <w:lang w:val="ru-RU"/>
              </w:rPr>
              <w:t>Писать мини-сочинение.;</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lang w:val="ru-RU"/>
              </w:rPr>
            </w:pP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lang w:val="ru-RU"/>
              </w:rPr>
            </w:pPr>
          </w:p>
        </w:tc>
      </w:tr>
    </w:tbl>
    <w:p w:rsidR="00FC6EA8" w:rsidRPr="008665EE" w:rsidRDefault="00FC6EA8">
      <w:pPr>
        <w:autoSpaceDE w:val="0"/>
        <w:autoSpaceDN w:val="0"/>
        <w:spacing w:after="0" w:line="14" w:lineRule="exact"/>
        <w:rPr>
          <w:sz w:val="24"/>
          <w:szCs w:val="24"/>
          <w:lang w:val="ru-RU"/>
        </w:rPr>
      </w:pPr>
    </w:p>
    <w:p w:rsidR="00FC6EA8" w:rsidRPr="008665EE" w:rsidRDefault="00FC6EA8">
      <w:pPr>
        <w:rPr>
          <w:sz w:val="24"/>
          <w:szCs w:val="24"/>
          <w:lang w:val="ru-RU"/>
        </w:rPr>
        <w:sectPr w:rsidR="00FC6EA8" w:rsidRPr="008665EE">
          <w:pgSz w:w="16840" w:h="11900"/>
          <w:pgMar w:top="284" w:right="640" w:bottom="1440" w:left="666" w:header="720" w:footer="720" w:gutter="0"/>
          <w:cols w:space="720" w:equalWidth="0">
            <w:col w:w="15534" w:space="0"/>
          </w:cols>
          <w:docGrid w:linePitch="360"/>
        </w:sectPr>
      </w:pPr>
    </w:p>
    <w:p w:rsidR="00FC6EA8" w:rsidRPr="008665EE" w:rsidRDefault="00FC6EA8">
      <w:pPr>
        <w:autoSpaceDE w:val="0"/>
        <w:autoSpaceDN w:val="0"/>
        <w:spacing w:after="66" w:line="220" w:lineRule="exact"/>
        <w:rPr>
          <w:sz w:val="24"/>
          <w:szCs w:val="24"/>
          <w:lang w:val="ru-RU"/>
        </w:rPr>
      </w:pPr>
    </w:p>
    <w:tbl>
      <w:tblPr>
        <w:tblW w:w="0" w:type="auto"/>
        <w:tblInd w:w="6" w:type="dxa"/>
        <w:tblLayout w:type="fixed"/>
        <w:tblLook w:val="04A0"/>
      </w:tblPr>
      <w:tblGrid>
        <w:gridCol w:w="396"/>
        <w:gridCol w:w="4768"/>
        <w:gridCol w:w="528"/>
        <w:gridCol w:w="1104"/>
        <w:gridCol w:w="1140"/>
        <w:gridCol w:w="804"/>
        <w:gridCol w:w="4144"/>
        <w:gridCol w:w="1236"/>
        <w:gridCol w:w="1382"/>
      </w:tblGrid>
      <w:tr w:rsidR="00FC6EA8" w:rsidRPr="008665EE">
        <w:trPr>
          <w:trHeight w:hRule="exact" w:val="265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3.4.</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b/>
                <w:color w:val="000000"/>
                <w:w w:val="97"/>
                <w:sz w:val="24"/>
                <w:szCs w:val="24"/>
                <w:lang w:val="ru-RU"/>
              </w:rPr>
              <w:t>Н. В. Гоголь. Повесть «Ночь перед Рождеством»</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Pr>
                <w:sz w:val="24"/>
                <w:szCs w:val="24"/>
                <w:lang w:val="ru-RU"/>
              </w:rPr>
            </w:pPr>
            <w:r w:rsidRPr="008665EE">
              <w:rPr>
                <w:rFonts w:ascii="Times New Roman" w:eastAsia="Times New Roman" w:hAnsi="Times New Roman"/>
                <w:color w:val="000000"/>
                <w:w w:val="97"/>
                <w:sz w:val="24"/>
                <w:szCs w:val="24"/>
                <w:lang w:val="ru-RU"/>
              </w:rPr>
              <w:t xml:space="preserve">Читать выразительно прозаический текст, отвечать на вопросы.; </w:t>
            </w:r>
            <w:r w:rsidRPr="008665EE">
              <w:rPr>
                <w:sz w:val="24"/>
                <w:szCs w:val="24"/>
                <w:lang w:val="ru-RU"/>
              </w:rPr>
              <w:br/>
            </w:r>
            <w:r w:rsidRPr="008665EE">
              <w:rPr>
                <w:rFonts w:ascii="Times New Roman" w:eastAsia="Times New Roman" w:hAnsi="Times New Roman"/>
                <w:color w:val="000000"/>
                <w:w w:val="97"/>
                <w:sz w:val="24"/>
                <w:szCs w:val="24"/>
                <w:lang w:val="ru-RU"/>
              </w:rPr>
              <w:t xml:space="preserve">Учиться </w:t>
            </w:r>
            <w:proofErr w:type="gramStart"/>
            <w:r w:rsidRPr="008665EE">
              <w:rPr>
                <w:rFonts w:ascii="Times New Roman" w:eastAsia="Times New Roman" w:hAnsi="Times New Roman"/>
                <w:color w:val="000000"/>
                <w:w w:val="97"/>
                <w:sz w:val="24"/>
                <w:szCs w:val="24"/>
                <w:lang w:val="ru-RU"/>
              </w:rPr>
              <w:t>самостоятельно</w:t>
            </w:r>
            <w:proofErr w:type="gramEnd"/>
            <w:r w:rsidRPr="008665EE">
              <w:rPr>
                <w:rFonts w:ascii="Times New Roman" w:eastAsia="Times New Roman" w:hAnsi="Times New Roman"/>
                <w:color w:val="000000"/>
                <w:w w:val="97"/>
                <w:sz w:val="24"/>
                <w:szCs w:val="24"/>
                <w:lang w:val="ru-RU"/>
              </w:rPr>
              <w:t xml:space="preserve"> формулировать вопросы.; </w:t>
            </w:r>
            <w:r w:rsidRPr="008665EE">
              <w:rPr>
                <w:sz w:val="24"/>
                <w:szCs w:val="24"/>
                <w:lang w:val="ru-RU"/>
              </w:rPr>
              <w:br/>
            </w:r>
            <w:r w:rsidRPr="008665EE">
              <w:rPr>
                <w:rFonts w:ascii="Times New Roman" w:eastAsia="Times New Roman" w:hAnsi="Times New Roman"/>
                <w:color w:val="000000"/>
                <w:w w:val="97"/>
                <w:sz w:val="24"/>
                <w:szCs w:val="24"/>
                <w:lang w:val="ru-RU"/>
              </w:rPr>
              <w:t xml:space="preserve">Пересказывать (кратко, подробно, выборочно) текст </w:t>
            </w:r>
            <w:r w:rsidRPr="008665EE">
              <w:rPr>
                <w:sz w:val="24"/>
                <w:szCs w:val="24"/>
                <w:lang w:val="ru-RU"/>
              </w:rPr>
              <w:br/>
            </w:r>
            <w:r w:rsidRPr="008665EE">
              <w:rPr>
                <w:rFonts w:ascii="Times New Roman" w:eastAsia="Times New Roman" w:hAnsi="Times New Roman"/>
                <w:color w:val="000000"/>
                <w:w w:val="97"/>
                <w:sz w:val="24"/>
                <w:szCs w:val="24"/>
                <w:lang w:val="ru-RU"/>
              </w:rPr>
              <w:t xml:space="preserve">повести.;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Выделять ключевые эпизоды в тексте произведения.; Составлять устный отзыв о прочитанном произведении.; Определять художественные средства, создающие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фантастический настрой повести, а также картины </w:t>
            </w:r>
            <w:r w:rsidRPr="008665EE">
              <w:rPr>
                <w:sz w:val="24"/>
                <w:szCs w:val="24"/>
                <w:lang w:val="ru-RU"/>
              </w:rPr>
              <w:br/>
            </w:r>
            <w:r w:rsidRPr="008665EE">
              <w:rPr>
                <w:rFonts w:ascii="Times New Roman" w:eastAsia="Times New Roman" w:hAnsi="Times New Roman"/>
                <w:color w:val="000000"/>
                <w:w w:val="97"/>
                <w:sz w:val="24"/>
                <w:szCs w:val="24"/>
                <w:lang w:val="ru-RU"/>
              </w:rPr>
              <w:t xml:space="preserve">народной жизни.;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близость повести к народным сказкам и </w:t>
            </w:r>
            <w:r w:rsidRPr="008665EE">
              <w:rPr>
                <w:sz w:val="24"/>
                <w:szCs w:val="24"/>
                <w:lang w:val="ru-RU"/>
              </w:rPr>
              <w:br/>
            </w:r>
            <w:r w:rsidRPr="008665EE">
              <w:rPr>
                <w:rFonts w:ascii="Times New Roman" w:eastAsia="Times New Roman" w:hAnsi="Times New Roman"/>
                <w:color w:val="000000"/>
                <w:w w:val="97"/>
                <w:sz w:val="24"/>
                <w:szCs w:val="24"/>
                <w:lang w:val="ru-RU"/>
              </w:rPr>
              <w:t xml:space="preserve">легендам.; </w:t>
            </w:r>
            <w:r w:rsidRPr="008665EE">
              <w:rPr>
                <w:sz w:val="24"/>
                <w:szCs w:val="24"/>
                <w:lang w:val="ru-RU"/>
              </w:rPr>
              <w:br/>
            </w:r>
            <w:r w:rsidRPr="008665EE">
              <w:rPr>
                <w:rFonts w:ascii="Times New Roman" w:eastAsia="Times New Roman" w:hAnsi="Times New Roman"/>
                <w:color w:val="000000"/>
                <w:w w:val="97"/>
                <w:sz w:val="24"/>
                <w:szCs w:val="24"/>
                <w:lang w:val="ru-RU"/>
              </w:rPr>
              <w:t>Пользоваться библиотечным каталогом для поиска книги.;</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516"/>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14</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912FAE">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color w:val="000000"/>
                <w:w w:val="97"/>
                <w:sz w:val="24"/>
                <w:szCs w:val="24"/>
                <w:lang w:val="ru-RU"/>
              </w:rPr>
              <w:t>Раздел 4.</w:t>
            </w:r>
            <w:r w:rsidRPr="008665EE">
              <w:rPr>
                <w:rFonts w:ascii="Times New Roman" w:eastAsia="Times New Roman" w:hAnsi="Times New Roman"/>
                <w:b/>
                <w:color w:val="000000"/>
                <w:w w:val="97"/>
                <w:sz w:val="24"/>
                <w:szCs w:val="24"/>
                <w:lang w:val="ru-RU"/>
              </w:rPr>
              <w:t xml:space="preserve"> Литература второй половины </w:t>
            </w:r>
            <w:r w:rsidRPr="008665EE">
              <w:rPr>
                <w:rFonts w:ascii="Times New Roman" w:eastAsia="Times New Roman" w:hAnsi="Times New Roman"/>
                <w:b/>
                <w:color w:val="000000"/>
                <w:w w:val="97"/>
                <w:sz w:val="24"/>
                <w:szCs w:val="24"/>
              </w:rPr>
              <w:t>XIX</w:t>
            </w:r>
            <w:r w:rsidRPr="008665EE">
              <w:rPr>
                <w:rFonts w:ascii="Times New Roman" w:eastAsia="Times New Roman" w:hAnsi="Times New Roman"/>
                <w:b/>
                <w:color w:val="000000"/>
                <w:w w:val="97"/>
                <w:sz w:val="24"/>
                <w:szCs w:val="24"/>
                <w:lang w:val="ru-RU"/>
              </w:rPr>
              <w:t xml:space="preserve"> века </w:t>
            </w:r>
          </w:p>
        </w:tc>
      </w:tr>
      <w:tr w:rsidR="00FC6EA8" w:rsidRPr="008665EE">
        <w:trPr>
          <w:trHeight w:hRule="exact" w:val="1886"/>
        </w:trPr>
        <w:tc>
          <w:tcPr>
            <w:tcW w:w="396"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4.1.</w:t>
            </w:r>
          </w:p>
        </w:tc>
        <w:tc>
          <w:tcPr>
            <w:tcW w:w="4768" w:type="dxa"/>
            <w:tcBorders>
              <w:top w:val="single" w:sz="4" w:space="0" w:color="000000"/>
              <w:left w:val="single" w:sz="4" w:space="0" w:color="000000"/>
              <w:bottom w:val="single" w:sz="5"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b/>
                <w:color w:val="000000"/>
                <w:w w:val="97"/>
                <w:sz w:val="24"/>
                <w:szCs w:val="24"/>
                <w:lang w:val="ru-RU"/>
              </w:rPr>
              <w:t>И. С. Тургенев. Рассказ «</w:t>
            </w:r>
            <w:proofErr w:type="spellStart"/>
            <w:r w:rsidRPr="008665EE">
              <w:rPr>
                <w:rFonts w:ascii="Times New Roman" w:eastAsia="Times New Roman" w:hAnsi="Times New Roman"/>
                <w:b/>
                <w:color w:val="000000"/>
                <w:w w:val="97"/>
                <w:sz w:val="24"/>
                <w:szCs w:val="24"/>
                <w:lang w:val="ru-RU"/>
              </w:rPr>
              <w:t>Муму</w:t>
            </w:r>
            <w:proofErr w:type="spellEnd"/>
            <w:r w:rsidRPr="008665EE">
              <w:rPr>
                <w:rFonts w:ascii="Times New Roman" w:eastAsia="Times New Roman" w:hAnsi="Times New Roman"/>
                <w:b/>
                <w:color w:val="000000"/>
                <w:w w:val="97"/>
                <w:sz w:val="24"/>
                <w:szCs w:val="24"/>
                <w:lang w:val="ru-RU"/>
              </w:rPr>
              <w:t>»</w:t>
            </w:r>
          </w:p>
        </w:tc>
        <w:tc>
          <w:tcPr>
            <w:tcW w:w="528" w:type="dxa"/>
            <w:tcBorders>
              <w:top w:val="single" w:sz="4" w:space="0" w:color="000000"/>
              <w:left w:val="single" w:sz="5"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5</w:t>
            </w:r>
          </w:p>
        </w:tc>
        <w:tc>
          <w:tcPr>
            <w:tcW w:w="1104"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2</w:t>
            </w:r>
          </w:p>
        </w:tc>
        <w:tc>
          <w:tcPr>
            <w:tcW w:w="804"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ight="576"/>
              <w:rPr>
                <w:sz w:val="24"/>
                <w:szCs w:val="24"/>
                <w:lang w:val="ru-RU"/>
              </w:rPr>
            </w:pPr>
            <w:r w:rsidRPr="008665EE">
              <w:rPr>
                <w:rFonts w:ascii="Times New Roman" w:eastAsia="Times New Roman" w:hAnsi="Times New Roman"/>
                <w:color w:val="000000"/>
                <w:w w:val="97"/>
                <w:sz w:val="24"/>
                <w:szCs w:val="24"/>
                <w:lang w:val="ru-RU"/>
              </w:rPr>
              <w:t>Выразительно читать рассказ, отвечать на вопросы, пересказывать (подробно и сжато</w:t>
            </w:r>
            <w:proofErr w:type="gramStart"/>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End"/>
            <w:r w:rsidRPr="008665EE">
              <w:rPr>
                <w:rFonts w:ascii="Times New Roman" w:eastAsia="Times New Roman" w:hAnsi="Times New Roman"/>
                <w:color w:val="000000"/>
                <w:w w:val="97"/>
                <w:sz w:val="24"/>
                <w:szCs w:val="24"/>
                <w:lang w:val="ru-RU"/>
              </w:rPr>
              <w:t xml:space="preserve">Выделять наиболее яркие эпизоды произведения.; Составлять простой план рассказа.;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тему, идею произведения.;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главных героев рассказа.;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Составлять устный портрет Герасима.;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роль пейзажных описаний.; </w:t>
            </w:r>
            <w:r w:rsidRPr="008665EE">
              <w:rPr>
                <w:sz w:val="24"/>
                <w:szCs w:val="24"/>
                <w:lang w:val="ru-RU"/>
              </w:rPr>
              <w:br/>
            </w:r>
            <w:r w:rsidRPr="008665EE">
              <w:rPr>
                <w:rFonts w:ascii="Times New Roman" w:eastAsia="Times New Roman" w:hAnsi="Times New Roman"/>
                <w:color w:val="000000"/>
                <w:w w:val="97"/>
                <w:sz w:val="24"/>
                <w:szCs w:val="24"/>
                <w:lang w:val="ru-RU"/>
              </w:rPr>
              <w:t>Писать сочинение по содержанию рассказа.;</w:t>
            </w:r>
          </w:p>
        </w:tc>
        <w:tc>
          <w:tcPr>
            <w:tcW w:w="1236"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Письменный </w:t>
            </w:r>
            <w:r w:rsidRPr="008665EE">
              <w:rPr>
                <w:sz w:val="24"/>
                <w:szCs w:val="24"/>
                <w:lang w:val="ru-RU"/>
              </w:rPr>
              <w:br/>
            </w:r>
            <w:r w:rsidRPr="008665EE">
              <w:rPr>
                <w:rFonts w:ascii="Times New Roman" w:eastAsia="Times New Roman" w:hAnsi="Times New Roman"/>
                <w:color w:val="000000"/>
                <w:w w:val="97"/>
                <w:sz w:val="24"/>
                <w:szCs w:val="24"/>
                <w:lang w:val="ru-RU"/>
              </w:rPr>
              <w:t xml:space="preserve">контроль; </w:t>
            </w:r>
            <w:r w:rsidRPr="008665EE">
              <w:rPr>
                <w:sz w:val="24"/>
                <w:szCs w:val="24"/>
                <w:lang w:val="ru-RU"/>
              </w:rPr>
              <w:br/>
            </w:r>
            <w:r w:rsidRPr="008665EE">
              <w:rPr>
                <w:rFonts w:ascii="Times New Roman" w:eastAsia="Times New Roman" w:hAnsi="Times New Roman"/>
                <w:color w:val="000000"/>
                <w:w w:val="97"/>
                <w:sz w:val="24"/>
                <w:szCs w:val="24"/>
                <w:lang w:val="ru-RU"/>
              </w:rPr>
              <w:t xml:space="preserve">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1692"/>
        </w:trPr>
        <w:tc>
          <w:tcPr>
            <w:tcW w:w="396"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4" w:after="0" w:line="230" w:lineRule="auto"/>
              <w:jc w:val="center"/>
              <w:rPr>
                <w:sz w:val="24"/>
                <w:szCs w:val="24"/>
              </w:rPr>
            </w:pPr>
            <w:r w:rsidRPr="008665EE">
              <w:rPr>
                <w:rFonts w:ascii="Times New Roman" w:eastAsia="Times New Roman" w:hAnsi="Times New Roman"/>
                <w:color w:val="000000"/>
                <w:w w:val="97"/>
                <w:sz w:val="24"/>
                <w:szCs w:val="24"/>
              </w:rPr>
              <w:t>4.2.</w:t>
            </w:r>
          </w:p>
        </w:tc>
        <w:tc>
          <w:tcPr>
            <w:tcW w:w="4768" w:type="dxa"/>
            <w:tcBorders>
              <w:top w:val="single" w:sz="5"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4" w:after="0" w:line="245" w:lineRule="auto"/>
              <w:ind w:right="144"/>
              <w:jc w:val="center"/>
              <w:rPr>
                <w:sz w:val="24"/>
                <w:szCs w:val="24"/>
                <w:lang w:val="ru-RU"/>
              </w:rPr>
            </w:pPr>
            <w:r w:rsidRPr="008665EE">
              <w:rPr>
                <w:rFonts w:ascii="Times New Roman" w:eastAsia="Times New Roman" w:hAnsi="Times New Roman"/>
                <w:b/>
                <w:color w:val="000000"/>
                <w:w w:val="97"/>
                <w:sz w:val="24"/>
                <w:szCs w:val="24"/>
                <w:lang w:val="ru-RU"/>
              </w:rPr>
              <w:t>Н. А. Некрасов. Стихотворения (не менее двух). «Крестьянские дети». «Школьник». Поэма «Мороз, Красный нос» (фрагмент)</w:t>
            </w:r>
          </w:p>
        </w:tc>
        <w:tc>
          <w:tcPr>
            <w:tcW w:w="528" w:type="dxa"/>
            <w:tcBorders>
              <w:top w:val="single" w:sz="5"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4" w:after="0" w:line="230" w:lineRule="auto"/>
              <w:ind w:left="70"/>
              <w:rPr>
                <w:sz w:val="24"/>
                <w:szCs w:val="24"/>
              </w:rPr>
            </w:pPr>
            <w:r w:rsidRPr="008665EE">
              <w:rPr>
                <w:rFonts w:ascii="Times New Roman" w:eastAsia="Times New Roman" w:hAnsi="Times New Roman"/>
                <w:color w:val="000000"/>
                <w:w w:val="97"/>
                <w:sz w:val="24"/>
                <w:szCs w:val="24"/>
              </w:rPr>
              <w:t>3</w:t>
            </w:r>
          </w:p>
        </w:tc>
        <w:tc>
          <w:tcPr>
            <w:tcW w:w="110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4"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4" w:after="0" w:line="230"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4" w:after="0" w:line="254" w:lineRule="auto"/>
              <w:ind w:left="74" w:right="288"/>
              <w:rPr>
                <w:sz w:val="24"/>
                <w:szCs w:val="24"/>
                <w:lang w:val="ru-RU"/>
              </w:rPr>
            </w:pPr>
            <w:r w:rsidRPr="008665EE">
              <w:rPr>
                <w:rFonts w:ascii="Times New Roman" w:eastAsia="Times New Roman" w:hAnsi="Times New Roman"/>
                <w:color w:val="000000"/>
                <w:w w:val="97"/>
                <w:sz w:val="24"/>
                <w:szCs w:val="24"/>
                <w:lang w:val="ru-RU"/>
              </w:rPr>
              <w:t>Выразительно читать поэтический текст, в том числе по ролям</w:t>
            </w:r>
            <w:proofErr w:type="gramStart"/>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End"/>
            <w:r w:rsidRPr="008665EE">
              <w:rPr>
                <w:rFonts w:ascii="Times New Roman" w:eastAsia="Times New Roman" w:hAnsi="Times New Roman"/>
                <w:color w:val="000000"/>
                <w:w w:val="97"/>
                <w:sz w:val="24"/>
                <w:szCs w:val="24"/>
                <w:lang w:val="ru-RU"/>
              </w:rPr>
              <w:t xml:space="preserve">Определять тематическое содержание стихотворения.; Характеризовать главных героев, лирического героя (автора).;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отношение автора к детям.; </w:t>
            </w:r>
            <w:r w:rsidRPr="008665EE">
              <w:rPr>
                <w:sz w:val="24"/>
                <w:szCs w:val="24"/>
                <w:lang w:val="ru-RU"/>
              </w:rPr>
              <w:br/>
            </w:r>
            <w:r w:rsidRPr="008665EE">
              <w:rPr>
                <w:rFonts w:ascii="Times New Roman" w:eastAsia="Times New Roman" w:hAnsi="Times New Roman"/>
                <w:color w:val="000000"/>
                <w:w w:val="97"/>
                <w:sz w:val="24"/>
                <w:szCs w:val="24"/>
                <w:lang w:val="ru-RU"/>
              </w:rPr>
              <w:t>Выявлять средства художественной выразительности.; Заучивать стихотворение наизусть.;</w:t>
            </w:r>
          </w:p>
        </w:tc>
        <w:tc>
          <w:tcPr>
            <w:tcW w:w="1236"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4" w:after="0" w:line="250" w:lineRule="auto"/>
              <w:ind w:left="72" w:right="144"/>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Практическая</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работа</w:t>
            </w:r>
            <w:proofErr w:type="spellEnd"/>
            <w:r w:rsidRPr="008665EE">
              <w:rPr>
                <w:rFonts w:ascii="Times New Roman" w:eastAsia="Times New Roman" w:hAnsi="Times New Roman"/>
                <w:color w:val="000000"/>
                <w:w w:val="97"/>
                <w:sz w:val="24"/>
                <w:szCs w:val="24"/>
              </w:rPr>
              <w:t>;</w:t>
            </w:r>
          </w:p>
        </w:tc>
        <w:tc>
          <w:tcPr>
            <w:tcW w:w="1382"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4" w:after="0" w:line="230" w:lineRule="auto"/>
              <w:ind w:left="72"/>
              <w:rPr>
                <w:sz w:val="24"/>
                <w:szCs w:val="24"/>
              </w:rPr>
            </w:pPr>
            <w:r w:rsidRPr="008665EE">
              <w:rPr>
                <w:rFonts w:ascii="Times New Roman" w:eastAsia="Times New Roman" w:hAnsi="Times New Roman"/>
                <w:color w:val="000000"/>
                <w:w w:val="97"/>
                <w:sz w:val="24"/>
                <w:szCs w:val="24"/>
              </w:rPr>
              <w:t>Я,КЛАСС</w:t>
            </w:r>
          </w:p>
        </w:tc>
      </w:tr>
      <w:tr w:rsidR="00FC6EA8" w:rsidRPr="008665EE">
        <w:trPr>
          <w:trHeight w:hRule="exact" w:val="265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4.3.</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b/>
                <w:color w:val="000000"/>
                <w:w w:val="97"/>
                <w:sz w:val="24"/>
                <w:szCs w:val="24"/>
                <w:lang w:val="ru-RU"/>
              </w:rPr>
              <w:t>Л. Н. Толстой.</w:t>
            </w:r>
          </w:p>
          <w:p w:rsidR="00FC6EA8" w:rsidRPr="008665EE" w:rsidRDefault="003279CC">
            <w:pPr>
              <w:autoSpaceDE w:val="0"/>
              <w:autoSpaceDN w:val="0"/>
              <w:spacing w:before="20" w:after="0" w:line="230" w:lineRule="auto"/>
              <w:ind w:left="72"/>
              <w:rPr>
                <w:sz w:val="24"/>
                <w:szCs w:val="24"/>
                <w:lang w:val="ru-RU"/>
              </w:rPr>
            </w:pPr>
            <w:r w:rsidRPr="008665EE">
              <w:rPr>
                <w:rFonts w:ascii="Times New Roman" w:eastAsia="Times New Roman" w:hAnsi="Times New Roman"/>
                <w:b/>
                <w:color w:val="000000"/>
                <w:w w:val="97"/>
                <w:sz w:val="24"/>
                <w:szCs w:val="24"/>
                <w:lang w:val="ru-RU"/>
              </w:rPr>
              <w:t xml:space="preserve">Рассказ «Кавказский пленник» </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5</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ight="144"/>
              <w:rPr>
                <w:sz w:val="24"/>
                <w:szCs w:val="24"/>
                <w:lang w:val="ru-RU"/>
              </w:rPr>
            </w:pPr>
            <w:proofErr w:type="gramStart"/>
            <w:r w:rsidRPr="008665EE">
              <w:rPr>
                <w:rFonts w:ascii="Times New Roman" w:eastAsia="Times New Roman" w:hAnsi="Times New Roman"/>
                <w:color w:val="000000"/>
                <w:w w:val="97"/>
                <w:sz w:val="24"/>
                <w:szCs w:val="24"/>
                <w:lang w:val="ru-RU"/>
              </w:rPr>
              <w:t xml:space="preserve">Выразительно читать текст рассказа, отвечать на вопросы, пересказывать (подробно и сжато).;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основную мысль рассказа, определять его </w:t>
            </w:r>
            <w:r w:rsidRPr="008665EE">
              <w:rPr>
                <w:sz w:val="24"/>
                <w:szCs w:val="24"/>
                <w:lang w:val="ru-RU"/>
              </w:rPr>
              <w:br/>
            </w:r>
            <w:r w:rsidRPr="008665EE">
              <w:rPr>
                <w:rFonts w:ascii="Times New Roman" w:eastAsia="Times New Roman" w:hAnsi="Times New Roman"/>
                <w:color w:val="000000"/>
                <w:w w:val="97"/>
                <w:sz w:val="24"/>
                <w:szCs w:val="24"/>
                <w:lang w:val="ru-RU"/>
              </w:rPr>
              <w:t xml:space="preserve">композиционные особенности.;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Выделять ключевые эпизоды в тексте произведения.; Составлять план сообщения о главных героях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Составлять сравнительную характеристику Жилина и </w:t>
            </w:r>
            <w:proofErr w:type="spellStart"/>
            <w:r w:rsidRPr="008665EE">
              <w:rPr>
                <w:rFonts w:ascii="Times New Roman" w:eastAsia="Times New Roman" w:hAnsi="Times New Roman"/>
                <w:color w:val="000000"/>
                <w:w w:val="97"/>
                <w:sz w:val="24"/>
                <w:szCs w:val="24"/>
                <w:lang w:val="ru-RU"/>
              </w:rPr>
              <w:t>Костылина</w:t>
            </w:r>
            <w:proofErr w:type="spellEnd"/>
            <w:r w:rsidRPr="008665EE">
              <w:rPr>
                <w:rFonts w:ascii="Times New Roman" w:eastAsia="Times New Roman" w:hAnsi="Times New Roman"/>
                <w:color w:val="000000"/>
                <w:w w:val="97"/>
                <w:sz w:val="24"/>
                <w:szCs w:val="24"/>
                <w:lang w:val="ru-RU"/>
              </w:rPr>
              <w:t xml:space="preserve">.;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горцев, их обычаи и нравы.; </w:t>
            </w:r>
            <w:r w:rsidRPr="008665EE">
              <w:rPr>
                <w:sz w:val="24"/>
                <w:szCs w:val="24"/>
                <w:lang w:val="ru-RU"/>
              </w:rPr>
              <w:br/>
            </w:r>
            <w:r w:rsidRPr="008665EE">
              <w:rPr>
                <w:rFonts w:ascii="Times New Roman" w:eastAsia="Times New Roman" w:hAnsi="Times New Roman"/>
                <w:color w:val="000000"/>
                <w:w w:val="97"/>
                <w:sz w:val="24"/>
                <w:szCs w:val="24"/>
                <w:lang w:val="ru-RU"/>
              </w:rPr>
              <w:t xml:space="preserve">Давать собственную интерпретацию и оценку рассказа.; Давать развёрнутый ответ на вопрос, связанный со </w:t>
            </w:r>
            <w:r w:rsidRPr="008665EE">
              <w:rPr>
                <w:sz w:val="24"/>
                <w:szCs w:val="24"/>
                <w:lang w:val="ru-RU"/>
              </w:rPr>
              <w:br/>
            </w:r>
            <w:r w:rsidRPr="008665EE">
              <w:rPr>
                <w:rFonts w:ascii="Times New Roman" w:eastAsia="Times New Roman" w:hAnsi="Times New Roman"/>
                <w:color w:val="000000"/>
                <w:w w:val="97"/>
                <w:sz w:val="24"/>
                <w:szCs w:val="24"/>
                <w:lang w:val="ru-RU"/>
              </w:rPr>
              <w:t>знанием и пониманием</w:t>
            </w:r>
            <w:proofErr w:type="gramEnd"/>
            <w:r w:rsidRPr="008665EE">
              <w:rPr>
                <w:rFonts w:ascii="Times New Roman" w:eastAsia="Times New Roman" w:hAnsi="Times New Roman"/>
                <w:color w:val="000000"/>
                <w:w w:val="97"/>
                <w:sz w:val="24"/>
                <w:szCs w:val="24"/>
                <w:lang w:val="ru-RU"/>
              </w:rPr>
              <w:t xml:space="preserve"> литературного произведения</w:t>
            </w:r>
            <w:proofErr w:type="gramStart"/>
            <w:r w:rsidRPr="008665EE">
              <w:rPr>
                <w:rFonts w:ascii="Times New Roman" w:eastAsia="Times New Roman" w:hAnsi="Times New Roman"/>
                <w:color w:val="000000"/>
                <w:w w:val="97"/>
                <w:sz w:val="24"/>
                <w:szCs w:val="24"/>
                <w:lang w:val="ru-RU"/>
              </w:rPr>
              <w:t>.;</w:t>
            </w:r>
            <w:proofErr w:type="gramEnd"/>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Письменный </w:t>
            </w:r>
            <w:r w:rsidRPr="008665EE">
              <w:rPr>
                <w:sz w:val="24"/>
                <w:szCs w:val="24"/>
                <w:lang w:val="ru-RU"/>
              </w:rPr>
              <w:br/>
            </w:r>
            <w:r w:rsidRPr="008665EE">
              <w:rPr>
                <w:rFonts w:ascii="Times New Roman" w:eastAsia="Times New Roman" w:hAnsi="Times New Roman"/>
                <w:color w:val="000000"/>
                <w:w w:val="97"/>
                <w:sz w:val="24"/>
                <w:szCs w:val="24"/>
                <w:lang w:val="ru-RU"/>
              </w:rPr>
              <w:t xml:space="preserve">контроль; </w:t>
            </w:r>
            <w:r w:rsidRPr="008665EE">
              <w:rPr>
                <w:sz w:val="24"/>
                <w:szCs w:val="24"/>
                <w:lang w:val="ru-RU"/>
              </w:rPr>
              <w:br/>
            </w:r>
            <w:r w:rsidRPr="008665EE">
              <w:rPr>
                <w:rFonts w:ascii="Times New Roman" w:eastAsia="Times New Roman" w:hAnsi="Times New Roman"/>
                <w:color w:val="000000"/>
                <w:w w:val="97"/>
                <w:sz w:val="24"/>
                <w:szCs w:val="24"/>
                <w:lang w:val="ru-RU"/>
              </w:rPr>
              <w:t xml:space="preserve">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Учи</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ру</w:t>
            </w:r>
            <w:proofErr w:type="spellEnd"/>
          </w:p>
        </w:tc>
      </w:tr>
      <w:tr w:rsidR="00FC6EA8" w:rsidRPr="008665EE">
        <w:trPr>
          <w:trHeight w:hRule="exact" w:val="34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13</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912FAE">
        <w:trPr>
          <w:trHeight w:hRule="exact" w:val="32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color w:val="000000"/>
                <w:w w:val="97"/>
                <w:sz w:val="24"/>
                <w:szCs w:val="24"/>
                <w:lang w:val="ru-RU"/>
              </w:rPr>
              <w:t xml:space="preserve">Раздел 5.Литература </w:t>
            </w:r>
            <w:r w:rsidRPr="008665EE">
              <w:rPr>
                <w:rFonts w:ascii="Times New Roman" w:eastAsia="Times New Roman" w:hAnsi="Times New Roman"/>
                <w:color w:val="000000"/>
                <w:w w:val="97"/>
                <w:sz w:val="24"/>
                <w:szCs w:val="24"/>
              </w:rPr>
              <w:t>XIX</w:t>
            </w:r>
            <w:r w:rsidRPr="008665EE">
              <w:rPr>
                <w:rFonts w:ascii="Times New Roman" w:eastAsia="Times New Roman" w:hAnsi="Times New Roman"/>
                <w:color w:val="000000"/>
                <w:w w:val="97"/>
                <w:sz w:val="24"/>
                <w:szCs w:val="24"/>
                <w:lang w:val="ru-RU"/>
              </w:rPr>
              <w:t>—ХХ веков</w:t>
            </w:r>
          </w:p>
        </w:tc>
      </w:tr>
    </w:tbl>
    <w:p w:rsidR="00FC6EA8" w:rsidRPr="008665EE" w:rsidRDefault="00FC6EA8">
      <w:pPr>
        <w:autoSpaceDE w:val="0"/>
        <w:autoSpaceDN w:val="0"/>
        <w:spacing w:after="0" w:line="14" w:lineRule="exact"/>
        <w:rPr>
          <w:sz w:val="24"/>
          <w:szCs w:val="24"/>
          <w:lang w:val="ru-RU"/>
        </w:rPr>
      </w:pPr>
    </w:p>
    <w:p w:rsidR="00FC6EA8" w:rsidRPr="008665EE" w:rsidRDefault="00FC6EA8">
      <w:pPr>
        <w:rPr>
          <w:sz w:val="24"/>
          <w:szCs w:val="24"/>
          <w:lang w:val="ru-RU"/>
        </w:rPr>
        <w:sectPr w:rsidR="00FC6EA8" w:rsidRPr="008665EE">
          <w:pgSz w:w="16840" w:h="11900"/>
          <w:pgMar w:top="284" w:right="640" w:bottom="436" w:left="666" w:header="720" w:footer="720" w:gutter="0"/>
          <w:cols w:space="720" w:equalWidth="0">
            <w:col w:w="15534" w:space="0"/>
          </w:cols>
          <w:docGrid w:linePitch="360"/>
        </w:sectPr>
      </w:pPr>
    </w:p>
    <w:p w:rsidR="00FC6EA8" w:rsidRPr="008665EE" w:rsidRDefault="00FC6EA8">
      <w:pPr>
        <w:autoSpaceDE w:val="0"/>
        <w:autoSpaceDN w:val="0"/>
        <w:spacing w:after="66" w:line="220" w:lineRule="exact"/>
        <w:rPr>
          <w:sz w:val="24"/>
          <w:szCs w:val="24"/>
          <w:lang w:val="ru-RU"/>
        </w:rPr>
      </w:pPr>
    </w:p>
    <w:tbl>
      <w:tblPr>
        <w:tblW w:w="0" w:type="auto"/>
        <w:tblInd w:w="6" w:type="dxa"/>
        <w:tblLayout w:type="fixed"/>
        <w:tblLook w:val="04A0"/>
      </w:tblPr>
      <w:tblGrid>
        <w:gridCol w:w="396"/>
        <w:gridCol w:w="4768"/>
        <w:gridCol w:w="528"/>
        <w:gridCol w:w="1104"/>
        <w:gridCol w:w="1140"/>
        <w:gridCol w:w="804"/>
        <w:gridCol w:w="4144"/>
        <w:gridCol w:w="1236"/>
        <w:gridCol w:w="1382"/>
      </w:tblGrid>
      <w:tr w:rsidR="00FC6EA8" w:rsidRPr="008665EE">
        <w:trPr>
          <w:trHeight w:hRule="exact" w:val="169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5.1.</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45" w:lineRule="auto"/>
              <w:ind w:left="72" w:right="144"/>
              <w:rPr>
                <w:sz w:val="24"/>
                <w:szCs w:val="24"/>
                <w:lang w:val="ru-RU"/>
              </w:rPr>
            </w:pPr>
            <w:r w:rsidRPr="008665EE">
              <w:rPr>
                <w:rFonts w:ascii="Times New Roman" w:eastAsia="Times New Roman" w:hAnsi="Times New Roman"/>
                <w:b/>
                <w:color w:val="000000"/>
                <w:w w:val="97"/>
                <w:sz w:val="24"/>
                <w:szCs w:val="24"/>
                <w:lang w:val="ru-RU"/>
              </w:rPr>
              <w:t xml:space="preserve">Стихотворения отечественных поэтов </w:t>
            </w:r>
            <w:r w:rsidRPr="008665EE">
              <w:rPr>
                <w:rFonts w:ascii="Times New Roman" w:eastAsia="Times New Roman" w:hAnsi="Times New Roman"/>
                <w:b/>
                <w:color w:val="000000"/>
                <w:w w:val="97"/>
                <w:sz w:val="24"/>
                <w:szCs w:val="24"/>
              </w:rPr>
              <w:t>XIX</w:t>
            </w:r>
            <w:r w:rsidRPr="008665EE">
              <w:rPr>
                <w:rFonts w:ascii="Times New Roman" w:eastAsia="Times New Roman" w:hAnsi="Times New Roman"/>
                <w:b/>
                <w:color w:val="000000"/>
                <w:w w:val="97"/>
                <w:sz w:val="24"/>
                <w:szCs w:val="24"/>
                <w:lang w:val="ru-RU"/>
              </w:rPr>
              <w:t>—ХХ веков о родной природе и о связи человека с Родиной (не менее пяти).</w:t>
            </w:r>
          </w:p>
          <w:p w:rsidR="00FC6EA8" w:rsidRPr="008665EE" w:rsidRDefault="003279CC">
            <w:pPr>
              <w:autoSpaceDE w:val="0"/>
              <w:autoSpaceDN w:val="0"/>
              <w:spacing w:before="20" w:after="0" w:line="247" w:lineRule="auto"/>
              <w:ind w:left="72" w:right="144"/>
              <w:rPr>
                <w:sz w:val="24"/>
                <w:szCs w:val="24"/>
                <w:lang w:val="ru-RU"/>
              </w:rPr>
            </w:pPr>
            <w:r w:rsidRPr="008665EE">
              <w:rPr>
                <w:rFonts w:ascii="Times New Roman" w:eastAsia="Times New Roman" w:hAnsi="Times New Roman"/>
                <w:b/>
                <w:color w:val="000000"/>
                <w:w w:val="97"/>
                <w:sz w:val="24"/>
                <w:szCs w:val="24"/>
                <w:lang w:val="ru-RU"/>
              </w:rPr>
              <w:t xml:space="preserve">Например, стихотворения А. К. Толстого, Ф. И. Тютчева, А. А. Фета, И. А. Бунина, А. А. Блока, С. А. Есенина, Н. М. Рубцова, Ю. П. Кузнецова </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4</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ight="432"/>
              <w:rPr>
                <w:sz w:val="24"/>
                <w:szCs w:val="24"/>
                <w:lang w:val="ru-RU"/>
              </w:rPr>
            </w:pPr>
            <w:r w:rsidRPr="008665EE">
              <w:rPr>
                <w:rFonts w:ascii="Times New Roman" w:eastAsia="Times New Roman" w:hAnsi="Times New Roman"/>
                <w:color w:val="000000"/>
                <w:w w:val="97"/>
                <w:sz w:val="24"/>
                <w:szCs w:val="24"/>
                <w:lang w:val="ru-RU"/>
              </w:rPr>
              <w:t xml:space="preserve">Выразительно читать стихотворение, определять его тематическое содержание, средства художественной выразительности (эпитет, метафора, сравнение, олицетворение).;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музыкальность поэтического текста.;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Выражать личное читательское отношение к </w:t>
            </w:r>
            <w:r w:rsidRPr="008665EE">
              <w:rPr>
                <w:sz w:val="24"/>
                <w:szCs w:val="24"/>
                <w:lang w:val="ru-RU"/>
              </w:rPr>
              <w:br/>
            </w:r>
            <w:proofErr w:type="gramStart"/>
            <w:r w:rsidRPr="008665EE">
              <w:rPr>
                <w:rFonts w:ascii="Times New Roman" w:eastAsia="Times New Roman" w:hAnsi="Times New Roman"/>
                <w:color w:val="000000"/>
                <w:w w:val="97"/>
                <w:sz w:val="24"/>
                <w:szCs w:val="24"/>
                <w:lang w:val="ru-RU"/>
              </w:rPr>
              <w:t>прочитанному</w:t>
            </w:r>
            <w:proofErr w:type="gramEnd"/>
            <w:r w:rsidRPr="008665EE">
              <w:rPr>
                <w:rFonts w:ascii="Times New Roman" w:eastAsia="Times New Roman" w:hAnsi="Times New Roman"/>
                <w:color w:val="000000"/>
                <w:w w:val="97"/>
                <w:sz w:val="24"/>
                <w:szCs w:val="24"/>
                <w:lang w:val="ru-RU"/>
              </w:rPr>
              <w:t xml:space="preserve">.; </w:t>
            </w:r>
            <w:r w:rsidRPr="008665EE">
              <w:rPr>
                <w:sz w:val="24"/>
                <w:szCs w:val="24"/>
                <w:lang w:val="ru-RU"/>
              </w:rPr>
              <w:br/>
            </w:r>
            <w:r w:rsidRPr="008665EE">
              <w:rPr>
                <w:rFonts w:ascii="Times New Roman" w:eastAsia="Times New Roman" w:hAnsi="Times New Roman"/>
                <w:color w:val="000000"/>
                <w:w w:val="97"/>
                <w:sz w:val="24"/>
                <w:szCs w:val="24"/>
                <w:lang w:val="ru-RU"/>
              </w:rPr>
              <w:t>Заучивать одно из стихотворений наизусть.;</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Практическая </w:t>
            </w:r>
            <w:r w:rsidRPr="008665EE">
              <w:rPr>
                <w:sz w:val="24"/>
                <w:szCs w:val="24"/>
                <w:lang w:val="ru-RU"/>
              </w:rPr>
              <w:br/>
            </w:r>
            <w:r w:rsidRPr="008665EE">
              <w:rPr>
                <w:rFonts w:ascii="Times New Roman" w:eastAsia="Times New Roman" w:hAnsi="Times New Roman"/>
                <w:color w:val="000000"/>
                <w:w w:val="97"/>
                <w:sz w:val="24"/>
                <w:szCs w:val="24"/>
                <w:lang w:val="ru-RU"/>
              </w:rPr>
              <w:t xml:space="preserve">работа; </w:t>
            </w:r>
            <w:r w:rsidRPr="008665EE">
              <w:rPr>
                <w:sz w:val="24"/>
                <w:szCs w:val="24"/>
                <w:lang w:val="ru-RU"/>
              </w:rPr>
              <w:br/>
            </w:r>
            <w:r w:rsidRPr="008665EE">
              <w:rPr>
                <w:rFonts w:ascii="Times New Roman" w:eastAsia="Times New Roman" w:hAnsi="Times New Roman"/>
                <w:color w:val="000000"/>
                <w:w w:val="97"/>
                <w:sz w:val="24"/>
                <w:szCs w:val="24"/>
                <w:lang w:val="ru-RU"/>
              </w:rPr>
              <w:t xml:space="preserve">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303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jc w:val="center"/>
              <w:rPr>
                <w:sz w:val="24"/>
                <w:szCs w:val="24"/>
              </w:rPr>
            </w:pPr>
            <w:r w:rsidRPr="008665EE">
              <w:rPr>
                <w:rFonts w:ascii="Times New Roman" w:eastAsia="Times New Roman" w:hAnsi="Times New Roman"/>
                <w:color w:val="000000"/>
                <w:w w:val="97"/>
                <w:sz w:val="24"/>
                <w:szCs w:val="24"/>
              </w:rPr>
              <w:t>5.2.</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45" w:lineRule="auto"/>
              <w:ind w:left="72" w:right="144"/>
              <w:rPr>
                <w:sz w:val="24"/>
                <w:szCs w:val="24"/>
                <w:lang w:val="ru-RU"/>
              </w:rPr>
            </w:pPr>
            <w:r w:rsidRPr="008665EE">
              <w:rPr>
                <w:rFonts w:ascii="Times New Roman" w:eastAsia="Times New Roman" w:hAnsi="Times New Roman"/>
                <w:b/>
                <w:color w:val="000000"/>
                <w:w w:val="97"/>
                <w:sz w:val="24"/>
                <w:szCs w:val="24"/>
                <w:lang w:val="ru-RU"/>
              </w:rPr>
              <w:t xml:space="preserve">Юмористические рассказы отечественных писателей </w:t>
            </w:r>
            <w:r w:rsidRPr="008665EE">
              <w:rPr>
                <w:rFonts w:ascii="Times New Roman" w:eastAsia="Times New Roman" w:hAnsi="Times New Roman"/>
                <w:b/>
                <w:color w:val="000000"/>
                <w:w w:val="97"/>
                <w:sz w:val="24"/>
                <w:szCs w:val="24"/>
              </w:rPr>
              <w:t>XIX</w:t>
            </w:r>
            <w:r w:rsidRPr="008665EE">
              <w:rPr>
                <w:rFonts w:ascii="Times New Roman" w:eastAsia="Times New Roman" w:hAnsi="Times New Roman"/>
                <w:b/>
                <w:color w:val="000000"/>
                <w:w w:val="97"/>
                <w:sz w:val="24"/>
                <w:szCs w:val="24"/>
                <w:lang w:val="ru-RU"/>
              </w:rPr>
              <w:t>—</w:t>
            </w:r>
            <w:r w:rsidRPr="008665EE">
              <w:rPr>
                <w:rFonts w:ascii="Times New Roman" w:eastAsia="Times New Roman" w:hAnsi="Times New Roman"/>
                <w:b/>
                <w:color w:val="000000"/>
                <w:w w:val="97"/>
                <w:sz w:val="24"/>
                <w:szCs w:val="24"/>
              </w:rPr>
              <w:t>XX</w:t>
            </w:r>
            <w:r w:rsidRPr="008665EE">
              <w:rPr>
                <w:rFonts w:ascii="Times New Roman" w:eastAsia="Times New Roman" w:hAnsi="Times New Roman"/>
                <w:b/>
                <w:color w:val="000000"/>
                <w:w w:val="97"/>
                <w:sz w:val="24"/>
                <w:szCs w:val="24"/>
                <w:lang w:val="ru-RU"/>
              </w:rPr>
              <w:t xml:space="preserve"> веков. </w:t>
            </w:r>
          </w:p>
          <w:p w:rsidR="00FC6EA8" w:rsidRPr="008665EE" w:rsidRDefault="003279CC">
            <w:pPr>
              <w:autoSpaceDE w:val="0"/>
              <w:autoSpaceDN w:val="0"/>
              <w:spacing w:before="20" w:after="0" w:line="233" w:lineRule="auto"/>
              <w:ind w:left="72"/>
              <w:rPr>
                <w:sz w:val="24"/>
                <w:szCs w:val="24"/>
                <w:lang w:val="ru-RU"/>
              </w:rPr>
            </w:pPr>
            <w:r w:rsidRPr="008665EE">
              <w:rPr>
                <w:rFonts w:ascii="Times New Roman" w:eastAsia="Times New Roman" w:hAnsi="Times New Roman"/>
                <w:b/>
                <w:color w:val="000000"/>
                <w:w w:val="97"/>
                <w:sz w:val="24"/>
                <w:szCs w:val="24"/>
                <w:lang w:val="ru-RU"/>
              </w:rPr>
              <w:t>А. П. Чехов (два рассказа по выбору).</w:t>
            </w:r>
          </w:p>
          <w:p w:rsidR="00FC6EA8" w:rsidRPr="008665EE" w:rsidRDefault="003279CC">
            <w:pPr>
              <w:autoSpaceDE w:val="0"/>
              <w:autoSpaceDN w:val="0"/>
              <w:spacing w:before="18" w:after="0" w:line="245" w:lineRule="auto"/>
              <w:ind w:left="72" w:right="144"/>
              <w:rPr>
                <w:sz w:val="24"/>
                <w:szCs w:val="24"/>
                <w:lang w:val="ru-RU"/>
              </w:rPr>
            </w:pPr>
            <w:r w:rsidRPr="008665EE">
              <w:rPr>
                <w:rFonts w:ascii="Times New Roman" w:eastAsia="Times New Roman" w:hAnsi="Times New Roman"/>
                <w:b/>
                <w:color w:val="000000"/>
                <w:w w:val="97"/>
                <w:sz w:val="24"/>
                <w:szCs w:val="24"/>
                <w:lang w:val="ru-RU"/>
              </w:rPr>
              <w:t xml:space="preserve">Например, «Лошадиная фамилия», «Мальчики», «Хирургия» и др. </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4"/>
              <w:rPr>
                <w:sz w:val="24"/>
                <w:szCs w:val="24"/>
                <w:lang w:val="ru-RU"/>
              </w:rPr>
            </w:pPr>
            <w:proofErr w:type="gramStart"/>
            <w:r w:rsidRPr="008665EE">
              <w:rPr>
                <w:rFonts w:ascii="Times New Roman" w:eastAsia="Times New Roman" w:hAnsi="Times New Roman"/>
                <w:color w:val="000000"/>
                <w:w w:val="97"/>
                <w:sz w:val="24"/>
                <w:szCs w:val="24"/>
                <w:lang w:val="ru-RU"/>
              </w:rPr>
              <w:t xml:space="preserve">Выразительно читать рассказ, отвечать на вопросы по прочитанному произведению, задавать вопросы с целью понимания содержания произведений, пересказывать близко к тексту.;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роль названия в литературном произведении.; Анализировать произведение с учётом его жанровых особенностей, с использованием методов смыслового чтения и эстетического анализа, давать собственную </w:t>
            </w:r>
            <w:r w:rsidRPr="008665EE">
              <w:rPr>
                <w:sz w:val="24"/>
                <w:szCs w:val="24"/>
                <w:lang w:val="ru-RU"/>
              </w:rPr>
              <w:br/>
            </w:r>
            <w:r w:rsidRPr="008665EE">
              <w:rPr>
                <w:rFonts w:ascii="Times New Roman" w:eastAsia="Times New Roman" w:hAnsi="Times New Roman"/>
                <w:color w:val="000000"/>
                <w:w w:val="97"/>
                <w:sz w:val="24"/>
                <w:szCs w:val="24"/>
                <w:lang w:val="ru-RU"/>
              </w:rPr>
              <w:t xml:space="preserve">интерпретацию и оценку произведениям.;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героев рассказа.;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Сопоставлять произведения авторов по заданным </w:t>
            </w:r>
            <w:r w:rsidRPr="008665EE">
              <w:rPr>
                <w:sz w:val="24"/>
                <w:szCs w:val="24"/>
                <w:lang w:val="ru-RU"/>
              </w:rPr>
              <w:br/>
            </w:r>
            <w:r w:rsidRPr="008665EE">
              <w:rPr>
                <w:rFonts w:ascii="Times New Roman" w:eastAsia="Times New Roman" w:hAnsi="Times New Roman"/>
                <w:color w:val="000000"/>
                <w:w w:val="97"/>
                <w:sz w:val="24"/>
                <w:szCs w:val="24"/>
                <w:lang w:val="ru-RU"/>
              </w:rPr>
              <w:t xml:space="preserve">основаниям.; </w:t>
            </w:r>
            <w:r w:rsidRPr="008665EE">
              <w:rPr>
                <w:sz w:val="24"/>
                <w:szCs w:val="24"/>
                <w:lang w:val="ru-RU"/>
              </w:rPr>
              <w:br/>
            </w:r>
            <w:r w:rsidRPr="008665EE">
              <w:rPr>
                <w:rFonts w:ascii="Times New Roman" w:eastAsia="Times New Roman" w:hAnsi="Times New Roman"/>
                <w:color w:val="000000"/>
                <w:w w:val="97"/>
                <w:sz w:val="24"/>
                <w:szCs w:val="24"/>
                <w:lang w:val="ru-RU"/>
              </w:rPr>
              <w:t>Выявлять детали, создающие комический</w:t>
            </w:r>
            <w:proofErr w:type="gramEnd"/>
            <w:r w:rsidRPr="008665EE">
              <w:rPr>
                <w:rFonts w:ascii="Times New Roman" w:eastAsia="Times New Roman" w:hAnsi="Times New Roman"/>
                <w:color w:val="000000"/>
                <w:w w:val="97"/>
                <w:sz w:val="24"/>
                <w:szCs w:val="24"/>
                <w:lang w:val="ru-RU"/>
              </w:rPr>
              <w:t xml:space="preserve"> эффект</w:t>
            </w:r>
            <w:proofErr w:type="gramStart"/>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End"/>
            <w:r w:rsidRPr="008665EE">
              <w:rPr>
                <w:rFonts w:ascii="Times New Roman" w:eastAsia="Times New Roman" w:hAnsi="Times New Roman"/>
                <w:color w:val="000000"/>
                <w:w w:val="97"/>
                <w:sz w:val="24"/>
                <w:szCs w:val="24"/>
                <w:lang w:val="ru-RU"/>
              </w:rPr>
              <w:t>Инсценировать один из рассказов или его фрагмент.; Пользоваться библиотечным каталогом для поиска книги.;</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2"/>
              <w:rPr>
                <w:sz w:val="24"/>
                <w:szCs w:val="24"/>
              </w:rPr>
            </w:pPr>
            <w:proofErr w:type="spellStart"/>
            <w:r w:rsidRPr="008665EE">
              <w:rPr>
                <w:rFonts w:ascii="Times New Roman" w:eastAsia="Times New Roman" w:hAnsi="Times New Roman"/>
                <w:color w:val="000000"/>
                <w:w w:val="97"/>
                <w:sz w:val="24"/>
                <w:szCs w:val="24"/>
              </w:rPr>
              <w:t>Я.Класс</w:t>
            </w:r>
            <w:proofErr w:type="spellEnd"/>
          </w:p>
        </w:tc>
      </w:tr>
      <w:tr w:rsidR="00FC6EA8" w:rsidRPr="008665EE">
        <w:trPr>
          <w:trHeight w:hRule="exact" w:val="3050"/>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5.3.</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b/>
                <w:color w:val="000000"/>
                <w:w w:val="97"/>
                <w:sz w:val="24"/>
                <w:szCs w:val="24"/>
                <w:lang w:val="ru-RU"/>
              </w:rPr>
              <w:t>М. М. Зощенко (два рассказа по выбору).</w:t>
            </w:r>
          </w:p>
          <w:p w:rsidR="00FC6EA8" w:rsidRPr="008665EE" w:rsidRDefault="003279CC">
            <w:pPr>
              <w:autoSpaceDE w:val="0"/>
              <w:autoSpaceDN w:val="0"/>
              <w:spacing w:before="20" w:after="0" w:line="245" w:lineRule="auto"/>
              <w:ind w:left="72" w:right="432"/>
              <w:rPr>
                <w:sz w:val="24"/>
                <w:szCs w:val="24"/>
                <w:lang w:val="ru-RU"/>
              </w:rPr>
            </w:pPr>
            <w:r w:rsidRPr="008665EE">
              <w:rPr>
                <w:rFonts w:ascii="Times New Roman" w:eastAsia="Times New Roman" w:hAnsi="Times New Roman"/>
                <w:b/>
                <w:color w:val="000000"/>
                <w:w w:val="97"/>
                <w:sz w:val="24"/>
                <w:szCs w:val="24"/>
                <w:lang w:val="ru-RU"/>
              </w:rPr>
              <w:t xml:space="preserve">Например, «Галоша», «Лёля и </w:t>
            </w:r>
            <w:proofErr w:type="spellStart"/>
            <w:r w:rsidRPr="008665EE">
              <w:rPr>
                <w:rFonts w:ascii="Times New Roman" w:eastAsia="Times New Roman" w:hAnsi="Times New Roman"/>
                <w:b/>
                <w:color w:val="000000"/>
                <w:w w:val="97"/>
                <w:sz w:val="24"/>
                <w:szCs w:val="24"/>
                <w:lang w:val="ru-RU"/>
              </w:rPr>
              <w:t>Минька</w:t>
            </w:r>
            <w:proofErr w:type="spellEnd"/>
            <w:r w:rsidRPr="008665EE">
              <w:rPr>
                <w:rFonts w:ascii="Times New Roman" w:eastAsia="Times New Roman" w:hAnsi="Times New Roman"/>
                <w:b/>
                <w:color w:val="000000"/>
                <w:w w:val="97"/>
                <w:sz w:val="24"/>
                <w:szCs w:val="24"/>
                <w:lang w:val="ru-RU"/>
              </w:rPr>
              <w:t>», «Ёлка», «Золотые слова», «Встреча» и др.</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Pr>
                <w:sz w:val="24"/>
                <w:szCs w:val="24"/>
                <w:lang w:val="ru-RU"/>
              </w:rPr>
            </w:pPr>
            <w:proofErr w:type="gramStart"/>
            <w:r w:rsidRPr="008665EE">
              <w:rPr>
                <w:rFonts w:ascii="Times New Roman" w:eastAsia="Times New Roman" w:hAnsi="Times New Roman"/>
                <w:color w:val="000000"/>
                <w:w w:val="97"/>
                <w:sz w:val="24"/>
                <w:szCs w:val="24"/>
                <w:lang w:val="ru-RU"/>
              </w:rPr>
              <w:t xml:space="preserve">Выразительно читать рассказ, отвечать на вопросы по прочитанному произведению, задавать вопросы с целью понимания содержания произведений, пересказывать близко к тексту.;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роль названия в литературном произведении.; Анализировать произведение с учётом его жанровых особенностей, с использованием методов смыслового чтения и эстетического анализа, давать собственную </w:t>
            </w:r>
            <w:r w:rsidRPr="008665EE">
              <w:rPr>
                <w:sz w:val="24"/>
                <w:szCs w:val="24"/>
                <w:lang w:val="ru-RU"/>
              </w:rPr>
              <w:br/>
            </w:r>
            <w:r w:rsidRPr="008665EE">
              <w:rPr>
                <w:rFonts w:ascii="Times New Roman" w:eastAsia="Times New Roman" w:hAnsi="Times New Roman"/>
                <w:color w:val="000000"/>
                <w:w w:val="97"/>
                <w:sz w:val="24"/>
                <w:szCs w:val="24"/>
                <w:lang w:val="ru-RU"/>
              </w:rPr>
              <w:t xml:space="preserve">интерпретацию и оценку произведениям.;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героев рассказа.;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Сопоставлять произведения авторов по заданным </w:t>
            </w:r>
            <w:r w:rsidRPr="008665EE">
              <w:rPr>
                <w:sz w:val="24"/>
                <w:szCs w:val="24"/>
                <w:lang w:val="ru-RU"/>
              </w:rPr>
              <w:br/>
            </w:r>
            <w:r w:rsidRPr="008665EE">
              <w:rPr>
                <w:rFonts w:ascii="Times New Roman" w:eastAsia="Times New Roman" w:hAnsi="Times New Roman"/>
                <w:color w:val="000000"/>
                <w:w w:val="97"/>
                <w:sz w:val="24"/>
                <w:szCs w:val="24"/>
                <w:lang w:val="ru-RU"/>
              </w:rPr>
              <w:t xml:space="preserve">основаниям.; </w:t>
            </w:r>
            <w:r w:rsidRPr="008665EE">
              <w:rPr>
                <w:sz w:val="24"/>
                <w:szCs w:val="24"/>
                <w:lang w:val="ru-RU"/>
              </w:rPr>
              <w:br/>
            </w:r>
            <w:r w:rsidRPr="008665EE">
              <w:rPr>
                <w:rFonts w:ascii="Times New Roman" w:eastAsia="Times New Roman" w:hAnsi="Times New Roman"/>
                <w:color w:val="000000"/>
                <w:w w:val="97"/>
                <w:sz w:val="24"/>
                <w:szCs w:val="24"/>
                <w:lang w:val="ru-RU"/>
              </w:rPr>
              <w:t>Выявлять детали, создающие комический</w:t>
            </w:r>
            <w:proofErr w:type="gramEnd"/>
            <w:r w:rsidRPr="008665EE">
              <w:rPr>
                <w:rFonts w:ascii="Times New Roman" w:eastAsia="Times New Roman" w:hAnsi="Times New Roman"/>
                <w:color w:val="000000"/>
                <w:w w:val="97"/>
                <w:sz w:val="24"/>
                <w:szCs w:val="24"/>
                <w:lang w:val="ru-RU"/>
              </w:rPr>
              <w:t xml:space="preserve"> эффект</w:t>
            </w:r>
            <w:proofErr w:type="gramStart"/>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End"/>
            <w:r w:rsidRPr="008665EE">
              <w:rPr>
                <w:rFonts w:ascii="Times New Roman" w:eastAsia="Times New Roman" w:hAnsi="Times New Roman"/>
                <w:color w:val="000000"/>
                <w:w w:val="97"/>
                <w:sz w:val="24"/>
                <w:szCs w:val="24"/>
                <w:lang w:val="ru-RU"/>
              </w:rPr>
              <w:t>Инсценировать один из рассказов или его фрагмент.; Пользоваться библиотечным каталогом для поиска книги.;</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2250"/>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5.4.</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45" w:lineRule="auto"/>
              <w:ind w:left="72"/>
              <w:rPr>
                <w:sz w:val="24"/>
                <w:szCs w:val="24"/>
                <w:lang w:val="ru-RU"/>
              </w:rPr>
            </w:pPr>
            <w:r w:rsidRPr="008665EE">
              <w:rPr>
                <w:rFonts w:ascii="Times New Roman" w:eastAsia="Times New Roman" w:hAnsi="Times New Roman"/>
                <w:b/>
                <w:color w:val="000000"/>
                <w:w w:val="97"/>
                <w:sz w:val="24"/>
                <w:szCs w:val="24"/>
                <w:lang w:val="ru-RU"/>
              </w:rPr>
              <w:t>Произведения отечественной литературы о природе и животных (не менее трёх).</w:t>
            </w:r>
          </w:p>
          <w:p w:rsidR="00FC6EA8" w:rsidRPr="008665EE" w:rsidRDefault="003279CC">
            <w:pPr>
              <w:autoSpaceDE w:val="0"/>
              <w:autoSpaceDN w:val="0"/>
              <w:spacing w:before="20" w:after="0" w:line="230" w:lineRule="auto"/>
              <w:jc w:val="center"/>
              <w:rPr>
                <w:sz w:val="24"/>
                <w:szCs w:val="24"/>
                <w:lang w:val="ru-RU"/>
              </w:rPr>
            </w:pPr>
            <w:r w:rsidRPr="008665EE">
              <w:rPr>
                <w:rFonts w:ascii="Times New Roman" w:eastAsia="Times New Roman" w:hAnsi="Times New Roman"/>
                <w:b/>
                <w:color w:val="000000"/>
                <w:w w:val="97"/>
                <w:sz w:val="24"/>
                <w:szCs w:val="24"/>
                <w:lang w:val="ru-RU"/>
              </w:rPr>
              <w:t>Например, произведения А. И. Куприна, М. М. Пришвина, К. Г.</w:t>
            </w:r>
          </w:p>
          <w:p w:rsidR="00FC6EA8" w:rsidRPr="008665EE" w:rsidRDefault="003279CC">
            <w:pPr>
              <w:autoSpaceDE w:val="0"/>
              <w:autoSpaceDN w:val="0"/>
              <w:spacing w:before="20" w:after="0" w:line="230" w:lineRule="auto"/>
              <w:ind w:left="72"/>
              <w:rPr>
                <w:sz w:val="24"/>
                <w:szCs w:val="24"/>
              </w:rPr>
            </w:pPr>
            <w:proofErr w:type="spellStart"/>
            <w:r w:rsidRPr="008665EE">
              <w:rPr>
                <w:rFonts w:ascii="Times New Roman" w:eastAsia="Times New Roman" w:hAnsi="Times New Roman"/>
                <w:b/>
                <w:color w:val="000000"/>
                <w:w w:val="97"/>
                <w:sz w:val="24"/>
                <w:szCs w:val="24"/>
              </w:rPr>
              <w:t>Паустовского</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4</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Pr>
                <w:sz w:val="24"/>
                <w:szCs w:val="24"/>
                <w:lang w:val="ru-RU"/>
              </w:rPr>
            </w:pPr>
            <w:r w:rsidRPr="008665EE">
              <w:rPr>
                <w:rFonts w:ascii="Times New Roman" w:eastAsia="Times New Roman" w:hAnsi="Times New Roman"/>
                <w:color w:val="000000"/>
                <w:w w:val="97"/>
                <w:sz w:val="24"/>
                <w:szCs w:val="24"/>
                <w:lang w:val="ru-RU"/>
              </w:rPr>
              <w:t>Выразительно читать прозаический текст, отвечать на вопросы, владеть разными видами пересказа</w:t>
            </w:r>
            <w:proofErr w:type="gramStart"/>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End"/>
            <w:r w:rsidRPr="008665EE">
              <w:rPr>
                <w:rFonts w:ascii="Times New Roman" w:eastAsia="Times New Roman" w:hAnsi="Times New Roman"/>
                <w:color w:val="000000"/>
                <w:w w:val="97"/>
                <w:sz w:val="24"/>
                <w:szCs w:val="24"/>
                <w:lang w:val="ru-RU"/>
              </w:rPr>
              <w:t xml:space="preserve">Составлять план.;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сюжет и тематическое своеобразие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Находить и характеризовать образ рассказчика, его роль в повествовании.;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средства художественной выразительности прозаического текста.; </w:t>
            </w:r>
            <w:r w:rsidRPr="008665EE">
              <w:rPr>
                <w:sz w:val="24"/>
                <w:szCs w:val="24"/>
                <w:lang w:val="ru-RU"/>
              </w:rPr>
              <w:br/>
            </w:r>
            <w:r w:rsidRPr="008665EE">
              <w:rPr>
                <w:rFonts w:ascii="Times New Roman" w:eastAsia="Times New Roman" w:hAnsi="Times New Roman"/>
                <w:color w:val="000000"/>
                <w:w w:val="97"/>
                <w:sz w:val="24"/>
                <w:szCs w:val="24"/>
                <w:lang w:val="ru-RU"/>
              </w:rPr>
              <w:t xml:space="preserve">Писать отзыв на прочитанное произведение.; </w:t>
            </w:r>
            <w:r w:rsidRPr="008665EE">
              <w:rPr>
                <w:sz w:val="24"/>
                <w:szCs w:val="24"/>
                <w:lang w:val="ru-RU"/>
              </w:rPr>
              <w:br/>
            </w:r>
            <w:r w:rsidRPr="008665EE">
              <w:rPr>
                <w:rFonts w:ascii="Times New Roman" w:eastAsia="Times New Roman" w:hAnsi="Times New Roman"/>
                <w:color w:val="000000"/>
                <w:w w:val="97"/>
                <w:sz w:val="24"/>
                <w:szCs w:val="24"/>
                <w:lang w:val="ru-RU"/>
              </w:rPr>
              <w:t>Пользоваться библиотечным каталогом для поиска книги.;</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47" w:lineRule="auto"/>
              <w:ind w:left="72" w:right="144"/>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Письменный</w:t>
            </w:r>
            <w:proofErr w:type="spellEnd"/>
            <w:r w:rsidRPr="008665EE">
              <w:rPr>
                <w:rFonts w:ascii="Times New Roman" w:eastAsia="Times New Roman" w:hAnsi="Times New Roman"/>
                <w:color w:val="000000"/>
                <w:w w:val="97"/>
                <w:sz w:val="24"/>
                <w:szCs w:val="24"/>
              </w:rPr>
              <w:t xml:space="preserve"> </w:t>
            </w:r>
            <w:r w:rsidRPr="008665EE">
              <w:rPr>
                <w:sz w:val="24"/>
                <w:szCs w:val="24"/>
              </w:rPr>
              <w:br/>
            </w:r>
            <w:proofErr w:type="spellStart"/>
            <w:r w:rsidRPr="008665EE">
              <w:rPr>
                <w:rFonts w:ascii="Times New Roman" w:eastAsia="Times New Roman" w:hAnsi="Times New Roman"/>
                <w:color w:val="000000"/>
                <w:w w:val="97"/>
                <w:sz w:val="24"/>
                <w:szCs w:val="24"/>
              </w:rPr>
              <w:t>контроль</w:t>
            </w:r>
            <w:proofErr w:type="spellEnd"/>
            <w:r w:rsidRPr="008665EE">
              <w:rPr>
                <w:rFonts w:ascii="Times New Roman" w:eastAsia="Times New Roman" w:hAnsi="Times New Roman"/>
                <w:color w:val="000000"/>
                <w:w w:val="97"/>
                <w:sz w:val="24"/>
                <w:szCs w:val="24"/>
              </w:rPr>
              <w:t>;</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РЭШ</w:t>
            </w:r>
          </w:p>
        </w:tc>
      </w:tr>
    </w:tbl>
    <w:p w:rsidR="00FC6EA8" w:rsidRPr="008665EE" w:rsidRDefault="00FC6EA8">
      <w:pPr>
        <w:autoSpaceDE w:val="0"/>
        <w:autoSpaceDN w:val="0"/>
        <w:spacing w:after="0" w:line="14" w:lineRule="exact"/>
        <w:rPr>
          <w:sz w:val="24"/>
          <w:szCs w:val="24"/>
        </w:rPr>
      </w:pPr>
    </w:p>
    <w:p w:rsidR="00FC6EA8" w:rsidRPr="008665EE" w:rsidRDefault="00FC6EA8">
      <w:pPr>
        <w:rPr>
          <w:sz w:val="24"/>
          <w:szCs w:val="24"/>
        </w:rPr>
        <w:sectPr w:rsidR="00FC6EA8" w:rsidRPr="008665EE">
          <w:pgSz w:w="16840" w:h="11900"/>
          <w:pgMar w:top="284" w:right="640" w:bottom="634" w:left="666" w:header="720" w:footer="720" w:gutter="0"/>
          <w:cols w:space="720" w:equalWidth="0">
            <w:col w:w="15534" w:space="0"/>
          </w:cols>
          <w:docGrid w:linePitch="360"/>
        </w:sectPr>
      </w:pPr>
    </w:p>
    <w:p w:rsidR="00FC6EA8" w:rsidRPr="008665EE" w:rsidRDefault="00FC6EA8">
      <w:pPr>
        <w:autoSpaceDE w:val="0"/>
        <w:autoSpaceDN w:val="0"/>
        <w:spacing w:after="66" w:line="220" w:lineRule="exact"/>
        <w:rPr>
          <w:sz w:val="24"/>
          <w:szCs w:val="24"/>
        </w:rPr>
      </w:pPr>
    </w:p>
    <w:tbl>
      <w:tblPr>
        <w:tblW w:w="0" w:type="auto"/>
        <w:tblInd w:w="6" w:type="dxa"/>
        <w:tblLayout w:type="fixed"/>
        <w:tblLook w:val="04A0"/>
      </w:tblPr>
      <w:tblGrid>
        <w:gridCol w:w="396"/>
        <w:gridCol w:w="4768"/>
        <w:gridCol w:w="528"/>
        <w:gridCol w:w="1104"/>
        <w:gridCol w:w="1140"/>
        <w:gridCol w:w="804"/>
        <w:gridCol w:w="4144"/>
        <w:gridCol w:w="1236"/>
        <w:gridCol w:w="1382"/>
      </w:tblGrid>
      <w:tr w:rsidR="00FC6EA8" w:rsidRPr="008665EE">
        <w:trPr>
          <w:trHeight w:hRule="exact" w:val="207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5.5.</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45" w:lineRule="auto"/>
              <w:ind w:left="72" w:right="1440"/>
              <w:rPr>
                <w:sz w:val="24"/>
                <w:szCs w:val="24"/>
                <w:lang w:val="ru-RU"/>
              </w:rPr>
            </w:pPr>
            <w:r w:rsidRPr="008665EE">
              <w:rPr>
                <w:rFonts w:ascii="Times New Roman" w:eastAsia="Times New Roman" w:hAnsi="Times New Roman"/>
                <w:b/>
                <w:color w:val="000000"/>
                <w:w w:val="97"/>
                <w:sz w:val="24"/>
                <w:szCs w:val="24"/>
                <w:lang w:val="ru-RU"/>
              </w:rPr>
              <w:t>А. П. Платонов. Рассказы (один по выбору). Например, «Корова», «Никита» и др.</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ight="288"/>
              <w:rPr>
                <w:sz w:val="24"/>
                <w:szCs w:val="24"/>
                <w:lang w:val="ru-RU"/>
              </w:rPr>
            </w:pPr>
            <w:r w:rsidRPr="008665EE">
              <w:rPr>
                <w:rFonts w:ascii="Times New Roman" w:eastAsia="Times New Roman" w:hAnsi="Times New Roman"/>
                <w:color w:val="000000"/>
                <w:w w:val="97"/>
                <w:sz w:val="24"/>
                <w:szCs w:val="24"/>
                <w:lang w:val="ru-RU"/>
              </w:rPr>
              <w:t>Выразительно читать прозаический текст, отвечать на вопросы по прочитанному произведению, задавать вопросы с целью понимания содержания произведения, владеть разными видами пересказа</w:t>
            </w:r>
            <w:proofErr w:type="gramStart"/>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End"/>
            <w:r w:rsidRPr="008665EE">
              <w:rPr>
                <w:rFonts w:ascii="Times New Roman" w:eastAsia="Times New Roman" w:hAnsi="Times New Roman"/>
                <w:color w:val="000000"/>
                <w:w w:val="97"/>
                <w:sz w:val="24"/>
                <w:szCs w:val="24"/>
                <w:lang w:val="ru-RU"/>
              </w:rPr>
              <w:t xml:space="preserve">Составлять план.;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тему рассказа.;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средства выразительности прозаического текста.; </w:t>
            </w:r>
            <w:r w:rsidRPr="008665EE">
              <w:rPr>
                <w:sz w:val="24"/>
                <w:szCs w:val="24"/>
                <w:lang w:val="ru-RU"/>
              </w:rPr>
              <w:br/>
            </w:r>
            <w:r w:rsidRPr="008665EE">
              <w:rPr>
                <w:rFonts w:ascii="Times New Roman" w:eastAsia="Times New Roman" w:hAnsi="Times New Roman"/>
                <w:color w:val="000000"/>
                <w:w w:val="97"/>
                <w:sz w:val="24"/>
                <w:szCs w:val="24"/>
                <w:lang w:val="ru-RU"/>
              </w:rPr>
              <w:t>Давать развёрнутый ответ на вопрос, связанный со знанием и пониманием литературного произведения.;</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226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r w:rsidRPr="008665EE">
              <w:rPr>
                <w:rFonts w:ascii="Times New Roman" w:eastAsia="Times New Roman" w:hAnsi="Times New Roman"/>
                <w:color w:val="000000"/>
                <w:w w:val="97"/>
                <w:sz w:val="24"/>
                <w:szCs w:val="24"/>
              </w:rPr>
              <w:t>5.6.</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b/>
                <w:color w:val="000000"/>
                <w:w w:val="97"/>
                <w:sz w:val="24"/>
                <w:szCs w:val="24"/>
                <w:lang w:val="ru-RU"/>
              </w:rPr>
              <w:t>В. П. Астафьев. Рассказ «</w:t>
            </w:r>
            <w:proofErr w:type="spellStart"/>
            <w:r w:rsidRPr="008665EE">
              <w:rPr>
                <w:rFonts w:ascii="Times New Roman" w:eastAsia="Times New Roman" w:hAnsi="Times New Roman"/>
                <w:b/>
                <w:color w:val="000000"/>
                <w:w w:val="97"/>
                <w:sz w:val="24"/>
                <w:szCs w:val="24"/>
                <w:lang w:val="ru-RU"/>
              </w:rPr>
              <w:t>Васюткино</w:t>
            </w:r>
            <w:proofErr w:type="spellEnd"/>
            <w:r w:rsidRPr="008665EE">
              <w:rPr>
                <w:rFonts w:ascii="Times New Roman" w:eastAsia="Times New Roman" w:hAnsi="Times New Roman"/>
                <w:b/>
                <w:color w:val="000000"/>
                <w:w w:val="97"/>
                <w:sz w:val="24"/>
                <w:szCs w:val="24"/>
                <w:lang w:val="ru-RU"/>
              </w:rPr>
              <w:t xml:space="preserve"> озеро»</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4"/>
              <w:rPr>
                <w:sz w:val="24"/>
                <w:szCs w:val="24"/>
                <w:lang w:val="ru-RU"/>
              </w:rPr>
            </w:pPr>
            <w:proofErr w:type="gramStart"/>
            <w:r w:rsidRPr="008665EE">
              <w:rPr>
                <w:rFonts w:ascii="Times New Roman" w:eastAsia="Times New Roman" w:hAnsi="Times New Roman"/>
                <w:color w:val="000000"/>
                <w:w w:val="97"/>
                <w:sz w:val="24"/>
                <w:szCs w:val="24"/>
                <w:lang w:val="ru-RU"/>
              </w:rPr>
              <w:t xml:space="preserve">Читать прозаический текст, отвечать на вопросы, </w:t>
            </w:r>
            <w:r w:rsidRPr="008665EE">
              <w:rPr>
                <w:sz w:val="24"/>
                <w:szCs w:val="24"/>
                <w:lang w:val="ru-RU"/>
              </w:rPr>
              <w:br/>
            </w:r>
            <w:r w:rsidRPr="008665EE">
              <w:rPr>
                <w:rFonts w:ascii="Times New Roman" w:eastAsia="Times New Roman" w:hAnsi="Times New Roman"/>
                <w:color w:val="000000"/>
                <w:w w:val="97"/>
                <w:sz w:val="24"/>
                <w:szCs w:val="24"/>
                <w:lang w:val="ru-RU"/>
              </w:rPr>
              <w:t xml:space="preserve">пересказывать, участвовать в беседе о произведении.; Находить детали, языковые средства художественной выразительности, определять их роль в произведении.; Находить значение незнакомого слова в словаре.;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характер главного героя, его взаимоотношение с природой.;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роль пейзажа в рассказе.;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Высказывать своё отношение к герою рассказа.; </w:t>
            </w:r>
            <w:r w:rsidRPr="008665EE">
              <w:rPr>
                <w:sz w:val="24"/>
                <w:szCs w:val="24"/>
                <w:lang w:val="ru-RU"/>
              </w:rPr>
              <w:br/>
            </w:r>
            <w:r w:rsidRPr="008665EE">
              <w:rPr>
                <w:rFonts w:ascii="Times New Roman" w:eastAsia="Times New Roman" w:hAnsi="Times New Roman"/>
                <w:color w:val="000000"/>
                <w:w w:val="97"/>
                <w:sz w:val="24"/>
                <w:szCs w:val="24"/>
                <w:lang w:val="ru-RU"/>
              </w:rPr>
              <w:t xml:space="preserve">Писать сочинение по самостоятельно составленному </w:t>
            </w:r>
            <w:r w:rsidRPr="008665EE">
              <w:rPr>
                <w:sz w:val="24"/>
                <w:szCs w:val="24"/>
                <w:lang w:val="ru-RU"/>
              </w:rPr>
              <w:br/>
            </w:r>
            <w:r w:rsidRPr="008665EE">
              <w:rPr>
                <w:rFonts w:ascii="Times New Roman" w:eastAsia="Times New Roman" w:hAnsi="Times New Roman"/>
                <w:color w:val="000000"/>
                <w:w w:val="97"/>
                <w:sz w:val="24"/>
                <w:szCs w:val="24"/>
                <w:lang w:val="ru-RU"/>
              </w:rPr>
              <w:t>плану.;</w:t>
            </w:r>
            <w:proofErr w:type="gramEnd"/>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0" w:lineRule="auto"/>
              <w:ind w:left="72" w:right="144"/>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Письменный</w:t>
            </w:r>
            <w:proofErr w:type="spellEnd"/>
            <w:r w:rsidRPr="008665EE">
              <w:rPr>
                <w:rFonts w:ascii="Times New Roman" w:eastAsia="Times New Roman" w:hAnsi="Times New Roman"/>
                <w:color w:val="000000"/>
                <w:w w:val="97"/>
                <w:sz w:val="24"/>
                <w:szCs w:val="24"/>
              </w:rPr>
              <w:t xml:space="preserve"> </w:t>
            </w:r>
            <w:r w:rsidRPr="008665EE">
              <w:rPr>
                <w:sz w:val="24"/>
                <w:szCs w:val="24"/>
              </w:rPr>
              <w:br/>
            </w:r>
            <w:proofErr w:type="spellStart"/>
            <w:r w:rsidRPr="008665EE">
              <w:rPr>
                <w:rFonts w:ascii="Times New Roman" w:eastAsia="Times New Roman" w:hAnsi="Times New Roman"/>
                <w:color w:val="000000"/>
                <w:w w:val="97"/>
                <w:sz w:val="24"/>
                <w:szCs w:val="24"/>
              </w:rPr>
              <w:t>контроль</w:t>
            </w:r>
            <w:proofErr w:type="spellEnd"/>
            <w:r w:rsidRPr="008665EE">
              <w:rPr>
                <w:rFonts w:ascii="Times New Roman" w:eastAsia="Times New Roman" w:hAnsi="Times New Roman"/>
                <w:color w:val="000000"/>
                <w:w w:val="97"/>
                <w:sz w:val="24"/>
                <w:szCs w:val="24"/>
              </w:rPr>
              <w:t>;</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34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16</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912FAE">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color w:val="000000"/>
                <w:w w:val="97"/>
                <w:sz w:val="24"/>
                <w:szCs w:val="24"/>
                <w:lang w:val="ru-RU"/>
              </w:rPr>
              <w:t xml:space="preserve">Раздел 6. </w:t>
            </w:r>
            <w:r w:rsidRPr="008665EE">
              <w:rPr>
                <w:rFonts w:ascii="Times New Roman" w:eastAsia="Times New Roman" w:hAnsi="Times New Roman"/>
                <w:b/>
                <w:color w:val="000000"/>
                <w:w w:val="97"/>
                <w:sz w:val="24"/>
                <w:szCs w:val="24"/>
                <w:lang w:val="ru-RU"/>
              </w:rPr>
              <w:t xml:space="preserve">Литература </w:t>
            </w:r>
            <w:r w:rsidRPr="008665EE">
              <w:rPr>
                <w:rFonts w:ascii="Times New Roman" w:eastAsia="Times New Roman" w:hAnsi="Times New Roman"/>
                <w:b/>
                <w:color w:val="000000"/>
                <w:w w:val="97"/>
                <w:sz w:val="24"/>
                <w:szCs w:val="24"/>
              </w:rPr>
              <w:t>XX</w:t>
            </w:r>
            <w:r w:rsidRPr="008665EE">
              <w:rPr>
                <w:rFonts w:ascii="Times New Roman" w:eastAsia="Times New Roman" w:hAnsi="Times New Roman"/>
                <w:b/>
                <w:color w:val="000000"/>
                <w:w w:val="97"/>
                <w:sz w:val="24"/>
                <w:szCs w:val="24"/>
                <w:lang w:val="ru-RU"/>
              </w:rPr>
              <w:t>—</w:t>
            </w:r>
            <w:r w:rsidRPr="008665EE">
              <w:rPr>
                <w:rFonts w:ascii="Times New Roman" w:eastAsia="Times New Roman" w:hAnsi="Times New Roman"/>
                <w:b/>
                <w:color w:val="000000"/>
                <w:w w:val="97"/>
                <w:sz w:val="24"/>
                <w:szCs w:val="24"/>
              </w:rPr>
              <w:t>XXI</w:t>
            </w:r>
            <w:r w:rsidRPr="008665EE">
              <w:rPr>
                <w:rFonts w:ascii="Times New Roman" w:eastAsia="Times New Roman" w:hAnsi="Times New Roman"/>
                <w:b/>
                <w:color w:val="000000"/>
                <w:w w:val="97"/>
                <w:sz w:val="24"/>
                <w:szCs w:val="24"/>
                <w:lang w:val="ru-RU"/>
              </w:rPr>
              <w:t xml:space="preserve"> веков</w:t>
            </w:r>
          </w:p>
        </w:tc>
      </w:tr>
      <w:tr w:rsidR="00FC6EA8" w:rsidRPr="008665EE">
        <w:trPr>
          <w:trHeight w:hRule="exact" w:val="370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6.1.</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45" w:lineRule="auto"/>
              <w:ind w:left="72"/>
              <w:rPr>
                <w:sz w:val="24"/>
                <w:szCs w:val="24"/>
                <w:lang w:val="ru-RU"/>
              </w:rPr>
            </w:pPr>
            <w:r w:rsidRPr="008665EE">
              <w:rPr>
                <w:rFonts w:ascii="Times New Roman" w:eastAsia="Times New Roman" w:hAnsi="Times New Roman"/>
                <w:b/>
                <w:color w:val="000000"/>
                <w:w w:val="97"/>
                <w:sz w:val="24"/>
                <w:szCs w:val="24"/>
                <w:lang w:val="ru-RU"/>
              </w:rPr>
              <w:t>Произведения отечественной прозы на тему «Человек на войне</w:t>
            </w:r>
            <w:proofErr w:type="gramStart"/>
            <w:r w:rsidRPr="008665EE">
              <w:rPr>
                <w:rFonts w:ascii="Times New Roman" w:eastAsia="Times New Roman" w:hAnsi="Times New Roman"/>
                <w:b/>
                <w:color w:val="000000"/>
                <w:w w:val="97"/>
                <w:sz w:val="24"/>
                <w:szCs w:val="24"/>
                <w:lang w:val="ru-RU"/>
              </w:rPr>
              <w:t>»(</w:t>
            </w:r>
            <w:proofErr w:type="gramEnd"/>
            <w:r w:rsidRPr="008665EE">
              <w:rPr>
                <w:rFonts w:ascii="Times New Roman" w:eastAsia="Times New Roman" w:hAnsi="Times New Roman"/>
                <w:b/>
                <w:color w:val="000000"/>
                <w:w w:val="97"/>
                <w:sz w:val="24"/>
                <w:szCs w:val="24"/>
                <w:lang w:val="ru-RU"/>
              </w:rPr>
              <w:t>не менее двух).</w:t>
            </w:r>
          </w:p>
          <w:p w:rsidR="00FC6EA8" w:rsidRPr="008665EE" w:rsidRDefault="003279CC">
            <w:pPr>
              <w:autoSpaceDE w:val="0"/>
              <w:autoSpaceDN w:val="0"/>
              <w:spacing w:before="20" w:after="0" w:line="250" w:lineRule="auto"/>
              <w:ind w:left="72" w:right="720"/>
              <w:rPr>
                <w:sz w:val="24"/>
                <w:szCs w:val="24"/>
                <w:lang w:val="ru-RU"/>
              </w:rPr>
            </w:pPr>
            <w:r w:rsidRPr="008665EE">
              <w:rPr>
                <w:rFonts w:ascii="Times New Roman" w:eastAsia="Times New Roman" w:hAnsi="Times New Roman"/>
                <w:b/>
                <w:color w:val="000000"/>
                <w:w w:val="97"/>
                <w:sz w:val="24"/>
                <w:szCs w:val="24"/>
                <w:lang w:val="ru-RU"/>
              </w:rPr>
              <w:t>Например, Л. А. Кассиль. «Дорогие мои мальчишки»; Ю. Я. Яковлев. «Девочки с Васильевского острова»; В. П. Катаев. «Сын полка» и др.</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3</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ight="144"/>
              <w:rPr>
                <w:sz w:val="24"/>
                <w:szCs w:val="24"/>
                <w:lang w:val="ru-RU"/>
              </w:rPr>
            </w:pPr>
            <w:proofErr w:type="gramStart"/>
            <w:r w:rsidRPr="008665EE">
              <w:rPr>
                <w:rFonts w:ascii="Times New Roman" w:eastAsia="Times New Roman" w:hAnsi="Times New Roman"/>
                <w:color w:val="000000"/>
                <w:w w:val="97"/>
                <w:sz w:val="24"/>
                <w:szCs w:val="24"/>
                <w:lang w:val="ru-RU"/>
              </w:rPr>
              <w:t xml:space="preserve">Воспринимать и выразительно читать литературное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Отвечать на вопросы (с использованием цитирования) и самостоятельно формулировать вопросы к тексту.; </w:t>
            </w:r>
            <w:r w:rsidRPr="008665EE">
              <w:rPr>
                <w:sz w:val="24"/>
                <w:szCs w:val="24"/>
                <w:lang w:val="ru-RU"/>
              </w:rPr>
              <w:br/>
            </w:r>
            <w:r w:rsidRPr="008665EE">
              <w:rPr>
                <w:rFonts w:ascii="Times New Roman" w:eastAsia="Times New Roman" w:hAnsi="Times New Roman"/>
                <w:color w:val="000000"/>
                <w:w w:val="97"/>
                <w:sz w:val="24"/>
                <w:szCs w:val="24"/>
                <w:lang w:val="ru-RU"/>
              </w:rPr>
              <w:t xml:space="preserve">Участвовать в коллективном диалоге.; </w:t>
            </w:r>
            <w:r w:rsidRPr="008665EE">
              <w:rPr>
                <w:sz w:val="24"/>
                <w:szCs w:val="24"/>
                <w:lang w:val="ru-RU"/>
              </w:rPr>
              <w:br/>
            </w:r>
            <w:r w:rsidRPr="008665EE">
              <w:rPr>
                <w:rFonts w:ascii="Times New Roman" w:eastAsia="Times New Roman" w:hAnsi="Times New Roman"/>
                <w:color w:val="000000"/>
                <w:w w:val="97"/>
                <w:sz w:val="24"/>
                <w:szCs w:val="24"/>
                <w:lang w:val="ru-RU"/>
              </w:rPr>
              <w:t xml:space="preserve">Анализировать сюжет, тему произведения, определять его композиционные особенности.;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и сопоставлять героев произведения, выявлять художественные средства их создания.;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средства художественной изобразительности в произведении.; </w:t>
            </w:r>
            <w:r w:rsidRPr="008665EE">
              <w:rPr>
                <w:sz w:val="24"/>
                <w:szCs w:val="24"/>
                <w:lang w:val="ru-RU"/>
              </w:rPr>
              <w:br/>
            </w:r>
            <w:r w:rsidRPr="008665EE">
              <w:rPr>
                <w:rFonts w:ascii="Times New Roman" w:eastAsia="Times New Roman" w:hAnsi="Times New Roman"/>
                <w:color w:val="000000"/>
                <w:w w:val="97"/>
                <w:sz w:val="24"/>
                <w:szCs w:val="24"/>
                <w:lang w:val="ru-RU"/>
              </w:rPr>
              <w:t xml:space="preserve">Использовать различные виды пересказа произведения.; Письменно отвечать на вопрос.; </w:t>
            </w:r>
            <w:r w:rsidRPr="008665EE">
              <w:rPr>
                <w:sz w:val="24"/>
                <w:szCs w:val="24"/>
                <w:lang w:val="ru-RU"/>
              </w:rPr>
              <w:br/>
            </w:r>
            <w:r w:rsidRPr="008665EE">
              <w:rPr>
                <w:rFonts w:ascii="Times New Roman" w:eastAsia="Times New Roman" w:hAnsi="Times New Roman"/>
                <w:color w:val="000000"/>
                <w:w w:val="97"/>
                <w:sz w:val="24"/>
                <w:szCs w:val="24"/>
                <w:lang w:val="ru-RU"/>
              </w:rPr>
              <w:t>Выражать личное читательское отношение к</w:t>
            </w:r>
            <w:proofErr w:type="gramEnd"/>
            <w:r w:rsidRPr="008665EE">
              <w:rPr>
                <w:rFonts w:ascii="Times New Roman" w:eastAsia="Times New Roman" w:hAnsi="Times New Roman"/>
                <w:color w:val="000000"/>
                <w:w w:val="97"/>
                <w:sz w:val="24"/>
                <w:szCs w:val="24"/>
                <w:lang w:val="ru-RU"/>
              </w:rPr>
              <w:t xml:space="preserve"> </w:t>
            </w:r>
            <w:r w:rsidRPr="008665EE">
              <w:rPr>
                <w:sz w:val="24"/>
                <w:szCs w:val="24"/>
                <w:lang w:val="ru-RU"/>
              </w:rPr>
              <w:br/>
            </w:r>
            <w:proofErr w:type="gramStart"/>
            <w:r w:rsidRPr="008665EE">
              <w:rPr>
                <w:rFonts w:ascii="Times New Roman" w:eastAsia="Times New Roman" w:hAnsi="Times New Roman"/>
                <w:color w:val="000000"/>
                <w:w w:val="97"/>
                <w:sz w:val="24"/>
                <w:szCs w:val="24"/>
                <w:lang w:val="ru-RU"/>
              </w:rPr>
              <w:t>прочитанному</w:t>
            </w:r>
            <w:proofErr w:type="gramEnd"/>
            <w:r w:rsidRPr="008665EE">
              <w:rPr>
                <w:rFonts w:ascii="Times New Roman" w:eastAsia="Times New Roman" w:hAnsi="Times New Roman"/>
                <w:color w:val="000000"/>
                <w:w w:val="97"/>
                <w:sz w:val="24"/>
                <w:szCs w:val="24"/>
                <w:lang w:val="ru-RU"/>
              </w:rPr>
              <w:t xml:space="preserve">.; </w:t>
            </w:r>
            <w:r w:rsidRPr="008665EE">
              <w:rPr>
                <w:sz w:val="24"/>
                <w:szCs w:val="24"/>
                <w:lang w:val="ru-RU"/>
              </w:rPr>
              <w:br/>
            </w:r>
            <w:r w:rsidRPr="008665EE">
              <w:rPr>
                <w:rFonts w:ascii="Times New Roman" w:eastAsia="Times New Roman" w:hAnsi="Times New Roman"/>
                <w:color w:val="000000"/>
                <w:w w:val="97"/>
                <w:sz w:val="24"/>
                <w:szCs w:val="24"/>
                <w:lang w:val="ru-RU"/>
              </w:rPr>
              <w:t xml:space="preserve">Работать со словарями, определять значение незнакомых слов.; </w:t>
            </w:r>
            <w:r w:rsidRPr="008665EE">
              <w:rPr>
                <w:sz w:val="24"/>
                <w:szCs w:val="24"/>
                <w:lang w:val="ru-RU"/>
              </w:rPr>
              <w:br/>
            </w:r>
            <w:r w:rsidRPr="008665EE">
              <w:rPr>
                <w:rFonts w:ascii="Times New Roman" w:eastAsia="Times New Roman" w:hAnsi="Times New Roman"/>
                <w:color w:val="000000"/>
                <w:w w:val="97"/>
                <w:sz w:val="24"/>
                <w:szCs w:val="24"/>
                <w:lang w:val="ru-RU"/>
              </w:rPr>
              <w:t>Писать отзыв на одно из произведений.;</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0" w:lineRule="auto"/>
              <w:ind w:left="72" w:right="144"/>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Письменный</w:t>
            </w:r>
            <w:proofErr w:type="spellEnd"/>
            <w:r w:rsidRPr="008665EE">
              <w:rPr>
                <w:rFonts w:ascii="Times New Roman" w:eastAsia="Times New Roman" w:hAnsi="Times New Roman"/>
                <w:color w:val="000000"/>
                <w:w w:val="97"/>
                <w:sz w:val="24"/>
                <w:szCs w:val="24"/>
              </w:rPr>
              <w:t xml:space="preserve"> </w:t>
            </w:r>
            <w:r w:rsidRPr="008665EE">
              <w:rPr>
                <w:sz w:val="24"/>
                <w:szCs w:val="24"/>
              </w:rPr>
              <w:br/>
            </w:r>
            <w:proofErr w:type="spellStart"/>
            <w:r w:rsidRPr="008665EE">
              <w:rPr>
                <w:rFonts w:ascii="Times New Roman" w:eastAsia="Times New Roman" w:hAnsi="Times New Roman"/>
                <w:color w:val="000000"/>
                <w:w w:val="97"/>
                <w:sz w:val="24"/>
                <w:szCs w:val="24"/>
              </w:rPr>
              <w:t>контроль</w:t>
            </w:r>
            <w:proofErr w:type="spellEnd"/>
            <w:r w:rsidRPr="008665EE">
              <w:rPr>
                <w:rFonts w:ascii="Times New Roman" w:eastAsia="Times New Roman" w:hAnsi="Times New Roman"/>
                <w:color w:val="000000"/>
                <w:w w:val="97"/>
                <w:sz w:val="24"/>
                <w:szCs w:val="24"/>
              </w:rPr>
              <w:t>;</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Учи.ру</w:t>
            </w:r>
            <w:proofErr w:type="spellEnd"/>
          </w:p>
        </w:tc>
      </w:tr>
    </w:tbl>
    <w:p w:rsidR="00FC6EA8" w:rsidRPr="008665EE" w:rsidRDefault="00FC6EA8">
      <w:pPr>
        <w:autoSpaceDE w:val="0"/>
        <w:autoSpaceDN w:val="0"/>
        <w:spacing w:after="0" w:line="14" w:lineRule="exact"/>
        <w:rPr>
          <w:sz w:val="24"/>
          <w:szCs w:val="24"/>
        </w:rPr>
      </w:pPr>
    </w:p>
    <w:p w:rsidR="00FC6EA8" w:rsidRPr="008665EE" w:rsidRDefault="00FC6EA8">
      <w:pPr>
        <w:rPr>
          <w:sz w:val="24"/>
          <w:szCs w:val="24"/>
        </w:rPr>
        <w:sectPr w:rsidR="00FC6EA8" w:rsidRPr="008665EE">
          <w:pgSz w:w="16840" w:h="11900"/>
          <w:pgMar w:top="284" w:right="640" w:bottom="1276" w:left="666" w:header="720" w:footer="720" w:gutter="0"/>
          <w:cols w:space="720" w:equalWidth="0">
            <w:col w:w="15534" w:space="0"/>
          </w:cols>
          <w:docGrid w:linePitch="360"/>
        </w:sectPr>
      </w:pPr>
    </w:p>
    <w:p w:rsidR="00FC6EA8" w:rsidRPr="008665EE" w:rsidRDefault="00FC6EA8">
      <w:pPr>
        <w:autoSpaceDE w:val="0"/>
        <w:autoSpaceDN w:val="0"/>
        <w:spacing w:after="66" w:line="220" w:lineRule="exact"/>
        <w:rPr>
          <w:sz w:val="24"/>
          <w:szCs w:val="24"/>
        </w:rPr>
      </w:pPr>
    </w:p>
    <w:tbl>
      <w:tblPr>
        <w:tblW w:w="0" w:type="auto"/>
        <w:tblInd w:w="6" w:type="dxa"/>
        <w:tblLayout w:type="fixed"/>
        <w:tblLook w:val="04A0"/>
      </w:tblPr>
      <w:tblGrid>
        <w:gridCol w:w="396"/>
        <w:gridCol w:w="4768"/>
        <w:gridCol w:w="528"/>
        <w:gridCol w:w="1104"/>
        <w:gridCol w:w="1140"/>
        <w:gridCol w:w="804"/>
        <w:gridCol w:w="4144"/>
        <w:gridCol w:w="1236"/>
        <w:gridCol w:w="1382"/>
      </w:tblGrid>
      <w:tr w:rsidR="00FC6EA8" w:rsidRPr="008665EE">
        <w:trPr>
          <w:trHeight w:hRule="exact" w:val="3422"/>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6.2.</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45" w:lineRule="auto"/>
              <w:ind w:left="72"/>
              <w:rPr>
                <w:sz w:val="24"/>
                <w:szCs w:val="24"/>
                <w:lang w:val="ru-RU"/>
              </w:rPr>
            </w:pPr>
            <w:r w:rsidRPr="008665EE">
              <w:rPr>
                <w:rFonts w:ascii="Times New Roman" w:eastAsia="Times New Roman" w:hAnsi="Times New Roman"/>
                <w:b/>
                <w:color w:val="000000"/>
                <w:w w:val="97"/>
                <w:sz w:val="24"/>
                <w:szCs w:val="24"/>
                <w:lang w:val="ru-RU"/>
              </w:rPr>
              <w:t xml:space="preserve">Произведения отечественных писателей </w:t>
            </w:r>
            <w:r w:rsidRPr="008665EE">
              <w:rPr>
                <w:rFonts w:ascii="Times New Roman" w:eastAsia="Times New Roman" w:hAnsi="Times New Roman"/>
                <w:b/>
                <w:color w:val="000000"/>
                <w:w w:val="97"/>
                <w:sz w:val="24"/>
                <w:szCs w:val="24"/>
              </w:rPr>
              <w:t>XIX</w:t>
            </w:r>
            <w:r w:rsidRPr="008665EE">
              <w:rPr>
                <w:rFonts w:ascii="Times New Roman" w:eastAsia="Times New Roman" w:hAnsi="Times New Roman"/>
                <w:b/>
                <w:color w:val="000000"/>
                <w:w w:val="97"/>
                <w:sz w:val="24"/>
                <w:szCs w:val="24"/>
                <w:lang w:val="ru-RU"/>
              </w:rPr>
              <w:t>–</w:t>
            </w:r>
            <w:r w:rsidRPr="008665EE">
              <w:rPr>
                <w:rFonts w:ascii="Times New Roman" w:eastAsia="Times New Roman" w:hAnsi="Times New Roman"/>
                <w:b/>
                <w:color w:val="000000"/>
                <w:w w:val="97"/>
                <w:sz w:val="24"/>
                <w:szCs w:val="24"/>
              </w:rPr>
              <w:t>XXI</w:t>
            </w:r>
            <w:r w:rsidRPr="008665EE">
              <w:rPr>
                <w:rFonts w:ascii="Times New Roman" w:eastAsia="Times New Roman" w:hAnsi="Times New Roman"/>
                <w:b/>
                <w:color w:val="000000"/>
                <w:w w:val="97"/>
                <w:sz w:val="24"/>
                <w:szCs w:val="24"/>
                <w:lang w:val="ru-RU"/>
              </w:rPr>
              <w:t xml:space="preserve"> веков на тему детства (не менее двух).</w:t>
            </w:r>
          </w:p>
          <w:p w:rsidR="00FC6EA8" w:rsidRPr="008665EE" w:rsidRDefault="003279CC">
            <w:pPr>
              <w:autoSpaceDE w:val="0"/>
              <w:autoSpaceDN w:val="0"/>
              <w:spacing w:before="20" w:after="0" w:line="230" w:lineRule="auto"/>
              <w:ind w:left="72"/>
              <w:rPr>
                <w:sz w:val="24"/>
                <w:szCs w:val="24"/>
                <w:lang w:val="ru-RU"/>
              </w:rPr>
            </w:pPr>
            <w:r w:rsidRPr="008665EE">
              <w:rPr>
                <w:rFonts w:ascii="Times New Roman" w:eastAsia="Times New Roman" w:hAnsi="Times New Roman"/>
                <w:b/>
                <w:color w:val="000000"/>
                <w:w w:val="97"/>
                <w:sz w:val="24"/>
                <w:szCs w:val="24"/>
                <w:lang w:val="ru-RU"/>
              </w:rPr>
              <w:t>Например, произведения В. Г. Короленко, В. П. Катаева, В. П.</w:t>
            </w:r>
          </w:p>
          <w:p w:rsidR="00FC6EA8" w:rsidRPr="008665EE" w:rsidRDefault="003279CC">
            <w:pPr>
              <w:autoSpaceDE w:val="0"/>
              <w:autoSpaceDN w:val="0"/>
              <w:spacing w:before="20" w:after="0" w:line="250" w:lineRule="auto"/>
              <w:ind w:left="72" w:right="432"/>
              <w:rPr>
                <w:sz w:val="24"/>
                <w:szCs w:val="24"/>
                <w:lang w:val="ru-RU"/>
              </w:rPr>
            </w:pPr>
            <w:r w:rsidRPr="008665EE">
              <w:rPr>
                <w:rFonts w:ascii="Times New Roman" w:eastAsia="Times New Roman" w:hAnsi="Times New Roman"/>
                <w:b/>
                <w:color w:val="000000"/>
                <w:w w:val="97"/>
                <w:sz w:val="24"/>
                <w:szCs w:val="24"/>
                <w:lang w:val="ru-RU"/>
              </w:rPr>
              <w:t xml:space="preserve">Крапивина, Ю. П. Казакова, А. Г. Алексина, </w:t>
            </w:r>
            <w:r w:rsidRPr="008665EE">
              <w:rPr>
                <w:sz w:val="24"/>
                <w:szCs w:val="24"/>
                <w:lang w:val="ru-RU"/>
              </w:rPr>
              <w:br/>
            </w:r>
            <w:r w:rsidRPr="008665EE">
              <w:rPr>
                <w:rFonts w:ascii="Times New Roman" w:eastAsia="Times New Roman" w:hAnsi="Times New Roman"/>
                <w:b/>
                <w:color w:val="000000"/>
                <w:w w:val="97"/>
                <w:sz w:val="24"/>
                <w:szCs w:val="24"/>
                <w:lang w:val="ru-RU"/>
              </w:rPr>
              <w:t xml:space="preserve">В. П. Астафьева, В. К. </w:t>
            </w:r>
            <w:proofErr w:type="spellStart"/>
            <w:r w:rsidRPr="008665EE">
              <w:rPr>
                <w:rFonts w:ascii="Times New Roman" w:eastAsia="Times New Roman" w:hAnsi="Times New Roman"/>
                <w:b/>
                <w:color w:val="000000"/>
                <w:w w:val="97"/>
                <w:sz w:val="24"/>
                <w:szCs w:val="24"/>
                <w:lang w:val="ru-RU"/>
              </w:rPr>
              <w:t>Железникова</w:t>
            </w:r>
            <w:proofErr w:type="spellEnd"/>
            <w:r w:rsidRPr="008665EE">
              <w:rPr>
                <w:rFonts w:ascii="Times New Roman" w:eastAsia="Times New Roman" w:hAnsi="Times New Roman"/>
                <w:b/>
                <w:color w:val="000000"/>
                <w:w w:val="97"/>
                <w:sz w:val="24"/>
                <w:szCs w:val="24"/>
                <w:lang w:val="ru-RU"/>
              </w:rPr>
              <w:t xml:space="preserve">, Ю. Я. Яковлева, Ю. И. Коваля, А. А. </w:t>
            </w:r>
            <w:proofErr w:type="spellStart"/>
            <w:r w:rsidRPr="008665EE">
              <w:rPr>
                <w:rFonts w:ascii="Times New Roman" w:eastAsia="Times New Roman" w:hAnsi="Times New Roman"/>
                <w:b/>
                <w:color w:val="000000"/>
                <w:w w:val="97"/>
                <w:sz w:val="24"/>
                <w:szCs w:val="24"/>
                <w:lang w:val="ru-RU"/>
              </w:rPr>
              <w:t>Гиваргизова</w:t>
            </w:r>
            <w:proofErr w:type="spellEnd"/>
            <w:r w:rsidRPr="008665EE">
              <w:rPr>
                <w:rFonts w:ascii="Times New Roman" w:eastAsia="Times New Roman" w:hAnsi="Times New Roman"/>
                <w:b/>
                <w:color w:val="000000"/>
                <w:w w:val="97"/>
                <w:sz w:val="24"/>
                <w:szCs w:val="24"/>
                <w:lang w:val="ru-RU"/>
              </w:rPr>
              <w:t xml:space="preserve">, М. С. </w:t>
            </w:r>
            <w:proofErr w:type="spellStart"/>
            <w:r w:rsidRPr="008665EE">
              <w:rPr>
                <w:rFonts w:ascii="Times New Roman" w:eastAsia="Times New Roman" w:hAnsi="Times New Roman"/>
                <w:b/>
                <w:color w:val="000000"/>
                <w:w w:val="97"/>
                <w:sz w:val="24"/>
                <w:szCs w:val="24"/>
                <w:lang w:val="ru-RU"/>
              </w:rPr>
              <w:t>Аромштам</w:t>
            </w:r>
            <w:proofErr w:type="spellEnd"/>
            <w:r w:rsidRPr="008665EE">
              <w:rPr>
                <w:rFonts w:ascii="Times New Roman" w:eastAsia="Times New Roman" w:hAnsi="Times New Roman"/>
                <w:b/>
                <w:color w:val="000000"/>
                <w:w w:val="97"/>
                <w:sz w:val="24"/>
                <w:szCs w:val="24"/>
                <w:lang w:val="ru-RU"/>
              </w:rPr>
              <w:t xml:space="preserve">, </w:t>
            </w:r>
            <w:r w:rsidRPr="008665EE">
              <w:rPr>
                <w:sz w:val="24"/>
                <w:szCs w:val="24"/>
                <w:lang w:val="ru-RU"/>
              </w:rPr>
              <w:br/>
            </w:r>
            <w:r w:rsidRPr="008665EE">
              <w:rPr>
                <w:rFonts w:ascii="Times New Roman" w:eastAsia="Times New Roman" w:hAnsi="Times New Roman"/>
                <w:b/>
                <w:color w:val="000000"/>
                <w:w w:val="97"/>
                <w:sz w:val="24"/>
                <w:szCs w:val="24"/>
                <w:lang w:val="ru-RU"/>
              </w:rPr>
              <w:t xml:space="preserve">Н. Ю. </w:t>
            </w:r>
            <w:proofErr w:type="spellStart"/>
            <w:r w:rsidRPr="008665EE">
              <w:rPr>
                <w:rFonts w:ascii="Times New Roman" w:eastAsia="Times New Roman" w:hAnsi="Times New Roman"/>
                <w:b/>
                <w:color w:val="000000"/>
                <w:w w:val="97"/>
                <w:sz w:val="24"/>
                <w:szCs w:val="24"/>
                <w:lang w:val="ru-RU"/>
              </w:rPr>
              <w:t>Абгарян</w:t>
            </w:r>
            <w:proofErr w:type="spellEnd"/>
            <w:r w:rsidRPr="008665EE">
              <w:rPr>
                <w:rFonts w:ascii="Times New Roman" w:eastAsia="Times New Roman" w:hAnsi="Times New Roman"/>
                <w:b/>
                <w:color w:val="000000"/>
                <w:w w:val="97"/>
                <w:sz w:val="24"/>
                <w:szCs w:val="24"/>
                <w:lang w:val="ru-RU"/>
              </w:rPr>
              <w:t xml:space="preserve">, А. В. </w:t>
            </w:r>
            <w:proofErr w:type="spellStart"/>
            <w:r w:rsidRPr="008665EE">
              <w:rPr>
                <w:rFonts w:ascii="Times New Roman" w:eastAsia="Times New Roman" w:hAnsi="Times New Roman"/>
                <w:b/>
                <w:color w:val="000000"/>
                <w:w w:val="97"/>
                <w:sz w:val="24"/>
                <w:szCs w:val="24"/>
                <w:lang w:val="ru-RU"/>
              </w:rPr>
              <w:t>Жвалевского</w:t>
            </w:r>
            <w:proofErr w:type="spellEnd"/>
            <w:r w:rsidRPr="008665EE">
              <w:rPr>
                <w:rFonts w:ascii="Times New Roman" w:eastAsia="Times New Roman" w:hAnsi="Times New Roman"/>
                <w:b/>
                <w:color w:val="000000"/>
                <w:w w:val="97"/>
                <w:sz w:val="24"/>
                <w:szCs w:val="24"/>
                <w:lang w:val="ru-RU"/>
              </w:rPr>
              <w:t xml:space="preserve"> и Е. Б. Пастернак и др.</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3</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1</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2</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4"/>
              <w:rPr>
                <w:sz w:val="24"/>
                <w:szCs w:val="24"/>
              </w:rPr>
            </w:pPr>
            <w:proofErr w:type="gramStart"/>
            <w:r w:rsidRPr="008665EE">
              <w:rPr>
                <w:rFonts w:ascii="Times New Roman" w:eastAsia="Times New Roman" w:hAnsi="Times New Roman"/>
                <w:color w:val="000000"/>
                <w:w w:val="97"/>
                <w:sz w:val="24"/>
                <w:szCs w:val="24"/>
                <w:lang w:val="ru-RU"/>
              </w:rPr>
              <w:t xml:space="preserve">Воспринимать и выразительно читать литературное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Отвечать на вопросы, формулировать самостоятельно вопросы к тексту, пересказывать прозаические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тему, идею произведения.;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главных героев, составлять их словесный портрет.; </w:t>
            </w:r>
            <w:r w:rsidRPr="008665EE">
              <w:rPr>
                <w:sz w:val="24"/>
                <w:szCs w:val="24"/>
                <w:lang w:val="ru-RU"/>
              </w:rPr>
              <w:br/>
            </w:r>
            <w:r w:rsidRPr="008665EE">
              <w:rPr>
                <w:rFonts w:ascii="Times New Roman" w:eastAsia="Times New Roman" w:hAnsi="Times New Roman"/>
                <w:color w:val="000000"/>
                <w:w w:val="97"/>
                <w:sz w:val="24"/>
                <w:szCs w:val="24"/>
                <w:lang w:val="ru-RU"/>
              </w:rPr>
              <w:t xml:space="preserve">Сопоставлять героев и их поступки с другими </w:t>
            </w:r>
            <w:r w:rsidRPr="008665EE">
              <w:rPr>
                <w:sz w:val="24"/>
                <w:szCs w:val="24"/>
                <w:lang w:val="ru-RU"/>
              </w:rPr>
              <w:br/>
            </w:r>
            <w:r w:rsidRPr="008665EE">
              <w:rPr>
                <w:rFonts w:ascii="Times New Roman" w:eastAsia="Times New Roman" w:hAnsi="Times New Roman"/>
                <w:color w:val="000000"/>
                <w:w w:val="97"/>
                <w:sz w:val="24"/>
                <w:szCs w:val="24"/>
                <w:lang w:val="ru-RU"/>
              </w:rPr>
              <w:t xml:space="preserve">персонажами прочитанного произведения и персонажами других произведений.;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Выявлять авторскую позицию.;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Высказывать своё отношение к событиям, изображённым в произведении.; </w:t>
            </w:r>
            <w:r w:rsidRPr="008665EE">
              <w:rPr>
                <w:sz w:val="24"/>
                <w:szCs w:val="24"/>
                <w:lang w:val="ru-RU"/>
              </w:rPr>
              <w:br/>
            </w:r>
            <w:r w:rsidRPr="008665EE">
              <w:rPr>
                <w:rFonts w:ascii="Times New Roman" w:eastAsia="Times New Roman" w:hAnsi="Times New Roman"/>
                <w:color w:val="000000"/>
                <w:w w:val="97"/>
                <w:sz w:val="24"/>
                <w:szCs w:val="24"/>
                <w:lang w:val="ru-RU"/>
              </w:rPr>
              <w:t xml:space="preserve">Писать отзыв на прочитанную книгу.; </w:t>
            </w:r>
            <w:r w:rsidRPr="008665EE">
              <w:rPr>
                <w:sz w:val="24"/>
                <w:szCs w:val="24"/>
                <w:lang w:val="ru-RU"/>
              </w:rPr>
              <w:br/>
            </w:r>
            <w:r w:rsidRPr="008665EE">
              <w:rPr>
                <w:rFonts w:ascii="Times New Roman" w:eastAsia="Times New Roman" w:hAnsi="Times New Roman"/>
                <w:color w:val="000000"/>
                <w:w w:val="97"/>
                <w:sz w:val="24"/>
                <w:szCs w:val="24"/>
                <w:lang w:val="ru-RU"/>
              </w:rPr>
              <w:t>Выстраивать с</w:t>
            </w:r>
            <w:proofErr w:type="gramEnd"/>
            <w:r w:rsidRPr="008665EE">
              <w:rPr>
                <w:rFonts w:ascii="Times New Roman" w:eastAsia="Times New Roman" w:hAnsi="Times New Roman"/>
                <w:color w:val="000000"/>
                <w:w w:val="97"/>
                <w:sz w:val="24"/>
                <w:szCs w:val="24"/>
                <w:lang w:val="ru-RU"/>
              </w:rPr>
              <w:t xml:space="preserve"> помощью учителя траекторию </w:t>
            </w:r>
            <w:r w:rsidRPr="008665EE">
              <w:rPr>
                <w:sz w:val="24"/>
                <w:szCs w:val="24"/>
                <w:lang w:val="ru-RU"/>
              </w:rPr>
              <w:br/>
            </w:r>
            <w:proofErr w:type="spellStart"/>
            <w:r w:rsidRPr="008665EE">
              <w:rPr>
                <w:rFonts w:ascii="Times New Roman" w:eastAsia="Times New Roman" w:hAnsi="Times New Roman"/>
                <w:color w:val="000000"/>
                <w:w w:val="97"/>
                <w:sz w:val="24"/>
                <w:szCs w:val="24"/>
              </w:rPr>
              <w:t>самостоятельного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чтения</w:t>
            </w:r>
            <w:proofErr w:type="spellEnd"/>
            <w:proofErr w:type="gramStart"/>
            <w:r w:rsidRPr="008665EE">
              <w:rPr>
                <w:rFonts w:ascii="Times New Roman" w:eastAsia="Times New Roman" w:hAnsi="Times New Roman"/>
                <w:color w:val="000000"/>
                <w:w w:val="97"/>
                <w:sz w:val="24"/>
                <w:szCs w:val="24"/>
              </w:rPr>
              <w:t>.;</w:t>
            </w:r>
            <w:proofErr w:type="gramEnd"/>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54"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Письменный </w:t>
            </w:r>
            <w:r w:rsidRPr="008665EE">
              <w:rPr>
                <w:sz w:val="24"/>
                <w:szCs w:val="24"/>
                <w:lang w:val="ru-RU"/>
              </w:rPr>
              <w:br/>
            </w:r>
            <w:r w:rsidRPr="008665EE">
              <w:rPr>
                <w:rFonts w:ascii="Times New Roman" w:eastAsia="Times New Roman" w:hAnsi="Times New Roman"/>
                <w:color w:val="000000"/>
                <w:w w:val="97"/>
                <w:sz w:val="24"/>
                <w:szCs w:val="24"/>
                <w:lang w:val="ru-RU"/>
              </w:rPr>
              <w:t xml:space="preserve">контроль;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Практическая </w:t>
            </w:r>
            <w:r w:rsidRPr="008665EE">
              <w:rPr>
                <w:sz w:val="24"/>
                <w:szCs w:val="24"/>
                <w:lang w:val="ru-RU"/>
              </w:rPr>
              <w:br/>
            </w:r>
            <w:r w:rsidRPr="008665EE">
              <w:rPr>
                <w:rFonts w:ascii="Times New Roman" w:eastAsia="Times New Roman" w:hAnsi="Times New Roman"/>
                <w:color w:val="000000"/>
                <w:w w:val="97"/>
                <w:sz w:val="24"/>
                <w:szCs w:val="24"/>
                <w:lang w:val="ru-RU"/>
              </w:rPr>
              <w:t xml:space="preserve">работа; </w:t>
            </w:r>
            <w:r w:rsidRPr="008665EE">
              <w:rPr>
                <w:sz w:val="24"/>
                <w:szCs w:val="24"/>
                <w:lang w:val="ru-RU"/>
              </w:rPr>
              <w:br/>
            </w:r>
            <w:r w:rsidRPr="008665EE">
              <w:rPr>
                <w:rFonts w:ascii="Times New Roman" w:eastAsia="Times New Roman" w:hAnsi="Times New Roman"/>
                <w:color w:val="000000"/>
                <w:w w:val="97"/>
                <w:sz w:val="24"/>
                <w:szCs w:val="24"/>
                <w:lang w:val="ru-RU"/>
              </w:rPr>
              <w:t xml:space="preserve">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188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r w:rsidRPr="008665EE">
              <w:rPr>
                <w:rFonts w:ascii="Times New Roman" w:eastAsia="Times New Roman" w:hAnsi="Times New Roman"/>
                <w:color w:val="000000"/>
                <w:w w:val="97"/>
                <w:sz w:val="24"/>
                <w:szCs w:val="24"/>
              </w:rPr>
              <w:t>6.3.</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45" w:lineRule="auto"/>
              <w:ind w:left="72" w:right="576"/>
              <w:rPr>
                <w:sz w:val="24"/>
                <w:szCs w:val="24"/>
                <w:lang w:val="ru-RU"/>
              </w:rPr>
            </w:pPr>
            <w:r w:rsidRPr="008665EE">
              <w:rPr>
                <w:rFonts w:ascii="Times New Roman" w:eastAsia="Times New Roman" w:hAnsi="Times New Roman"/>
                <w:b/>
                <w:color w:val="000000"/>
                <w:w w:val="97"/>
                <w:sz w:val="24"/>
                <w:szCs w:val="24"/>
                <w:lang w:val="ru-RU"/>
              </w:rPr>
              <w:t>Произведения приключенческого жанра отечественных писателей (одно по выбору).</w:t>
            </w:r>
          </w:p>
          <w:p w:rsidR="00FC6EA8" w:rsidRPr="008665EE" w:rsidRDefault="003279CC">
            <w:pPr>
              <w:autoSpaceDE w:val="0"/>
              <w:autoSpaceDN w:val="0"/>
              <w:spacing w:before="20" w:after="0" w:line="245" w:lineRule="auto"/>
              <w:ind w:left="72"/>
              <w:rPr>
                <w:sz w:val="24"/>
                <w:szCs w:val="24"/>
                <w:lang w:val="ru-RU"/>
              </w:rPr>
            </w:pPr>
            <w:r w:rsidRPr="008665EE">
              <w:rPr>
                <w:rFonts w:ascii="Times New Roman" w:eastAsia="Times New Roman" w:hAnsi="Times New Roman"/>
                <w:b/>
                <w:color w:val="000000"/>
                <w:w w:val="97"/>
                <w:sz w:val="24"/>
                <w:szCs w:val="24"/>
                <w:lang w:val="ru-RU"/>
              </w:rPr>
              <w:t xml:space="preserve">Например, К. </w:t>
            </w:r>
            <w:proofErr w:type="spellStart"/>
            <w:r w:rsidRPr="008665EE">
              <w:rPr>
                <w:rFonts w:ascii="Times New Roman" w:eastAsia="Times New Roman" w:hAnsi="Times New Roman"/>
                <w:b/>
                <w:color w:val="000000"/>
                <w:w w:val="97"/>
                <w:sz w:val="24"/>
                <w:szCs w:val="24"/>
                <w:lang w:val="ru-RU"/>
              </w:rPr>
              <w:t>Булычёв</w:t>
            </w:r>
            <w:proofErr w:type="spellEnd"/>
            <w:r w:rsidRPr="008665EE">
              <w:rPr>
                <w:rFonts w:ascii="Times New Roman" w:eastAsia="Times New Roman" w:hAnsi="Times New Roman"/>
                <w:b/>
                <w:color w:val="000000"/>
                <w:w w:val="97"/>
                <w:sz w:val="24"/>
                <w:szCs w:val="24"/>
                <w:lang w:val="ru-RU"/>
              </w:rPr>
              <w:t xml:space="preserve"> «Девочка, с </w:t>
            </w:r>
            <w:proofErr w:type="spellStart"/>
            <w:r w:rsidRPr="008665EE">
              <w:rPr>
                <w:rFonts w:ascii="Times New Roman" w:eastAsia="Times New Roman" w:hAnsi="Times New Roman"/>
                <w:b/>
                <w:color w:val="000000"/>
                <w:w w:val="97"/>
                <w:sz w:val="24"/>
                <w:szCs w:val="24"/>
                <w:lang w:val="ru-RU"/>
              </w:rPr>
              <w:t>которойничегоне</w:t>
            </w:r>
            <w:proofErr w:type="spellEnd"/>
            <w:r w:rsidRPr="008665EE">
              <w:rPr>
                <w:rFonts w:ascii="Times New Roman" w:eastAsia="Times New Roman" w:hAnsi="Times New Roman"/>
                <w:b/>
                <w:color w:val="000000"/>
                <w:w w:val="97"/>
                <w:sz w:val="24"/>
                <w:szCs w:val="24"/>
                <w:lang w:val="ru-RU"/>
              </w:rPr>
              <w:t xml:space="preserve"> случится»</w:t>
            </w:r>
            <w:proofErr w:type="gramStart"/>
            <w:r w:rsidRPr="008665EE">
              <w:rPr>
                <w:rFonts w:ascii="Times New Roman" w:eastAsia="Times New Roman" w:hAnsi="Times New Roman"/>
                <w:b/>
                <w:color w:val="000000"/>
                <w:w w:val="97"/>
                <w:sz w:val="24"/>
                <w:szCs w:val="24"/>
                <w:lang w:val="ru-RU"/>
              </w:rPr>
              <w:t>,«</w:t>
            </w:r>
            <w:proofErr w:type="gramEnd"/>
            <w:r w:rsidRPr="008665EE">
              <w:rPr>
                <w:rFonts w:ascii="Times New Roman" w:eastAsia="Times New Roman" w:hAnsi="Times New Roman"/>
                <w:b/>
                <w:color w:val="000000"/>
                <w:w w:val="97"/>
                <w:sz w:val="24"/>
                <w:szCs w:val="24"/>
                <w:lang w:val="ru-RU"/>
              </w:rPr>
              <w:t>Миллион приключений» (главы по выбору) и др.</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4" w:lineRule="auto"/>
              <w:ind w:left="74" w:right="144"/>
              <w:rPr>
                <w:sz w:val="24"/>
                <w:szCs w:val="24"/>
              </w:rPr>
            </w:pPr>
            <w:r w:rsidRPr="008665EE">
              <w:rPr>
                <w:rFonts w:ascii="Times New Roman" w:eastAsia="Times New Roman" w:hAnsi="Times New Roman"/>
                <w:color w:val="000000"/>
                <w:w w:val="97"/>
                <w:sz w:val="24"/>
                <w:szCs w:val="24"/>
                <w:lang w:val="ru-RU"/>
              </w:rPr>
              <w:t>Воспринимать и выразительно читать прозаический текст, отвечать на вопросы, пересказывать текст, используя авторские средства художественной выразительности</w:t>
            </w:r>
            <w:proofErr w:type="gramStart"/>
            <w:r w:rsidRPr="008665EE">
              <w:rPr>
                <w:rFonts w:ascii="Times New Roman" w:eastAsia="Times New Roman" w:hAnsi="Times New Roman"/>
                <w:color w:val="000000"/>
                <w:w w:val="97"/>
                <w:sz w:val="24"/>
                <w:szCs w:val="24"/>
                <w:lang w:val="ru-RU"/>
              </w:rPr>
              <w:t xml:space="preserve">.; </w:t>
            </w:r>
            <w:proofErr w:type="gramEnd"/>
            <w:r w:rsidRPr="008665EE">
              <w:rPr>
                <w:rFonts w:ascii="Times New Roman" w:eastAsia="Times New Roman" w:hAnsi="Times New Roman"/>
                <w:color w:val="000000"/>
                <w:w w:val="97"/>
                <w:sz w:val="24"/>
                <w:szCs w:val="24"/>
                <w:lang w:val="ru-RU"/>
              </w:rPr>
              <w:t xml:space="preserve">Определять тему, идею произведения.; </w:t>
            </w:r>
            <w:r w:rsidRPr="008665EE">
              <w:rPr>
                <w:sz w:val="24"/>
                <w:szCs w:val="24"/>
                <w:lang w:val="ru-RU"/>
              </w:rPr>
              <w:br/>
            </w:r>
            <w:r w:rsidRPr="008665EE">
              <w:rPr>
                <w:rFonts w:ascii="Times New Roman" w:eastAsia="Times New Roman" w:hAnsi="Times New Roman"/>
                <w:color w:val="000000"/>
                <w:w w:val="97"/>
                <w:sz w:val="24"/>
                <w:szCs w:val="24"/>
                <w:lang w:val="ru-RU"/>
              </w:rPr>
              <w:t xml:space="preserve">Характеризовать главных героев, основные события.; Писать отзыв на прочитанное произведение,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аргументировать своё мнение.; </w:t>
            </w:r>
            <w:r w:rsidRPr="008665EE">
              <w:rPr>
                <w:sz w:val="24"/>
                <w:szCs w:val="24"/>
                <w:lang w:val="ru-RU"/>
              </w:rPr>
              <w:br/>
            </w:r>
            <w:r w:rsidRPr="008665EE">
              <w:rPr>
                <w:rFonts w:ascii="Times New Roman" w:eastAsia="Times New Roman" w:hAnsi="Times New Roman"/>
                <w:color w:val="000000"/>
                <w:w w:val="97"/>
                <w:sz w:val="24"/>
                <w:szCs w:val="24"/>
                <w:lang w:val="ru-RU"/>
              </w:rPr>
              <w:t xml:space="preserve">Выстраивать с помощью учителя траекторию </w:t>
            </w:r>
            <w:r w:rsidRPr="008665EE">
              <w:rPr>
                <w:sz w:val="24"/>
                <w:szCs w:val="24"/>
                <w:lang w:val="ru-RU"/>
              </w:rPr>
              <w:br/>
            </w:r>
            <w:proofErr w:type="spellStart"/>
            <w:r w:rsidRPr="008665EE">
              <w:rPr>
                <w:rFonts w:ascii="Times New Roman" w:eastAsia="Times New Roman" w:hAnsi="Times New Roman"/>
                <w:color w:val="000000"/>
                <w:w w:val="97"/>
                <w:sz w:val="24"/>
                <w:szCs w:val="24"/>
              </w:rPr>
              <w:t>самостоятельного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чтения</w:t>
            </w:r>
            <w:proofErr w:type="spellEnd"/>
            <w:r w:rsidRPr="008665EE">
              <w:rPr>
                <w:rFonts w:ascii="Times New Roman" w:eastAsia="Times New Roman" w:hAnsi="Times New Roman"/>
                <w:color w:val="000000"/>
                <w:w w:val="97"/>
                <w:sz w:val="24"/>
                <w:szCs w:val="24"/>
              </w:rPr>
              <w:t>.;</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2" w:lineRule="auto"/>
              <w:ind w:left="72"/>
              <w:rPr>
                <w:sz w:val="24"/>
                <w:szCs w:val="24"/>
                <w:lang w:val="ru-RU"/>
              </w:rPr>
            </w:pPr>
            <w:r w:rsidRPr="008665EE">
              <w:rPr>
                <w:rFonts w:ascii="Times New Roman" w:eastAsia="Times New Roman" w:hAnsi="Times New Roman"/>
                <w:color w:val="000000"/>
                <w:w w:val="97"/>
                <w:sz w:val="24"/>
                <w:szCs w:val="24"/>
                <w:lang w:val="ru-RU"/>
              </w:rPr>
              <w:t xml:space="preserve">Устный опрос; Самооценка с </w:t>
            </w:r>
            <w:r w:rsidRPr="008665EE">
              <w:rPr>
                <w:sz w:val="24"/>
                <w:szCs w:val="24"/>
                <w:lang w:val="ru-RU"/>
              </w:rPr>
              <w:br/>
            </w:r>
            <w:r w:rsidRPr="008665EE">
              <w:rPr>
                <w:rFonts w:ascii="Times New Roman" w:eastAsia="Times New Roman" w:hAnsi="Times New Roman"/>
                <w:color w:val="000000"/>
                <w:w w:val="97"/>
                <w:sz w:val="24"/>
                <w:szCs w:val="24"/>
                <w:lang w:val="ru-RU"/>
              </w:rPr>
              <w:t>использованием</w:t>
            </w:r>
            <w:proofErr w:type="gramStart"/>
            <w:r w:rsidRPr="008665EE">
              <w:rPr>
                <w:rFonts w:ascii="Times New Roman" w:eastAsia="Times New Roman" w:hAnsi="Times New Roman"/>
                <w:color w:val="000000"/>
                <w:w w:val="97"/>
                <w:sz w:val="24"/>
                <w:szCs w:val="24"/>
                <w:lang w:val="ru-RU"/>
              </w:rPr>
              <w:t>«О</w:t>
            </w:r>
            <w:proofErr w:type="gramEnd"/>
            <w:r w:rsidRPr="008665EE">
              <w:rPr>
                <w:rFonts w:ascii="Times New Roman" w:eastAsia="Times New Roman" w:hAnsi="Times New Roman"/>
                <w:color w:val="000000"/>
                <w:w w:val="97"/>
                <w:sz w:val="24"/>
                <w:szCs w:val="24"/>
                <w:lang w:val="ru-RU"/>
              </w:rPr>
              <w:t xml:space="preserve">ценочного </w:t>
            </w:r>
            <w:r w:rsidRPr="008665EE">
              <w:rPr>
                <w:sz w:val="24"/>
                <w:szCs w:val="24"/>
                <w:lang w:val="ru-RU"/>
              </w:rPr>
              <w:br/>
            </w:r>
            <w:r w:rsidRPr="008665EE">
              <w:rPr>
                <w:rFonts w:ascii="Times New Roman" w:eastAsia="Times New Roman" w:hAnsi="Times New Roman"/>
                <w:color w:val="000000"/>
                <w:w w:val="97"/>
                <w:sz w:val="24"/>
                <w:szCs w:val="24"/>
                <w:lang w:val="ru-RU"/>
              </w:rPr>
              <w:t>листа»;</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350"/>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8</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912FAE">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color w:val="000000"/>
                <w:w w:val="97"/>
                <w:sz w:val="24"/>
                <w:szCs w:val="24"/>
                <w:lang w:val="ru-RU"/>
              </w:rPr>
              <w:t xml:space="preserve">Раздел 7. </w:t>
            </w:r>
            <w:r w:rsidRPr="008665EE">
              <w:rPr>
                <w:rFonts w:ascii="Times New Roman" w:eastAsia="Times New Roman" w:hAnsi="Times New Roman"/>
                <w:b/>
                <w:color w:val="000000"/>
                <w:w w:val="97"/>
                <w:sz w:val="24"/>
                <w:szCs w:val="24"/>
                <w:lang w:val="ru-RU"/>
              </w:rPr>
              <w:t>Литература народов Российской Федерации</w:t>
            </w:r>
          </w:p>
        </w:tc>
      </w:tr>
      <w:tr w:rsidR="00FC6EA8" w:rsidRPr="008665EE">
        <w:trPr>
          <w:trHeight w:hRule="exact" w:val="130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r w:rsidRPr="008665EE">
              <w:rPr>
                <w:rFonts w:ascii="Times New Roman" w:eastAsia="Times New Roman" w:hAnsi="Times New Roman"/>
                <w:color w:val="000000"/>
                <w:w w:val="97"/>
                <w:sz w:val="24"/>
                <w:szCs w:val="24"/>
              </w:rPr>
              <w:t>7.1.</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lang w:val="ru-RU"/>
              </w:rPr>
            </w:pPr>
            <w:r w:rsidRPr="008665EE">
              <w:rPr>
                <w:rFonts w:ascii="Times New Roman" w:eastAsia="Times New Roman" w:hAnsi="Times New Roman"/>
                <w:b/>
                <w:color w:val="000000"/>
                <w:w w:val="97"/>
                <w:sz w:val="24"/>
                <w:szCs w:val="24"/>
                <w:lang w:val="ru-RU"/>
              </w:rPr>
              <w:t>Стихотворения (одно по выбору).</w:t>
            </w:r>
          </w:p>
          <w:p w:rsidR="00FC6EA8" w:rsidRPr="008665EE" w:rsidRDefault="003279CC">
            <w:pPr>
              <w:autoSpaceDE w:val="0"/>
              <w:autoSpaceDN w:val="0"/>
              <w:spacing w:before="18" w:after="0" w:line="245" w:lineRule="auto"/>
              <w:ind w:left="72" w:right="288"/>
              <w:rPr>
                <w:sz w:val="24"/>
                <w:szCs w:val="24"/>
                <w:lang w:val="ru-RU"/>
              </w:rPr>
            </w:pPr>
            <w:r w:rsidRPr="008665EE">
              <w:rPr>
                <w:rFonts w:ascii="Times New Roman" w:eastAsia="Times New Roman" w:hAnsi="Times New Roman"/>
                <w:b/>
                <w:color w:val="000000"/>
                <w:w w:val="97"/>
                <w:sz w:val="24"/>
                <w:szCs w:val="24"/>
                <w:lang w:val="ru-RU"/>
              </w:rPr>
              <w:t xml:space="preserve">Например, Р. Г. Гамзатов. «Песня соловья»; М. </w:t>
            </w:r>
            <w:proofErr w:type="gramStart"/>
            <w:r w:rsidRPr="008665EE">
              <w:rPr>
                <w:rFonts w:ascii="Times New Roman" w:eastAsia="Times New Roman" w:hAnsi="Times New Roman"/>
                <w:b/>
                <w:color w:val="000000"/>
                <w:w w:val="97"/>
                <w:sz w:val="24"/>
                <w:szCs w:val="24"/>
                <w:lang w:val="ru-RU"/>
              </w:rPr>
              <w:t>Карим</w:t>
            </w:r>
            <w:proofErr w:type="gramEnd"/>
            <w:r w:rsidRPr="008665EE">
              <w:rPr>
                <w:rFonts w:ascii="Times New Roman" w:eastAsia="Times New Roman" w:hAnsi="Times New Roman"/>
                <w:b/>
                <w:color w:val="000000"/>
                <w:w w:val="97"/>
                <w:sz w:val="24"/>
                <w:szCs w:val="24"/>
                <w:lang w:val="ru-RU"/>
              </w:rPr>
              <w:t xml:space="preserve">. «Эту песню мать мне пела» </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52" w:lineRule="auto"/>
              <w:ind w:left="74" w:right="144"/>
              <w:rPr>
                <w:sz w:val="24"/>
                <w:szCs w:val="24"/>
                <w:lang w:val="ru-RU"/>
              </w:rPr>
            </w:pPr>
            <w:r w:rsidRPr="008665EE">
              <w:rPr>
                <w:rFonts w:ascii="Times New Roman" w:eastAsia="Times New Roman" w:hAnsi="Times New Roman"/>
                <w:color w:val="000000"/>
                <w:w w:val="97"/>
                <w:sz w:val="24"/>
                <w:szCs w:val="24"/>
                <w:lang w:val="ru-RU"/>
              </w:rPr>
              <w:t>Выразительно читать и анализировать поэтический текст</w:t>
            </w:r>
            <w:proofErr w:type="gramStart"/>
            <w:r w:rsidRPr="008665EE">
              <w:rPr>
                <w:rFonts w:ascii="Times New Roman" w:eastAsia="Times New Roman" w:hAnsi="Times New Roman"/>
                <w:color w:val="000000"/>
                <w:w w:val="97"/>
                <w:sz w:val="24"/>
                <w:szCs w:val="24"/>
                <w:lang w:val="ru-RU"/>
              </w:rPr>
              <w:t xml:space="preserve">.; </w:t>
            </w:r>
            <w:proofErr w:type="gramEnd"/>
            <w:r w:rsidRPr="008665EE">
              <w:rPr>
                <w:rFonts w:ascii="Times New Roman" w:eastAsia="Times New Roman" w:hAnsi="Times New Roman"/>
                <w:color w:val="000000"/>
                <w:w w:val="97"/>
                <w:sz w:val="24"/>
                <w:szCs w:val="24"/>
                <w:lang w:val="ru-RU"/>
              </w:rPr>
              <w:t xml:space="preserve">Характеризовать лирического героя.; </w:t>
            </w:r>
            <w:r w:rsidRPr="008665EE">
              <w:rPr>
                <w:sz w:val="24"/>
                <w:szCs w:val="24"/>
                <w:lang w:val="ru-RU"/>
              </w:rPr>
              <w:br/>
            </w:r>
            <w:r w:rsidRPr="008665EE">
              <w:rPr>
                <w:rFonts w:ascii="Times New Roman" w:eastAsia="Times New Roman" w:hAnsi="Times New Roman"/>
                <w:color w:val="000000"/>
                <w:w w:val="97"/>
                <w:sz w:val="24"/>
                <w:szCs w:val="24"/>
                <w:lang w:val="ru-RU"/>
              </w:rPr>
              <w:t xml:space="preserve">Определять общность темы и её художественное </w:t>
            </w:r>
            <w:r w:rsidRPr="008665EE">
              <w:rPr>
                <w:sz w:val="24"/>
                <w:szCs w:val="24"/>
                <w:lang w:val="ru-RU"/>
              </w:rPr>
              <w:br/>
            </w:r>
            <w:r w:rsidRPr="008665EE">
              <w:rPr>
                <w:rFonts w:ascii="Times New Roman" w:eastAsia="Times New Roman" w:hAnsi="Times New Roman"/>
                <w:color w:val="000000"/>
                <w:w w:val="97"/>
                <w:sz w:val="24"/>
                <w:szCs w:val="24"/>
                <w:lang w:val="ru-RU"/>
              </w:rPr>
              <w:t xml:space="preserve">воплощение в стихотворениях русской поэзии и в </w:t>
            </w:r>
            <w:r w:rsidRPr="008665EE">
              <w:rPr>
                <w:sz w:val="24"/>
                <w:szCs w:val="24"/>
                <w:lang w:val="ru-RU"/>
              </w:rPr>
              <w:br/>
            </w:r>
            <w:r w:rsidRPr="008665EE">
              <w:rPr>
                <w:rFonts w:ascii="Times New Roman" w:eastAsia="Times New Roman" w:hAnsi="Times New Roman"/>
                <w:color w:val="000000"/>
                <w:w w:val="97"/>
                <w:sz w:val="24"/>
                <w:szCs w:val="24"/>
                <w:lang w:val="ru-RU"/>
              </w:rPr>
              <w:t xml:space="preserve">произведениях поэтов народов России.; </w:t>
            </w:r>
            <w:r w:rsidRPr="008665EE">
              <w:rPr>
                <w:sz w:val="24"/>
                <w:szCs w:val="24"/>
                <w:lang w:val="ru-RU"/>
              </w:rPr>
              <w:br/>
            </w:r>
            <w:r w:rsidRPr="008665EE">
              <w:rPr>
                <w:rFonts w:ascii="Times New Roman" w:eastAsia="Times New Roman" w:hAnsi="Times New Roman"/>
                <w:color w:val="000000"/>
                <w:w w:val="97"/>
                <w:sz w:val="24"/>
                <w:szCs w:val="24"/>
                <w:lang w:val="ru-RU"/>
              </w:rPr>
              <w:t>Выявлять художественные средства выразительности.;</w:t>
            </w: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proofErr w:type="spellStart"/>
            <w:r w:rsidRPr="008665EE">
              <w:rPr>
                <w:rFonts w:ascii="Times New Roman" w:eastAsia="Times New Roman" w:hAnsi="Times New Roman"/>
                <w:color w:val="000000"/>
                <w:w w:val="97"/>
                <w:sz w:val="24"/>
                <w:szCs w:val="24"/>
              </w:rPr>
              <w:t>Устный</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опрос</w:t>
            </w:r>
            <w:proofErr w:type="spellEnd"/>
            <w:r w:rsidRPr="008665EE">
              <w:rPr>
                <w:rFonts w:ascii="Times New Roman" w:eastAsia="Times New Roman" w:hAnsi="Times New Roman"/>
                <w:color w:val="000000"/>
                <w:w w:val="97"/>
                <w:sz w:val="24"/>
                <w:szCs w:val="24"/>
              </w:rPr>
              <w:t>;</w:t>
            </w: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2"/>
              <w:rPr>
                <w:sz w:val="24"/>
                <w:szCs w:val="24"/>
              </w:rPr>
            </w:pPr>
            <w:r w:rsidRPr="008665EE">
              <w:rPr>
                <w:rFonts w:ascii="Times New Roman" w:eastAsia="Times New Roman" w:hAnsi="Times New Roman"/>
                <w:color w:val="000000"/>
                <w:w w:val="97"/>
                <w:sz w:val="24"/>
                <w:szCs w:val="24"/>
              </w:rPr>
              <w:t>РЭШ</w:t>
            </w:r>
          </w:p>
        </w:tc>
      </w:tr>
      <w:tr w:rsidR="00FC6EA8" w:rsidRPr="008665EE">
        <w:trPr>
          <w:trHeight w:hRule="exact" w:val="34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1</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Раздел</w:t>
            </w:r>
            <w:proofErr w:type="spellEnd"/>
            <w:r w:rsidRPr="008665EE">
              <w:rPr>
                <w:rFonts w:ascii="Times New Roman" w:eastAsia="Times New Roman" w:hAnsi="Times New Roman"/>
                <w:color w:val="000000"/>
                <w:w w:val="97"/>
                <w:sz w:val="24"/>
                <w:szCs w:val="24"/>
              </w:rPr>
              <w:t xml:space="preserve"> 8. </w:t>
            </w:r>
            <w:proofErr w:type="spellStart"/>
            <w:r w:rsidRPr="008665EE">
              <w:rPr>
                <w:rFonts w:ascii="Times New Roman" w:eastAsia="Times New Roman" w:hAnsi="Times New Roman"/>
                <w:b/>
                <w:color w:val="000000"/>
                <w:w w:val="97"/>
                <w:sz w:val="24"/>
                <w:szCs w:val="24"/>
              </w:rPr>
              <w:t>Зарубежная</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литература</w:t>
            </w:r>
            <w:proofErr w:type="spellEnd"/>
          </w:p>
        </w:tc>
      </w:tr>
      <w:tr w:rsidR="00FC6EA8" w:rsidRPr="008665EE">
        <w:trPr>
          <w:trHeight w:hRule="exact" w:val="540"/>
        </w:trPr>
        <w:tc>
          <w:tcPr>
            <w:tcW w:w="396"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8.1.</w:t>
            </w:r>
          </w:p>
        </w:tc>
        <w:tc>
          <w:tcPr>
            <w:tcW w:w="4768" w:type="dxa"/>
            <w:tcBorders>
              <w:top w:val="single" w:sz="4" w:space="0" w:color="000000"/>
              <w:left w:val="single" w:sz="4" w:space="0" w:color="000000"/>
              <w:bottom w:val="single" w:sz="5" w:space="0" w:color="000000"/>
              <w:right w:val="single" w:sz="5" w:space="0" w:color="000000"/>
            </w:tcBorders>
            <w:tcMar>
              <w:left w:w="0" w:type="dxa"/>
              <w:right w:w="0" w:type="dxa"/>
            </w:tcMar>
          </w:tcPr>
          <w:p w:rsidR="00FC6EA8" w:rsidRPr="008665EE" w:rsidRDefault="003279CC">
            <w:pPr>
              <w:autoSpaceDE w:val="0"/>
              <w:autoSpaceDN w:val="0"/>
              <w:spacing w:before="78" w:after="0" w:line="245" w:lineRule="auto"/>
              <w:ind w:left="72" w:right="1440"/>
              <w:rPr>
                <w:sz w:val="24"/>
                <w:szCs w:val="24"/>
              </w:rPr>
            </w:pPr>
            <w:r w:rsidRPr="008665EE">
              <w:rPr>
                <w:rFonts w:ascii="Times New Roman" w:eastAsia="Times New Roman" w:hAnsi="Times New Roman"/>
                <w:b/>
                <w:color w:val="000000"/>
                <w:w w:val="97"/>
                <w:sz w:val="24"/>
                <w:szCs w:val="24"/>
                <w:lang w:val="ru-RU"/>
              </w:rPr>
              <w:t xml:space="preserve">Х. К. Андерсен. Сказки (одна по выбору). </w:t>
            </w:r>
            <w:proofErr w:type="spellStart"/>
            <w:r w:rsidRPr="008665EE">
              <w:rPr>
                <w:rFonts w:ascii="Times New Roman" w:eastAsia="Times New Roman" w:hAnsi="Times New Roman"/>
                <w:b/>
                <w:color w:val="000000"/>
                <w:w w:val="97"/>
                <w:sz w:val="24"/>
                <w:szCs w:val="24"/>
              </w:rPr>
              <w:t>Например</w:t>
            </w:r>
            <w:proofErr w:type="spellEnd"/>
            <w:r w:rsidRPr="008665EE">
              <w:rPr>
                <w:rFonts w:ascii="Times New Roman" w:eastAsia="Times New Roman" w:hAnsi="Times New Roman"/>
                <w:b/>
                <w:color w:val="000000"/>
                <w:w w:val="97"/>
                <w:sz w:val="24"/>
                <w:szCs w:val="24"/>
              </w:rPr>
              <w:t>, «</w:t>
            </w:r>
            <w:proofErr w:type="spellStart"/>
            <w:r w:rsidRPr="008665EE">
              <w:rPr>
                <w:rFonts w:ascii="Times New Roman" w:eastAsia="Times New Roman" w:hAnsi="Times New Roman"/>
                <w:b/>
                <w:color w:val="000000"/>
                <w:w w:val="97"/>
                <w:sz w:val="24"/>
                <w:szCs w:val="24"/>
              </w:rPr>
              <w:t>Снежная</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королева</w:t>
            </w:r>
            <w:proofErr w:type="spellEnd"/>
            <w:r w:rsidRPr="008665EE">
              <w:rPr>
                <w:rFonts w:ascii="Times New Roman" w:eastAsia="Times New Roman" w:hAnsi="Times New Roman"/>
                <w:b/>
                <w:color w:val="000000"/>
                <w:w w:val="97"/>
                <w:sz w:val="24"/>
                <w:szCs w:val="24"/>
              </w:rPr>
              <w:t>», «</w:t>
            </w:r>
            <w:proofErr w:type="spellStart"/>
            <w:r w:rsidRPr="008665EE">
              <w:rPr>
                <w:rFonts w:ascii="Times New Roman" w:eastAsia="Times New Roman" w:hAnsi="Times New Roman"/>
                <w:b/>
                <w:color w:val="000000"/>
                <w:w w:val="97"/>
                <w:sz w:val="24"/>
                <w:szCs w:val="24"/>
              </w:rPr>
              <w:t>Соловей</w:t>
            </w:r>
            <w:proofErr w:type="spellEnd"/>
            <w:r w:rsidRPr="008665EE">
              <w:rPr>
                <w:rFonts w:ascii="Times New Roman" w:eastAsia="Times New Roman" w:hAnsi="Times New Roman"/>
                <w:b/>
                <w:color w:val="000000"/>
                <w:w w:val="97"/>
                <w:sz w:val="24"/>
                <w:szCs w:val="24"/>
              </w:rPr>
              <w:t>»</w:t>
            </w:r>
          </w:p>
        </w:tc>
        <w:tc>
          <w:tcPr>
            <w:tcW w:w="528" w:type="dxa"/>
            <w:tcBorders>
              <w:top w:val="single" w:sz="4" w:space="0" w:color="000000"/>
              <w:left w:val="single" w:sz="5" w:space="0" w:color="000000"/>
              <w:bottom w:val="single" w:sz="5"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FC6EA8">
            <w:pPr>
              <w:rPr>
                <w:sz w:val="24"/>
                <w:szCs w:val="24"/>
              </w:rPr>
            </w:pPr>
          </w:p>
        </w:tc>
        <w:tc>
          <w:tcPr>
            <w:tcW w:w="1140"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FC6EA8">
            <w:pPr>
              <w:rPr>
                <w:sz w:val="24"/>
                <w:szCs w:val="24"/>
              </w:rPr>
            </w:pPr>
          </w:p>
        </w:tc>
        <w:tc>
          <w:tcPr>
            <w:tcW w:w="804"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FC6EA8">
            <w:pPr>
              <w:rPr>
                <w:sz w:val="24"/>
                <w:szCs w:val="24"/>
              </w:rPr>
            </w:pPr>
          </w:p>
        </w:tc>
        <w:tc>
          <w:tcPr>
            <w:tcW w:w="1236"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FC6EA8">
            <w:pPr>
              <w:rPr>
                <w:sz w:val="24"/>
                <w:szCs w:val="24"/>
              </w:rPr>
            </w:pPr>
          </w:p>
        </w:tc>
        <w:tc>
          <w:tcPr>
            <w:tcW w:w="1382" w:type="dxa"/>
            <w:tcBorders>
              <w:top w:val="single" w:sz="4" w:space="0" w:color="000000"/>
              <w:left w:val="single" w:sz="4" w:space="0" w:color="000000"/>
              <w:bottom w:val="single" w:sz="5"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714"/>
        </w:trPr>
        <w:tc>
          <w:tcPr>
            <w:tcW w:w="396"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jc w:val="center"/>
              <w:rPr>
                <w:sz w:val="24"/>
                <w:szCs w:val="24"/>
              </w:rPr>
            </w:pPr>
            <w:r w:rsidRPr="008665EE">
              <w:rPr>
                <w:rFonts w:ascii="Times New Roman" w:eastAsia="Times New Roman" w:hAnsi="Times New Roman"/>
                <w:color w:val="000000"/>
                <w:w w:val="97"/>
                <w:sz w:val="24"/>
                <w:szCs w:val="24"/>
              </w:rPr>
              <w:t>8.2.</w:t>
            </w:r>
          </w:p>
        </w:tc>
        <w:tc>
          <w:tcPr>
            <w:tcW w:w="4768" w:type="dxa"/>
            <w:tcBorders>
              <w:top w:val="single" w:sz="5"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50" w:lineRule="auto"/>
              <w:ind w:left="72" w:right="144"/>
              <w:rPr>
                <w:sz w:val="24"/>
                <w:szCs w:val="24"/>
              </w:rPr>
            </w:pPr>
            <w:r w:rsidRPr="008665EE">
              <w:rPr>
                <w:rFonts w:ascii="Times New Roman" w:eastAsia="Times New Roman" w:hAnsi="Times New Roman"/>
                <w:b/>
                <w:color w:val="000000"/>
                <w:w w:val="97"/>
                <w:sz w:val="24"/>
                <w:szCs w:val="24"/>
                <w:lang w:val="ru-RU"/>
              </w:rPr>
              <w:t xml:space="preserve">Зарубежная сказочная проза (одно произведение по выбору). Например, Л. Кэрролл. «Алиса в Стране Чудес» (главы); </w:t>
            </w:r>
            <w:proofErr w:type="gramStart"/>
            <w:r w:rsidRPr="008665EE">
              <w:rPr>
                <w:rFonts w:ascii="Times New Roman" w:eastAsia="Times New Roman" w:hAnsi="Times New Roman"/>
                <w:b/>
                <w:color w:val="000000"/>
                <w:w w:val="97"/>
                <w:sz w:val="24"/>
                <w:szCs w:val="24"/>
                <w:lang w:val="ru-RU"/>
              </w:rPr>
              <w:t>Дж</w:t>
            </w:r>
            <w:proofErr w:type="gramEnd"/>
            <w:r w:rsidRPr="008665EE">
              <w:rPr>
                <w:rFonts w:ascii="Times New Roman" w:eastAsia="Times New Roman" w:hAnsi="Times New Roman"/>
                <w:b/>
                <w:color w:val="000000"/>
                <w:w w:val="97"/>
                <w:sz w:val="24"/>
                <w:szCs w:val="24"/>
                <w:lang w:val="ru-RU"/>
              </w:rPr>
              <w:t xml:space="preserve">. Р. Р. </w:t>
            </w:r>
            <w:proofErr w:type="spellStart"/>
            <w:r w:rsidRPr="008665EE">
              <w:rPr>
                <w:rFonts w:ascii="Times New Roman" w:eastAsia="Times New Roman" w:hAnsi="Times New Roman"/>
                <w:b/>
                <w:color w:val="000000"/>
                <w:w w:val="97"/>
                <w:sz w:val="24"/>
                <w:szCs w:val="24"/>
                <w:lang w:val="ru-RU"/>
              </w:rPr>
              <w:t>Толкин</w:t>
            </w:r>
            <w:proofErr w:type="spellEnd"/>
            <w:r w:rsidRPr="008665EE">
              <w:rPr>
                <w:rFonts w:ascii="Times New Roman" w:eastAsia="Times New Roman" w:hAnsi="Times New Roman"/>
                <w:b/>
                <w:color w:val="000000"/>
                <w:w w:val="97"/>
                <w:sz w:val="24"/>
                <w:szCs w:val="24"/>
                <w:lang w:val="ru-RU"/>
              </w:rPr>
              <w:t xml:space="preserve">. </w:t>
            </w:r>
            <w:r w:rsidRPr="008665EE">
              <w:rPr>
                <w:rFonts w:ascii="Times New Roman" w:eastAsia="Times New Roman" w:hAnsi="Times New Roman"/>
                <w:b/>
                <w:color w:val="000000"/>
                <w:w w:val="97"/>
                <w:sz w:val="24"/>
                <w:szCs w:val="24"/>
              </w:rPr>
              <w:t>«</w:t>
            </w:r>
            <w:proofErr w:type="spellStart"/>
            <w:r w:rsidRPr="008665EE">
              <w:rPr>
                <w:rFonts w:ascii="Times New Roman" w:eastAsia="Times New Roman" w:hAnsi="Times New Roman"/>
                <w:b/>
                <w:color w:val="000000"/>
                <w:w w:val="97"/>
                <w:sz w:val="24"/>
                <w:szCs w:val="24"/>
              </w:rPr>
              <w:t>Хоббит</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или</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Туда</w:t>
            </w:r>
            <w:proofErr w:type="spellEnd"/>
            <w:r w:rsidRPr="008665EE">
              <w:rPr>
                <w:rFonts w:ascii="Times New Roman" w:eastAsia="Times New Roman" w:hAnsi="Times New Roman"/>
                <w:b/>
                <w:color w:val="000000"/>
                <w:w w:val="97"/>
                <w:sz w:val="24"/>
                <w:szCs w:val="24"/>
              </w:rPr>
              <w:t xml:space="preserve"> и </w:t>
            </w:r>
            <w:proofErr w:type="spellStart"/>
            <w:r w:rsidRPr="008665EE">
              <w:rPr>
                <w:rFonts w:ascii="Times New Roman" w:eastAsia="Times New Roman" w:hAnsi="Times New Roman"/>
                <w:b/>
                <w:color w:val="000000"/>
                <w:w w:val="97"/>
                <w:sz w:val="24"/>
                <w:szCs w:val="24"/>
              </w:rPr>
              <w:t>обратно</w:t>
            </w:r>
            <w:proofErr w:type="spellEnd"/>
            <w:r w:rsidRPr="008665EE">
              <w:rPr>
                <w:rFonts w:ascii="Times New Roman" w:eastAsia="Times New Roman" w:hAnsi="Times New Roman"/>
                <w:b/>
                <w:color w:val="000000"/>
                <w:w w:val="97"/>
                <w:sz w:val="24"/>
                <w:szCs w:val="24"/>
              </w:rPr>
              <w:t>» (</w:t>
            </w:r>
            <w:proofErr w:type="spellStart"/>
            <w:r w:rsidRPr="008665EE">
              <w:rPr>
                <w:rFonts w:ascii="Times New Roman" w:eastAsia="Times New Roman" w:hAnsi="Times New Roman"/>
                <w:b/>
                <w:color w:val="000000"/>
                <w:w w:val="97"/>
                <w:sz w:val="24"/>
                <w:szCs w:val="24"/>
              </w:rPr>
              <w:t>главы</w:t>
            </w:r>
            <w:proofErr w:type="spellEnd"/>
            <w:r w:rsidRPr="008665EE">
              <w:rPr>
                <w:rFonts w:ascii="Times New Roman" w:eastAsia="Times New Roman" w:hAnsi="Times New Roman"/>
                <w:b/>
                <w:color w:val="000000"/>
                <w:w w:val="97"/>
                <w:sz w:val="24"/>
                <w:szCs w:val="24"/>
              </w:rPr>
              <w:t xml:space="preserve">) и </w:t>
            </w:r>
            <w:proofErr w:type="spellStart"/>
            <w:r w:rsidRPr="008665EE">
              <w:rPr>
                <w:rFonts w:ascii="Times New Roman" w:eastAsia="Times New Roman" w:hAnsi="Times New Roman"/>
                <w:b/>
                <w:color w:val="000000"/>
                <w:w w:val="97"/>
                <w:sz w:val="24"/>
                <w:szCs w:val="24"/>
              </w:rPr>
              <w:t>др</w:t>
            </w:r>
            <w:proofErr w:type="spellEnd"/>
            <w:r w:rsidRPr="008665EE">
              <w:rPr>
                <w:rFonts w:ascii="Times New Roman" w:eastAsia="Times New Roman" w:hAnsi="Times New Roman"/>
                <w:b/>
                <w:color w:val="000000"/>
                <w:w w:val="97"/>
                <w:sz w:val="24"/>
                <w:szCs w:val="24"/>
              </w:rPr>
              <w:t xml:space="preserve">. </w:t>
            </w:r>
          </w:p>
        </w:tc>
        <w:tc>
          <w:tcPr>
            <w:tcW w:w="528" w:type="dxa"/>
            <w:tcBorders>
              <w:top w:val="single" w:sz="5"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0"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140"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80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236"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382" w:type="dxa"/>
            <w:tcBorders>
              <w:top w:val="single" w:sz="5"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bl>
    <w:p w:rsidR="00FC6EA8" w:rsidRPr="008665EE" w:rsidRDefault="00FC6EA8">
      <w:pPr>
        <w:autoSpaceDE w:val="0"/>
        <w:autoSpaceDN w:val="0"/>
        <w:spacing w:after="0" w:line="14" w:lineRule="exact"/>
        <w:rPr>
          <w:sz w:val="24"/>
          <w:szCs w:val="24"/>
        </w:rPr>
      </w:pPr>
    </w:p>
    <w:p w:rsidR="00FC6EA8" w:rsidRPr="008665EE" w:rsidRDefault="00FC6EA8">
      <w:pPr>
        <w:rPr>
          <w:sz w:val="24"/>
          <w:szCs w:val="24"/>
        </w:rPr>
        <w:sectPr w:rsidR="00FC6EA8" w:rsidRPr="008665EE">
          <w:pgSz w:w="16840" w:h="11900"/>
          <w:pgMar w:top="284" w:right="640" w:bottom="1018" w:left="666" w:header="720" w:footer="720" w:gutter="0"/>
          <w:cols w:space="720" w:equalWidth="0">
            <w:col w:w="15534" w:space="0"/>
          </w:cols>
          <w:docGrid w:linePitch="360"/>
        </w:sectPr>
      </w:pPr>
    </w:p>
    <w:p w:rsidR="00FC6EA8" w:rsidRPr="008665EE" w:rsidRDefault="00FC6EA8">
      <w:pPr>
        <w:autoSpaceDE w:val="0"/>
        <w:autoSpaceDN w:val="0"/>
        <w:spacing w:after="66" w:line="220" w:lineRule="exact"/>
        <w:rPr>
          <w:sz w:val="24"/>
          <w:szCs w:val="24"/>
        </w:rPr>
      </w:pPr>
    </w:p>
    <w:tbl>
      <w:tblPr>
        <w:tblW w:w="0" w:type="auto"/>
        <w:tblInd w:w="6" w:type="dxa"/>
        <w:tblLayout w:type="fixed"/>
        <w:tblLook w:val="04A0"/>
      </w:tblPr>
      <w:tblGrid>
        <w:gridCol w:w="396"/>
        <w:gridCol w:w="4768"/>
        <w:gridCol w:w="528"/>
        <w:gridCol w:w="1104"/>
        <w:gridCol w:w="1140"/>
        <w:gridCol w:w="804"/>
        <w:gridCol w:w="4144"/>
        <w:gridCol w:w="1236"/>
        <w:gridCol w:w="1382"/>
      </w:tblGrid>
      <w:tr w:rsidR="00FC6EA8" w:rsidRPr="008665EE">
        <w:trPr>
          <w:trHeight w:hRule="exact" w:val="1500"/>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8.3.</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52" w:lineRule="auto"/>
              <w:ind w:left="72"/>
              <w:rPr>
                <w:sz w:val="24"/>
                <w:szCs w:val="24"/>
                <w:lang w:val="ru-RU"/>
              </w:rPr>
            </w:pPr>
            <w:r w:rsidRPr="008665EE">
              <w:rPr>
                <w:rFonts w:ascii="Times New Roman" w:eastAsia="Times New Roman" w:hAnsi="Times New Roman"/>
                <w:b/>
                <w:color w:val="000000"/>
                <w:w w:val="97"/>
                <w:sz w:val="24"/>
                <w:szCs w:val="24"/>
                <w:lang w:val="ru-RU"/>
              </w:rPr>
              <w:t xml:space="preserve">Зарубежная проза о детях </w:t>
            </w:r>
            <w:r w:rsidRPr="008665EE">
              <w:rPr>
                <w:sz w:val="24"/>
                <w:szCs w:val="24"/>
                <w:lang w:val="ru-RU"/>
              </w:rPr>
              <w:br/>
            </w:r>
            <w:r w:rsidRPr="008665EE">
              <w:rPr>
                <w:rFonts w:ascii="Times New Roman" w:eastAsia="Times New Roman" w:hAnsi="Times New Roman"/>
                <w:b/>
                <w:color w:val="000000"/>
                <w:w w:val="97"/>
                <w:sz w:val="24"/>
                <w:szCs w:val="24"/>
                <w:lang w:val="ru-RU"/>
              </w:rPr>
              <w:t>и подростках (два произведения по выбору). Например, М. Твен</w:t>
            </w:r>
            <w:proofErr w:type="gramStart"/>
            <w:r w:rsidRPr="008665EE">
              <w:rPr>
                <w:rFonts w:ascii="Times New Roman" w:eastAsia="Times New Roman" w:hAnsi="Times New Roman"/>
                <w:b/>
                <w:color w:val="000000"/>
                <w:w w:val="97"/>
                <w:sz w:val="24"/>
                <w:szCs w:val="24"/>
                <w:lang w:val="ru-RU"/>
              </w:rPr>
              <w:t>.«</w:t>
            </w:r>
            <w:proofErr w:type="gramEnd"/>
            <w:r w:rsidRPr="008665EE">
              <w:rPr>
                <w:rFonts w:ascii="Times New Roman" w:eastAsia="Times New Roman" w:hAnsi="Times New Roman"/>
                <w:b/>
                <w:color w:val="000000"/>
                <w:w w:val="97"/>
                <w:sz w:val="24"/>
                <w:szCs w:val="24"/>
                <w:lang w:val="ru-RU"/>
              </w:rPr>
              <w:t xml:space="preserve">Приключения Тома </w:t>
            </w:r>
            <w:proofErr w:type="spellStart"/>
            <w:r w:rsidRPr="008665EE">
              <w:rPr>
                <w:rFonts w:ascii="Times New Roman" w:eastAsia="Times New Roman" w:hAnsi="Times New Roman"/>
                <w:b/>
                <w:color w:val="000000"/>
                <w:w w:val="97"/>
                <w:sz w:val="24"/>
                <w:szCs w:val="24"/>
                <w:lang w:val="ru-RU"/>
              </w:rPr>
              <w:t>Сойера</w:t>
            </w:r>
            <w:proofErr w:type="spellEnd"/>
            <w:r w:rsidRPr="008665EE">
              <w:rPr>
                <w:rFonts w:ascii="Times New Roman" w:eastAsia="Times New Roman" w:hAnsi="Times New Roman"/>
                <w:b/>
                <w:color w:val="000000"/>
                <w:w w:val="97"/>
                <w:sz w:val="24"/>
                <w:szCs w:val="24"/>
                <w:lang w:val="ru-RU"/>
              </w:rPr>
              <w:t xml:space="preserve">» (главы); Дж. Лондон. «Сказание о </w:t>
            </w:r>
            <w:proofErr w:type="spellStart"/>
            <w:r w:rsidRPr="008665EE">
              <w:rPr>
                <w:rFonts w:ascii="Times New Roman" w:eastAsia="Times New Roman" w:hAnsi="Times New Roman"/>
                <w:b/>
                <w:color w:val="000000"/>
                <w:w w:val="97"/>
                <w:sz w:val="24"/>
                <w:szCs w:val="24"/>
                <w:lang w:val="ru-RU"/>
              </w:rPr>
              <w:t>Кише</w:t>
            </w:r>
            <w:proofErr w:type="spellEnd"/>
            <w:r w:rsidRPr="008665EE">
              <w:rPr>
                <w:rFonts w:ascii="Times New Roman" w:eastAsia="Times New Roman" w:hAnsi="Times New Roman"/>
                <w:b/>
                <w:color w:val="000000"/>
                <w:w w:val="97"/>
                <w:sz w:val="24"/>
                <w:szCs w:val="24"/>
                <w:lang w:val="ru-RU"/>
              </w:rPr>
              <w:t xml:space="preserve">»; </w:t>
            </w:r>
            <w:r w:rsidRPr="008665EE">
              <w:rPr>
                <w:sz w:val="24"/>
                <w:szCs w:val="24"/>
                <w:lang w:val="ru-RU"/>
              </w:rPr>
              <w:br/>
            </w:r>
            <w:r w:rsidRPr="008665EE">
              <w:rPr>
                <w:rFonts w:ascii="Times New Roman" w:eastAsia="Times New Roman" w:hAnsi="Times New Roman"/>
                <w:b/>
                <w:color w:val="000000"/>
                <w:w w:val="97"/>
                <w:sz w:val="24"/>
                <w:szCs w:val="24"/>
                <w:lang w:val="ru-RU"/>
              </w:rPr>
              <w:t xml:space="preserve">Р. </w:t>
            </w:r>
            <w:proofErr w:type="spellStart"/>
            <w:r w:rsidRPr="008665EE">
              <w:rPr>
                <w:rFonts w:ascii="Times New Roman" w:eastAsia="Times New Roman" w:hAnsi="Times New Roman"/>
                <w:b/>
                <w:color w:val="000000"/>
                <w:w w:val="97"/>
                <w:sz w:val="24"/>
                <w:szCs w:val="24"/>
                <w:lang w:val="ru-RU"/>
              </w:rPr>
              <w:t>Брэдбери</w:t>
            </w:r>
            <w:proofErr w:type="spellEnd"/>
            <w:r w:rsidRPr="008665EE">
              <w:rPr>
                <w:rFonts w:ascii="Times New Roman" w:eastAsia="Times New Roman" w:hAnsi="Times New Roman"/>
                <w:b/>
                <w:color w:val="000000"/>
                <w:w w:val="97"/>
                <w:sz w:val="24"/>
                <w:szCs w:val="24"/>
                <w:lang w:val="ru-RU"/>
              </w:rPr>
              <w:t>. Рассказы.</w:t>
            </w:r>
          </w:p>
          <w:p w:rsidR="00FC6EA8" w:rsidRPr="008665EE" w:rsidRDefault="003279CC">
            <w:pPr>
              <w:autoSpaceDE w:val="0"/>
              <w:autoSpaceDN w:val="0"/>
              <w:spacing w:before="20" w:after="0" w:line="245" w:lineRule="auto"/>
              <w:ind w:left="72" w:right="144"/>
              <w:rPr>
                <w:sz w:val="24"/>
                <w:szCs w:val="24"/>
                <w:lang w:val="ru-RU"/>
              </w:rPr>
            </w:pPr>
            <w:r w:rsidRPr="008665EE">
              <w:rPr>
                <w:rFonts w:ascii="Times New Roman" w:eastAsia="Times New Roman" w:hAnsi="Times New Roman"/>
                <w:b/>
                <w:color w:val="000000"/>
                <w:w w:val="97"/>
                <w:sz w:val="24"/>
                <w:szCs w:val="24"/>
                <w:lang w:val="ru-RU"/>
              </w:rPr>
              <w:t>Например, «Каникулы», «Звук бегущих ног», «Зелёное утро» и др.</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jc w:val="center"/>
              <w:rPr>
                <w:sz w:val="24"/>
                <w:szCs w:val="24"/>
              </w:rPr>
            </w:pPr>
            <w:r w:rsidRPr="008665EE">
              <w:rPr>
                <w:rFonts w:ascii="Times New Roman" w:eastAsia="Times New Roman" w:hAnsi="Times New Roman"/>
                <w:color w:val="000000"/>
                <w:w w:val="97"/>
                <w:sz w:val="24"/>
                <w:szCs w:val="24"/>
              </w:rPr>
              <w:t>8.4.</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45" w:lineRule="auto"/>
              <w:ind w:left="72" w:right="432"/>
              <w:rPr>
                <w:sz w:val="24"/>
                <w:szCs w:val="24"/>
                <w:lang w:val="ru-RU"/>
              </w:rPr>
            </w:pPr>
            <w:r w:rsidRPr="008665EE">
              <w:rPr>
                <w:rFonts w:ascii="Times New Roman" w:eastAsia="Times New Roman" w:hAnsi="Times New Roman"/>
                <w:b/>
                <w:color w:val="000000"/>
                <w:w w:val="97"/>
                <w:sz w:val="24"/>
                <w:szCs w:val="24"/>
                <w:lang w:val="ru-RU"/>
              </w:rPr>
              <w:t>Зарубежная приключенческая проза (два произведения по выбору).</w:t>
            </w:r>
          </w:p>
          <w:p w:rsidR="00FC6EA8" w:rsidRPr="008665EE" w:rsidRDefault="003279CC">
            <w:pPr>
              <w:autoSpaceDE w:val="0"/>
              <w:autoSpaceDN w:val="0"/>
              <w:spacing w:before="20" w:after="0" w:line="245" w:lineRule="auto"/>
              <w:ind w:left="72" w:right="432"/>
              <w:rPr>
                <w:sz w:val="24"/>
                <w:szCs w:val="24"/>
                <w:lang w:val="ru-RU"/>
              </w:rPr>
            </w:pPr>
            <w:r w:rsidRPr="008665EE">
              <w:rPr>
                <w:rFonts w:ascii="Times New Roman" w:eastAsia="Times New Roman" w:hAnsi="Times New Roman"/>
                <w:b/>
                <w:color w:val="000000"/>
                <w:w w:val="97"/>
                <w:sz w:val="24"/>
                <w:szCs w:val="24"/>
                <w:lang w:val="ru-RU"/>
              </w:rPr>
              <w:t>Например, Р. Л. Стивенсон. «Остров сокровищ», «Чёрная стрела» (главы по выбору) и др.</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111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jc w:val="center"/>
              <w:rPr>
                <w:sz w:val="24"/>
                <w:szCs w:val="24"/>
              </w:rPr>
            </w:pPr>
            <w:r w:rsidRPr="008665EE">
              <w:rPr>
                <w:rFonts w:ascii="Times New Roman" w:eastAsia="Times New Roman" w:hAnsi="Times New Roman"/>
                <w:color w:val="000000"/>
                <w:w w:val="97"/>
                <w:sz w:val="24"/>
                <w:szCs w:val="24"/>
              </w:rPr>
              <w:t>8.5.</w:t>
            </w:r>
          </w:p>
        </w:tc>
        <w:tc>
          <w:tcPr>
            <w:tcW w:w="4768" w:type="dxa"/>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6" w:after="0" w:line="245" w:lineRule="auto"/>
              <w:ind w:left="72" w:right="576"/>
              <w:rPr>
                <w:sz w:val="24"/>
                <w:szCs w:val="24"/>
                <w:lang w:val="ru-RU"/>
              </w:rPr>
            </w:pPr>
            <w:r w:rsidRPr="008665EE">
              <w:rPr>
                <w:rFonts w:ascii="Times New Roman" w:eastAsia="Times New Roman" w:hAnsi="Times New Roman"/>
                <w:b/>
                <w:color w:val="000000"/>
                <w:w w:val="97"/>
                <w:sz w:val="24"/>
                <w:szCs w:val="24"/>
                <w:lang w:val="ru-RU"/>
              </w:rPr>
              <w:t>Зарубежная проза о животных (одно-два произведения по выбору).</w:t>
            </w:r>
          </w:p>
          <w:p w:rsidR="00FC6EA8" w:rsidRPr="008665EE" w:rsidRDefault="003279CC">
            <w:pPr>
              <w:autoSpaceDE w:val="0"/>
              <w:autoSpaceDN w:val="0"/>
              <w:spacing w:before="18" w:after="0" w:line="250" w:lineRule="auto"/>
              <w:ind w:left="72" w:right="144"/>
              <w:rPr>
                <w:sz w:val="24"/>
                <w:szCs w:val="24"/>
              </w:rPr>
            </w:pPr>
            <w:r w:rsidRPr="008665EE">
              <w:rPr>
                <w:rFonts w:ascii="Times New Roman" w:eastAsia="Times New Roman" w:hAnsi="Times New Roman"/>
                <w:b/>
                <w:color w:val="000000"/>
                <w:w w:val="97"/>
                <w:sz w:val="24"/>
                <w:szCs w:val="24"/>
                <w:lang w:val="ru-RU"/>
              </w:rPr>
              <w:t>Например, Э. Сетон-Томпсон. «</w:t>
            </w:r>
            <w:proofErr w:type="gramStart"/>
            <w:r w:rsidRPr="008665EE">
              <w:rPr>
                <w:rFonts w:ascii="Times New Roman" w:eastAsia="Times New Roman" w:hAnsi="Times New Roman"/>
                <w:b/>
                <w:color w:val="000000"/>
                <w:w w:val="97"/>
                <w:sz w:val="24"/>
                <w:szCs w:val="24"/>
                <w:lang w:val="ru-RU"/>
              </w:rPr>
              <w:t>Королевская</w:t>
            </w:r>
            <w:proofErr w:type="gramEnd"/>
            <w:r w:rsidRPr="008665EE">
              <w:rPr>
                <w:rFonts w:ascii="Times New Roman" w:eastAsia="Times New Roman" w:hAnsi="Times New Roman"/>
                <w:b/>
                <w:color w:val="000000"/>
                <w:w w:val="97"/>
                <w:sz w:val="24"/>
                <w:szCs w:val="24"/>
                <w:lang w:val="ru-RU"/>
              </w:rPr>
              <w:t xml:space="preserve"> </w:t>
            </w:r>
            <w:proofErr w:type="spellStart"/>
            <w:r w:rsidRPr="008665EE">
              <w:rPr>
                <w:rFonts w:ascii="Times New Roman" w:eastAsia="Times New Roman" w:hAnsi="Times New Roman"/>
                <w:b/>
                <w:color w:val="000000"/>
                <w:w w:val="97"/>
                <w:sz w:val="24"/>
                <w:szCs w:val="24"/>
                <w:lang w:val="ru-RU"/>
              </w:rPr>
              <w:t>аналостанка</w:t>
            </w:r>
            <w:proofErr w:type="spellEnd"/>
            <w:r w:rsidRPr="008665EE">
              <w:rPr>
                <w:rFonts w:ascii="Times New Roman" w:eastAsia="Times New Roman" w:hAnsi="Times New Roman"/>
                <w:b/>
                <w:color w:val="000000"/>
                <w:w w:val="97"/>
                <w:sz w:val="24"/>
                <w:szCs w:val="24"/>
                <w:lang w:val="ru-RU"/>
              </w:rPr>
              <w:t xml:space="preserve">»; Дж. Даррелл. «Говорящий свёрток»; </w:t>
            </w:r>
            <w:proofErr w:type="gramStart"/>
            <w:r w:rsidRPr="008665EE">
              <w:rPr>
                <w:rFonts w:ascii="Times New Roman" w:eastAsia="Times New Roman" w:hAnsi="Times New Roman"/>
                <w:b/>
                <w:color w:val="000000"/>
                <w:w w:val="97"/>
                <w:sz w:val="24"/>
                <w:szCs w:val="24"/>
                <w:lang w:val="ru-RU"/>
              </w:rPr>
              <w:t>Дж</w:t>
            </w:r>
            <w:proofErr w:type="gramEnd"/>
            <w:r w:rsidRPr="008665EE">
              <w:rPr>
                <w:rFonts w:ascii="Times New Roman" w:eastAsia="Times New Roman" w:hAnsi="Times New Roman"/>
                <w:b/>
                <w:color w:val="000000"/>
                <w:w w:val="97"/>
                <w:sz w:val="24"/>
                <w:szCs w:val="24"/>
                <w:lang w:val="ru-RU"/>
              </w:rPr>
              <w:t xml:space="preserve">. Лондон. </w:t>
            </w:r>
            <w:r w:rsidRPr="008665EE">
              <w:rPr>
                <w:rFonts w:ascii="Times New Roman" w:eastAsia="Times New Roman" w:hAnsi="Times New Roman"/>
                <w:b/>
                <w:color w:val="000000"/>
                <w:w w:val="97"/>
                <w:sz w:val="24"/>
                <w:szCs w:val="24"/>
              </w:rPr>
              <w:t>«</w:t>
            </w:r>
            <w:proofErr w:type="spellStart"/>
            <w:r w:rsidRPr="008665EE">
              <w:rPr>
                <w:rFonts w:ascii="Times New Roman" w:eastAsia="Times New Roman" w:hAnsi="Times New Roman"/>
                <w:b/>
                <w:color w:val="000000"/>
                <w:w w:val="97"/>
                <w:sz w:val="24"/>
                <w:szCs w:val="24"/>
              </w:rPr>
              <w:t>Белый</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Клык</w:t>
            </w:r>
            <w:proofErr w:type="spellEnd"/>
            <w:r w:rsidRPr="008665EE">
              <w:rPr>
                <w:rFonts w:ascii="Times New Roman" w:eastAsia="Times New Roman" w:hAnsi="Times New Roman"/>
                <w:b/>
                <w:color w:val="000000"/>
                <w:w w:val="97"/>
                <w:sz w:val="24"/>
                <w:szCs w:val="24"/>
              </w:rPr>
              <w:t xml:space="preserve">»; </w:t>
            </w:r>
            <w:proofErr w:type="spellStart"/>
            <w:r w:rsidRPr="008665EE">
              <w:rPr>
                <w:rFonts w:ascii="Times New Roman" w:eastAsia="Times New Roman" w:hAnsi="Times New Roman"/>
                <w:b/>
                <w:color w:val="000000"/>
                <w:w w:val="97"/>
                <w:sz w:val="24"/>
                <w:szCs w:val="24"/>
              </w:rPr>
              <w:t>Дж</w:t>
            </w:r>
            <w:proofErr w:type="spellEnd"/>
            <w:r w:rsidRPr="008665EE">
              <w:rPr>
                <w:rFonts w:ascii="Times New Roman" w:eastAsia="Times New Roman" w:hAnsi="Times New Roman"/>
                <w:b/>
                <w:color w:val="000000"/>
                <w:w w:val="97"/>
                <w:sz w:val="24"/>
                <w:szCs w:val="24"/>
              </w:rPr>
              <w:t xml:space="preserve">. Р. </w:t>
            </w:r>
            <w:proofErr w:type="spellStart"/>
            <w:r w:rsidRPr="008665EE">
              <w:rPr>
                <w:rFonts w:ascii="Times New Roman" w:eastAsia="Times New Roman" w:hAnsi="Times New Roman"/>
                <w:b/>
                <w:color w:val="000000"/>
                <w:w w:val="97"/>
                <w:sz w:val="24"/>
                <w:szCs w:val="24"/>
              </w:rPr>
              <w:t>Киплинг</w:t>
            </w:r>
            <w:proofErr w:type="spellEnd"/>
            <w:r w:rsidRPr="008665EE">
              <w:rPr>
                <w:rFonts w:ascii="Times New Roman" w:eastAsia="Times New Roman" w:hAnsi="Times New Roman"/>
                <w:b/>
                <w:color w:val="000000"/>
                <w:w w:val="97"/>
                <w:sz w:val="24"/>
                <w:szCs w:val="24"/>
              </w:rPr>
              <w:t>. «</w:t>
            </w:r>
            <w:proofErr w:type="spellStart"/>
            <w:r w:rsidRPr="008665EE">
              <w:rPr>
                <w:rFonts w:ascii="Times New Roman" w:eastAsia="Times New Roman" w:hAnsi="Times New Roman"/>
                <w:b/>
                <w:color w:val="000000"/>
                <w:w w:val="97"/>
                <w:sz w:val="24"/>
                <w:szCs w:val="24"/>
              </w:rPr>
              <w:t>Маугли</w:t>
            </w:r>
            <w:proofErr w:type="spellEnd"/>
            <w:r w:rsidRPr="008665EE">
              <w:rPr>
                <w:rFonts w:ascii="Times New Roman" w:eastAsia="Times New Roman" w:hAnsi="Times New Roman"/>
                <w:b/>
                <w:color w:val="000000"/>
                <w:w w:val="97"/>
                <w:sz w:val="24"/>
                <w:szCs w:val="24"/>
              </w:rPr>
              <w:t>», «</w:t>
            </w:r>
            <w:proofErr w:type="spellStart"/>
            <w:r w:rsidRPr="008665EE">
              <w:rPr>
                <w:rFonts w:ascii="Times New Roman" w:eastAsia="Times New Roman" w:hAnsi="Times New Roman"/>
                <w:b/>
                <w:color w:val="000000"/>
                <w:w w:val="97"/>
                <w:sz w:val="24"/>
                <w:szCs w:val="24"/>
              </w:rPr>
              <w:t>Рикки-Тикки-Тави</w:t>
            </w:r>
            <w:proofErr w:type="spellEnd"/>
            <w:r w:rsidRPr="008665EE">
              <w:rPr>
                <w:rFonts w:ascii="Times New Roman" w:eastAsia="Times New Roman" w:hAnsi="Times New Roman"/>
                <w:b/>
                <w:color w:val="000000"/>
                <w:w w:val="97"/>
                <w:sz w:val="24"/>
                <w:szCs w:val="24"/>
              </w:rPr>
              <w:t xml:space="preserve">» </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6" w:after="0" w:line="233" w:lineRule="auto"/>
              <w:ind w:left="70"/>
              <w:rPr>
                <w:sz w:val="24"/>
                <w:szCs w:val="24"/>
              </w:rPr>
            </w:pPr>
            <w:r w:rsidRPr="008665EE">
              <w:rPr>
                <w:rFonts w:ascii="Times New Roman" w:eastAsia="Times New Roman" w:hAnsi="Times New Roman"/>
                <w:color w:val="000000"/>
                <w:w w:val="97"/>
                <w:sz w:val="24"/>
                <w:szCs w:val="24"/>
              </w:rPr>
              <w:t>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414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236"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c>
          <w:tcPr>
            <w:tcW w:w="1382"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34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Итого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по</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разделу</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8</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34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proofErr w:type="spellStart"/>
            <w:r w:rsidRPr="008665EE">
              <w:rPr>
                <w:rFonts w:ascii="Times New Roman" w:eastAsia="Times New Roman" w:hAnsi="Times New Roman"/>
                <w:color w:val="000000"/>
                <w:w w:val="97"/>
                <w:sz w:val="24"/>
                <w:szCs w:val="24"/>
              </w:rPr>
              <w:t>Резервное</w:t>
            </w:r>
            <w:proofErr w:type="spellEnd"/>
            <w:r w:rsidRPr="008665EE">
              <w:rPr>
                <w:rFonts w:ascii="Times New Roman" w:eastAsia="Times New Roman" w:hAnsi="Times New Roman"/>
                <w:color w:val="000000"/>
                <w:w w:val="97"/>
                <w:sz w:val="24"/>
                <w:szCs w:val="24"/>
              </w:rPr>
              <w:t xml:space="preserve"> </w:t>
            </w:r>
            <w:proofErr w:type="spellStart"/>
            <w:r w:rsidRPr="008665EE">
              <w:rPr>
                <w:rFonts w:ascii="Times New Roman" w:eastAsia="Times New Roman" w:hAnsi="Times New Roman"/>
                <w:color w:val="000000"/>
                <w:w w:val="97"/>
                <w:sz w:val="24"/>
                <w:szCs w:val="24"/>
              </w:rPr>
              <w:t>время</w:t>
            </w:r>
            <w:proofErr w:type="spellEnd"/>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15</w:t>
            </w:r>
          </w:p>
        </w:tc>
        <w:tc>
          <w:tcPr>
            <w:tcW w:w="9810"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r w:rsidR="00FC6EA8" w:rsidRPr="008665EE">
        <w:trPr>
          <w:trHeight w:hRule="exact" w:val="328"/>
        </w:trPr>
        <w:tc>
          <w:tcPr>
            <w:tcW w:w="5164" w:type="dxa"/>
            <w:gridSpan w:val="2"/>
            <w:tcBorders>
              <w:top w:val="single" w:sz="4" w:space="0" w:color="000000"/>
              <w:left w:val="single" w:sz="4" w:space="0" w:color="000000"/>
              <w:bottom w:val="single" w:sz="4" w:space="0" w:color="000000"/>
              <w:right w:val="single" w:sz="5"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lang w:val="ru-RU"/>
              </w:rPr>
            </w:pPr>
            <w:r w:rsidRPr="008665EE">
              <w:rPr>
                <w:rFonts w:ascii="Times New Roman" w:eastAsia="Times New Roman" w:hAnsi="Times New Roman"/>
                <w:color w:val="000000"/>
                <w:w w:val="97"/>
                <w:sz w:val="24"/>
                <w:szCs w:val="24"/>
                <w:lang w:val="ru-RU"/>
              </w:rPr>
              <w:t>ОБЩЕЕ КОЛИЧЕСТВО ЧАСОВ ПО ПРОГРАММЕ</w:t>
            </w:r>
          </w:p>
        </w:tc>
        <w:tc>
          <w:tcPr>
            <w:tcW w:w="528" w:type="dxa"/>
            <w:tcBorders>
              <w:top w:val="single" w:sz="4" w:space="0" w:color="000000"/>
              <w:left w:val="single" w:sz="5"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0"/>
              <w:rPr>
                <w:sz w:val="24"/>
                <w:szCs w:val="24"/>
              </w:rPr>
            </w:pPr>
            <w:r w:rsidRPr="008665EE">
              <w:rPr>
                <w:rFonts w:ascii="Times New Roman" w:eastAsia="Times New Roman" w:hAnsi="Times New Roman"/>
                <w:color w:val="000000"/>
                <w:w w:val="97"/>
                <w:sz w:val="24"/>
                <w:szCs w:val="24"/>
              </w:rPr>
              <w:t>102</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2</w:t>
            </w:r>
          </w:p>
        </w:tc>
        <w:tc>
          <w:tcPr>
            <w:tcW w:w="1140" w:type="dxa"/>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3279CC">
            <w:pPr>
              <w:autoSpaceDE w:val="0"/>
              <w:autoSpaceDN w:val="0"/>
              <w:spacing w:before="78" w:after="0" w:line="230" w:lineRule="auto"/>
              <w:ind w:left="72"/>
              <w:rPr>
                <w:sz w:val="24"/>
                <w:szCs w:val="24"/>
              </w:rPr>
            </w:pPr>
            <w:r w:rsidRPr="008665EE">
              <w:rPr>
                <w:rFonts w:ascii="Times New Roman" w:eastAsia="Times New Roman" w:hAnsi="Times New Roman"/>
                <w:color w:val="000000"/>
                <w:w w:val="97"/>
                <w:sz w:val="24"/>
                <w:szCs w:val="24"/>
              </w:rPr>
              <w:t>14</w:t>
            </w:r>
          </w:p>
        </w:tc>
        <w:tc>
          <w:tcPr>
            <w:tcW w:w="7566" w:type="dxa"/>
            <w:gridSpan w:val="4"/>
            <w:tcBorders>
              <w:top w:val="single" w:sz="4" w:space="0" w:color="000000"/>
              <w:left w:val="single" w:sz="4" w:space="0" w:color="000000"/>
              <w:bottom w:val="single" w:sz="4" w:space="0" w:color="000000"/>
              <w:right w:val="single" w:sz="4" w:space="0" w:color="000000"/>
            </w:tcBorders>
            <w:tcMar>
              <w:left w:w="0" w:type="dxa"/>
              <w:right w:w="0" w:type="dxa"/>
            </w:tcMar>
          </w:tcPr>
          <w:p w:rsidR="00FC6EA8" w:rsidRPr="008665EE" w:rsidRDefault="00FC6EA8">
            <w:pPr>
              <w:rPr>
                <w:sz w:val="24"/>
                <w:szCs w:val="24"/>
              </w:rPr>
            </w:pPr>
          </w:p>
        </w:tc>
      </w:tr>
    </w:tbl>
    <w:p w:rsidR="00FC6EA8" w:rsidRPr="008665EE" w:rsidRDefault="00FC6EA8">
      <w:pPr>
        <w:autoSpaceDE w:val="0"/>
        <w:autoSpaceDN w:val="0"/>
        <w:spacing w:after="0" w:line="14" w:lineRule="exact"/>
        <w:rPr>
          <w:sz w:val="24"/>
          <w:szCs w:val="24"/>
        </w:rPr>
      </w:pPr>
    </w:p>
    <w:p w:rsidR="00FC6EA8" w:rsidRDefault="00FC6EA8">
      <w:pPr>
        <w:sectPr w:rsidR="00FC6EA8">
          <w:pgSz w:w="16840" w:h="11900"/>
          <w:pgMar w:top="284" w:right="640" w:bottom="1440" w:left="666" w:header="720" w:footer="720" w:gutter="0"/>
          <w:cols w:space="720" w:equalWidth="0">
            <w:col w:w="15534" w:space="0"/>
          </w:cols>
          <w:docGrid w:linePitch="360"/>
        </w:sectPr>
      </w:pPr>
    </w:p>
    <w:p w:rsidR="00FC6EA8" w:rsidRDefault="00FC6EA8">
      <w:pPr>
        <w:autoSpaceDE w:val="0"/>
        <w:autoSpaceDN w:val="0"/>
        <w:spacing w:after="78" w:line="220" w:lineRule="exact"/>
      </w:pPr>
    </w:p>
    <w:p w:rsidR="00FC6EA8" w:rsidRDefault="003279CC">
      <w:pPr>
        <w:autoSpaceDE w:val="0"/>
        <w:autoSpaceDN w:val="0"/>
        <w:spacing w:after="0" w:line="230" w:lineRule="auto"/>
      </w:pPr>
      <w:r>
        <w:rPr>
          <w:rFonts w:ascii="Times New Roman" w:eastAsia="Times New Roman" w:hAnsi="Times New Roman"/>
          <w:b/>
          <w:color w:val="000000"/>
          <w:sz w:val="24"/>
        </w:rPr>
        <w:t xml:space="preserve">УЧЕБНО-МЕТОДИЧЕСКОЕ ОБЕСПЕЧЕНИЕ ОБРАЗОВАТЕЛЬНОГО ПРОЦЕССА </w:t>
      </w:r>
    </w:p>
    <w:p w:rsidR="00FC6EA8" w:rsidRPr="008665EE" w:rsidRDefault="003279CC">
      <w:pPr>
        <w:autoSpaceDE w:val="0"/>
        <w:autoSpaceDN w:val="0"/>
        <w:spacing w:before="346" w:after="0" w:line="382" w:lineRule="auto"/>
        <w:ind w:right="1440"/>
        <w:rPr>
          <w:lang w:val="ru-RU"/>
        </w:rPr>
      </w:pPr>
      <w:r w:rsidRPr="008665EE">
        <w:rPr>
          <w:rFonts w:ascii="Times New Roman" w:eastAsia="Times New Roman" w:hAnsi="Times New Roman"/>
          <w:b/>
          <w:color w:val="000000"/>
          <w:sz w:val="24"/>
          <w:lang w:val="ru-RU"/>
        </w:rPr>
        <w:t>ОБЯЗАТЕЛЬНЫЕ УЧЕБНЫЕ МАТЕРИАЛЫ ДЛЯ УЧЕНИКА</w:t>
      </w:r>
      <w:proofErr w:type="gramStart"/>
      <w:r w:rsidRPr="008665EE">
        <w:rPr>
          <w:rFonts w:ascii="Times New Roman" w:eastAsia="Times New Roman" w:hAnsi="Times New Roman"/>
          <w:b/>
          <w:color w:val="000000"/>
          <w:sz w:val="24"/>
          <w:lang w:val="ru-RU"/>
        </w:rPr>
        <w:t xml:space="preserve"> </w:t>
      </w:r>
      <w:r w:rsidRPr="008665EE">
        <w:rPr>
          <w:lang w:val="ru-RU"/>
        </w:rPr>
        <w:br/>
      </w:r>
      <w:r w:rsidRPr="008665EE">
        <w:rPr>
          <w:rFonts w:ascii="Times New Roman" w:eastAsia="Times New Roman" w:hAnsi="Times New Roman"/>
          <w:color w:val="000000"/>
          <w:sz w:val="24"/>
          <w:lang w:val="ru-RU"/>
        </w:rPr>
        <w:t>В</w:t>
      </w:r>
      <w:proofErr w:type="gramEnd"/>
      <w:r w:rsidRPr="008665EE">
        <w:rPr>
          <w:rFonts w:ascii="Times New Roman" w:eastAsia="Times New Roman" w:hAnsi="Times New Roman"/>
          <w:color w:val="000000"/>
          <w:sz w:val="24"/>
          <w:lang w:val="ru-RU"/>
        </w:rPr>
        <w:t xml:space="preserve">ведите свой вариант: </w:t>
      </w:r>
      <w:r w:rsidRPr="008665EE">
        <w:rPr>
          <w:lang w:val="ru-RU"/>
        </w:rPr>
        <w:br/>
      </w:r>
      <w:r w:rsidRPr="008665EE">
        <w:rPr>
          <w:rFonts w:ascii="Times New Roman" w:eastAsia="Times New Roman" w:hAnsi="Times New Roman"/>
          <w:b/>
          <w:color w:val="000000"/>
          <w:sz w:val="24"/>
          <w:lang w:val="ru-RU"/>
        </w:rPr>
        <w:t xml:space="preserve">МЕТОДИЧЕСКИЕ МАТЕРИАЛЫ ДЛЯ УЧИТЕЛЯ </w:t>
      </w:r>
      <w:r w:rsidRPr="008665EE">
        <w:rPr>
          <w:lang w:val="ru-RU"/>
        </w:rPr>
        <w:br/>
      </w:r>
      <w:r w:rsidRPr="008665EE">
        <w:rPr>
          <w:rFonts w:ascii="Times New Roman" w:eastAsia="Times New Roman" w:hAnsi="Times New Roman"/>
          <w:b/>
          <w:color w:val="000000"/>
          <w:sz w:val="24"/>
          <w:lang w:val="ru-RU"/>
        </w:rPr>
        <w:t>ЦИФРОВЫЕ ОБРАЗОВАТЕЛЬНЫЕ РЕСУРСЫ И РЕСУРСЫ СЕТИ ИНТЕРНЕТ</w:t>
      </w:r>
    </w:p>
    <w:p w:rsidR="00FC6EA8" w:rsidRPr="008665EE" w:rsidRDefault="00FC6EA8">
      <w:pPr>
        <w:rPr>
          <w:lang w:val="ru-RU"/>
        </w:rPr>
        <w:sectPr w:rsidR="00FC6EA8" w:rsidRPr="008665EE">
          <w:pgSz w:w="11900" w:h="16840"/>
          <w:pgMar w:top="298" w:right="650" w:bottom="1440" w:left="666" w:header="720" w:footer="720" w:gutter="0"/>
          <w:cols w:space="720" w:equalWidth="0">
            <w:col w:w="10584" w:space="0"/>
          </w:cols>
          <w:docGrid w:linePitch="360"/>
        </w:sectPr>
      </w:pPr>
    </w:p>
    <w:p w:rsidR="00FC6EA8" w:rsidRPr="008665EE" w:rsidRDefault="00FC6EA8">
      <w:pPr>
        <w:autoSpaceDE w:val="0"/>
        <w:autoSpaceDN w:val="0"/>
        <w:spacing w:after="78" w:line="220" w:lineRule="exact"/>
        <w:rPr>
          <w:lang w:val="ru-RU"/>
        </w:rPr>
      </w:pPr>
    </w:p>
    <w:p w:rsidR="00FC6EA8" w:rsidRPr="008665EE" w:rsidRDefault="003279CC">
      <w:pPr>
        <w:autoSpaceDE w:val="0"/>
        <w:autoSpaceDN w:val="0"/>
        <w:spacing w:after="0" w:line="379" w:lineRule="auto"/>
        <w:ind w:right="432"/>
        <w:rPr>
          <w:lang w:val="ru-RU"/>
        </w:rPr>
      </w:pPr>
      <w:r w:rsidRPr="008665EE">
        <w:rPr>
          <w:rFonts w:ascii="Times New Roman" w:eastAsia="Times New Roman" w:hAnsi="Times New Roman"/>
          <w:b/>
          <w:color w:val="000000"/>
          <w:sz w:val="24"/>
          <w:lang w:val="ru-RU"/>
        </w:rPr>
        <w:t xml:space="preserve">МАТЕРИАЛЬНО-ТЕХНИЧЕСКОЕ ОБЕСПЕЧЕНИЕ ОБРАЗОВАТЕЛЬНОГО ПРОЦЕССА УЧЕБНОЕ ОБОРУДОВАНИЕ </w:t>
      </w:r>
      <w:r w:rsidRPr="008665EE">
        <w:rPr>
          <w:lang w:val="ru-RU"/>
        </w:rPr>
        <w:br/>
      </w:r>
      <w:proofErr w:type="gramStart"/>
      <w:r w:rsidRPr="008665EE">
        <w:rPr>
          <w:rFonts w:ascii="Times New Roman" w:eastAsia="Times New Roman" w:hAnsi="Times New Roman"/>
          <w:b/>
          <w:color w:val="000000"/>
          <w:sz w:val="24"/>
          <w:lang w:val="ru-RU"/>
        </w:rPr>
        <w:t>ОБОРУДОВАНИЕ</w:t>
      </w:r>
      <w:proofErr w:type="gramEnd"/>
      <w:r w:rsidRPr="008665EE">
        <w:rPr>
          <w:rFonts w:ascii="Times New Roman" w:eastAsia="Times New Roman" w:hAnsi="Times New Roman"/>
          <w:b/>
          <w:color w:val="000000"/>
          <w:sz w:val="24"/>
          <w:lang w:val="ru-RU"/>
        </w:rPr>
        <w:t xml:space="preserve"> ДЛЯ ПРОВЕДЕНИЯ ЛАБОРАТОРНЫХ, ПРАКТИЧЕСКИХ РАБОТ, ДЕМОНСТРАЦИЙ</w:t>
      </w:r>
    </w:p>
    <w:p w:rsidR="00FC6EA8" w:rsidRPr="008665EE" w:rsidRDefault="00FC6EA8">
      <w:pPr>
        <w:rPr>
          <w:lang w:val="ru-RU"/>
        </w:rPr>
        <w:sectPr w:rsidR="00FC6EA8" w:rsidRPr="008665EE">
          <w:pgSz w:w="11900" w:h="16840"/>
          <w:pgMar w:top="298" w:right="650" w:bottom="1440" w:left="666" w:header="720" w:footer="720" w:gutter="0"/>
          <w:cols w:space="720" w:equalWidth="0">
            <w:col w:w="10584" w:space="0"/>
          </w:cols>
          <w:docGrid w:linePitch="360"/>
        </w:sectPr>
      </w:pPr>
    </w:p>
    <w:p w:rsidR="003279CC" w:rsidRPr="008665EE" w:rsidRDefault="003279CC">
      <w:pPr>
        <w:rPr>
          <w:lang w:val="ru-RU"/>
        </w:rPr>
      </w:pPr>
    </w:p>
    <w:sectPr w:rsidR="003279CC" w:rsidRPr="008665EE" w:rsidSect="00034616">
      <w:pgSz w:w="11900" w:h="16840"/>
      <w:pgMar w:top="1440" w:right="1440" w:bottom="1440" w:left="1440" w:header="720" w:footer="720" w:gutter="0"/>
      <w:cols w:space="720" w:equalWidth="0">
        <w:col w:w="10584" w:space="0"/>
      </w:cols>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nsid w:val="FFFFFF7F"/>
    <w:multiLevelType w:val="singleLevel"/>
    <w:tmpl w:val="38441652"/>
    <w:lvl w:ilvl="0">
      <w:start w:val="1"/>
      <w:numFmt w:val="decimal"/>
      <w:pStyle w:val="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a"/>
      <w:lvlText w:val="%1."/>
      <w:lvlJc w:val="left"/>
      <w:pPr>
        <w:tabs>
          <w:tab w:val="num" w:pos="360"/>
        </w:tabs>
        <w:ind w:left="360" w:hanging="360"/>
      </w:pPr>
    </w:lvl>
  </w:abstractNum>
  <w:abstractNum w:abstractNumId="8">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B47730"/>
    <w:rsid w:val="00034616"/>
    <w:rsid w:val="0006063C"/>
    <w:rsid w:val="0015074B"/>
    <w:rsid w:val="0016079A"/>
    <w:rsid w:val="00207FA6"/>
    <w:rsid w:val="0029639D"/>
    <w:rsid w:val="00326F90"/>
    <w:rsid w:val="003279CC"/>
    <w:rsid w:val="00423FF9"/>
    <w:rsid w:val="008665EE"/>
    <w:rsid w:val="008F11D9"/>
    <w:rsid w:val="00912FAE"/>
    <w:rsid w:val="009A7215"/>
    <w:rsid w:val="00AA1D8D"/>
    <w:rsid w:val="00B47730"/>
    <w:rsid w:val="00CB0664"/>
    <w:rsid w:val="00DF14D7"/>
    <w:rsid w:val="00F81CB5"/>
    <w:rsid w:val="00FC693F"/>
    <w:rsid w:val="00FC6EA8"/>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C693F"/>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Название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aff8">
    <w:name w:val="Balloon Text"/>
    <w:basedOn w:val="a1"/>
    <w:link w:val="aff9"/>
    <w:uiPriority w:val="99"/>
    <w:semiHidden/>
    <w:unhideWhenUsed/>
    <w:rsid w:val="00912FAE"/>
    <w:pPr>
      <w:spacing w:after="0" w:line="240" w:lineRule="auto"/>
    </w:pPr>
    <w:rPr>
      <w:rFonts w:ascii="Tahoma" w:hAnsi="Tahoma" w:cs="Tahoma"/>
      <w:sz w:val="16"/>
      <w:szCs w:val="16"/>
    </w:rPr>
  </w:style>
  <w:style w:type="character" w:customStyle="1" w:styleId="aff9">
    <w:name w:val="Текст выноски Знак"/>
    <w:basedOn w:val="a2"/>
    <w:link w:val="aff8"/>
    <w:uiPriority w:val="99"/>
    <w:semiHidden/>
    <w:rsid w:val="00912FA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6711E6-8167-496E-B5F1-9BA79B0EBE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26</Pages>
  <Words>7079</Words>
  <Characters>40352</Characters>
  <Application>Microsoft Office Word</Application>
  <DocSecurity>0</DocSecurity>
  <Lines>336</Lines>
  <Paragraphs>94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47337</CharactersWithSpaces>
  <SharedDoc>false</SharedDoc>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Пользователь</cp:lastModifiedBy>
  <cp:revision>9</cp:revision>
  <cp:lastPrinted>2022-09-22T07:32:00Z</cp:lastPrinted>
  <dcterms:created xsi:type="dcterms:W3CDTF">2013-12-23T23:15:00Z</dcterms:created>
  <dcterms:modified xsi:type="dcterms:W3CDTF">2022-11-09T13:32:00Z</dcterms:modified>
  <cp:category/>
</cp:coreProperties>
</file>